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Default="00F837FD" w:rsidP="00492FD1">
      <w:pPr>
        <w:ind w:right="-425"/>
        <w:rPr>
          <w:sz w:val="16"/>
          <w:szCs w:val="16"/>
        </w:rPr>
      </w:pPr>
      <w:r>
        <w:rPr>
          <w:noProof/>
          <w:sz w:val="16"/>
          <w:szCs w:val="16"/>
        </w:rPr>
        <mc:AlternateContent>
          <mc:Choice Requires="wps">
            <w:drawing>
              <wp:anchor distT="45720" distB="45720" distL="114300" distR="114300" simplePos="0" relativeHeight="251657728" behindDoc="0" locked="0" layoutInCell="1" allowOverlap="1" wp14:anchorId="5C4BB19E" wp14:editId="7F3E79B8">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742E3" w:rsidRPr="000D67AD" w:rsidRDefault="003742E3" w:rsidP="00492FD1">
                            <w:pPr>
                              <w:ind w:right="-23"/>
                              <w:rPr>
                                <w:rFonts w:ascii="Helios" w:hAnsi="Helios"/>
                                <w:sz w:val="12"/>
                                <w:szCs w:val="12"/>
                              </w:rPr>
                            </w:pPr>
                            <w:r w:rsidRPr="000D67AD">
                              <w:rPr>
                                <w:rFonts w:ascii="Helios" w:hAnsi="Helios"/>
                                <w:sz w:val="12"/>
                                <w:szCs w:val="12"/>
                              </w:rPr>
                              <w:t>Публичное акционерное общество</w:t>
                            </w:r>
                          </w:p>
                          <w:p w:rsidR="003742E3" w:rsidRPr="000D67AD" w:rsidRDefault="003742E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742E3" w:rsidRPr="000D67AD" w:rsidRDefault="003742E3" w:rsidP="00492FD1">
                            <w:pPr>
                              <w:ind w:right="-23"/>
                              <w:rPr>
                                <w:rFonts w:ascii="Helios" w:hAnsi="Helios"/>
                                <w:sz w:val="12"/>
                                <w:szCs w:val="12"/>
                              </w:rPr>
                            </w:pPr>
                            <w:r w:rsidRPr="000D67AD">
                              <w:rPr>
                                <w:rFonts w:ascii="Helios" w:hAnsi="Helios"/>
                                <w:sz w:val="12"/>
                                <w:szCs w:val="12"/>
                              </w:rPr>
                              <w:t>сетевая компания Центра»</w:t>
                            </w:r>
                          </w:p>
                          <w:p w:rsidR="003742E3" w:rsidRPr="000D67AD" w:rsidRDefault="003742E3" w:rsidP="00492FD1">
                            <w:pPr>
                              <w:ind w:right="-23"/>
                              <w:rPr>
                                <w:rFonts w:ascii="Helios" w:hAnsi="Helios"/>
                                <w:sz w:val="12"/>
                                <w:szCs w:val="12"/>
                              </w:rPr>
                            </w:pPr>
                            <w:r w:rsidRPr="000D67AD">
                              <w:rPr>
                                <w:rFonts w:ascii="Helios" w:hAnsi="Helios"/>
                                <w:sz w:val="12"/>
                                <w:szCs w:val="12"/>
                              </w:rPr>
                              <w:t>2-я Ямская ул., д. 4, Москва, 127018</w:t>
                            </w:r>
                          </w:p>
                          <w:p w:rsidR="003742E3" w:rsidRPr="000D67AD" w:rsidRDefault="003742E3" w:rsidP="00492FD1">
                            <w:pPr>
                              <w:ind w:right="-23"/>
                              <w:rPr>
                                <w:rFonts w:ascii="Helios" w:hAnsi="Helios"/>
                                <w:sz w:val="12"/>
                                <w:szCs w:val="12"/>
                              </w:rPr>
                            </w:pPr>
                            <w:r w:rsidRPr="000D67AD">
                              <w:rPr>
                                <w:rFonts w:ascii="Helios" w:hAnsi="Helios"/>
                                <w:sz w:val="12"/>
                                <w:szCs w:val="12"/>
                              </w:rPr>
                              <w:t>тел.: +7 (495) 747-92-92,</w:t>
                            </w:r>
                          </w:p>
                          <w:p w:rsidR="003742E3" w:rsidRPr="000D67AD" w:rsidRDefault="003742E3" w:rsidP="00492FD1">
                            <w:pPr>
                              <w:ind w:right="-23"/>
                              <w:rPr>
                                <w:rFonts w:ascii="Helios" w:hAnsi="Helios"/>
                                <w:sz w:val="12"/>
                                <w:szCs w:val="12"/>
                              </w:rPr>
                            </w:pPr>
                            <w:r w:rsidRPr="000D67AD">
                              <w:rPr>
                                <w:rFonts w:ascii="Helios" w:hAnsi="Helios"/>
                                <w:sz w:val="12"/>
                                <w:szCs w:val="12"/>
                              </w:rPr>
                              <w:t xml:space="preserve"> факс: +7 (495) 747-92-95, </w:t>
                            </w:r>
                          </w:p>
                          <w:p w:rsidR="003742E3" w:rsidRPr="000D67AD" w:rsidRDefault="003742E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742E3" w:rsidRPr="000D67AD" w:rsidRDefault="003742E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3742E3" w:rsidRPr="000D67AD" w:rsidRDefault="003742E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742E3" w:rsidRPr="00C15216" w:rsidRDefault="003742E3"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C15216">
                              <w:rPr>
                                <w:rFonts w:ascii="Helios" w:hAnsi="Helios"/>
                                <w:sz w:val="12"/>
                                <w:szCs w:val="12"/>
                              </w:rPr>
                              <w:t>-</w:t>
                            </w:r>
                            <w:r w:rsidRPr="000D67AD">
                              <w:rPr>
                                <w:rFonts w:ascii="Helios" w:hAnsi="Helios"/>
                                <w:sz w:val="12"/>
                                <w:szCs w:val="12"/>
                                <w:lang w:val="en-US"/>
                              </w:rPr>
                              <w:t>mail</w:t>
                            </w:r>
                            <w:r w:rsidRPr="00C15216">
                              <w:rPr>
                                <w:rFonts w:ascii="Helios" w:hAnsi="Helios"/>
                                <w:sz w:val="12"/>
                                <w:szCs w:val="12"/>
                              </w:rPr>
                              <w:t xml:space="preserve">: </w:t>
                            </w:r>
                            <w:hyperlink r:id="rId9" w:history="1">
                              <w:r w:rsidRPr="000D67AD">
                                <w:rPr>
                                  <w:rFonts w:ascii="Helios" w:hAnsi="Helios"/>
                                  <w:sz w:val="12"/>
                                  <w:szCs w:val="12"/>
                                  <w:lang w:val="en-US"/>
                                </w:rPr>
                                <w:t>posta</w:t>
                              </w:r>
                              <w:r w:rsidRPr="00C15216">
                                <w:rPr>
                                  <w:rFonts w:ascii="Helios" w:hAnsi="Helios"/>
                                  <w:sz w:val="12"/>
                                  <w:szCs w:val="12"/>
                                </w:rPr>
                                <w:t>@</w:t>
                              </w:r>
                              <w:r w:rsidRPr="000D67AD">
                                <w:rPr>
                                  <w:rFonts w:ascii="Helios" w:hAnsi="Helios"/>
                                  <w:sz w:val="12"/>
                                  <w:szCs w:val="12"/>
                                  <w:lang w:val="en-US"/>
                                </w:rPr>
                                <w:t>mrsk</w:t>
                              </w:r>
                              <w:r w:rsidRPr="00C15216">
                                <w:rPr>
                                  <w:rFonts w:ascii="Helios" w:hAnsi="Helios"/>
                                  <w:sz w:val="12"/>
                                  <w:szCs w:val="12"/>
                                </w:rPr>
                                <w:t>-1.</w:t>
                              </w:r>
                              <w:r w:rsidRPr="000D67AD">
                                <w:rPr>
                                  <w:rFonts w:ascii="Helios" w:hAnsi="Helios"/>
                                  <w:sz w:val="12"/>
                                  <w:szCs w:val="12"/>
                                  <w:lang w:val="en-US"/>
                                </w:rPr>
                                <w:t>ru</w:t>
                              </w:r>
                            </w:hyperlink>
                            <w:r w:rsidRPr="00C15216">
                              <w:rPr>
                                <w:rFonts w:ascii="Helios" w:hAnsi="Helios"/>
                                <w:sz w:val="12"/>
                                <w:szCs w:val="12"/>
                              </w:rPr>
                              <w:t xml:space="preserve">, </w:t>
                            </w:r>
                            <w:hyperlink r:id="rId10" w:history="1">
                              <w:r w:rsidRPr="000D67AD">
                                <w:rPr>
                                  <w:rFonts w:ascii="Helios" w:hAnsi="Helios"/>
                                  <w:sz w:val="12"/>
                                  <w:szCs w:val="12"/>
                                  <w:lang w:val="en-US"/>
                                </w:rPr>
                                <w:t>www</w:t>
                              </w:r>
                              <w:r w:rsidRPr="00C15216">
                                <w:rPr>
                                  <w:rFonts w:ascii="Helios" w:hAnsi="Helios"/>
                                  <w:sz w:val="12"/>
                                  <w:szCs w:val="12"/>
                                </w:rPr>
                                <w:t>.</w:t>
                              </w:r>
                              <w:r w:rsidRPr="000D67AD">
                                <w:rPr>
                                  <w:rFonts w:ascii="Helios" w:hAnsi="Helios"/>
                                  <w:sz w:val="12"/>
                                  <w:szCs w:val="12"/>
                                  <w:lang w:val="en-US"/>
                                </w:rPr>
                                <w:t>mrsk</w:t>
                              </w:r>
                              <w:r w:rsidRPr="00C15216">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742E3" w:rsidRPr="000D67AD" w:rsidRDefault="003742E3" w:rsidP="00492FD1">
                      <w:pPr>
                        <w:ind w:right="-23"/>
                        <w:rPr>
                          <w:rFonts w:ascii="Helios" w:hAnsi="Helios"/>
                          <w:sz w:val="12"/>
                          <w:szCs w:val="12"/>
                        </w:rPr>
                      </w:pPr>
                      <w:r w:rsidRPr="000D67AD">
                        <w:rPr>
                          <w:rFonts w:ascii="Helios" w:hAnsi="Helios"/>
                          <w:sz w:val="12"/>
                          <w:szCs w:val="12"/>
                        </w:rPr>
                        <w:t>Публичное акционерное общество</w:t>
                      </w:r>
                    </w:p>
                    <w:p w:rsidR="003742E3" w:rsidRPr="000D67AD" w:rsidRDefault="003742E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742E3" w:rsidRPr="000D67AD" w:rsidRDefault="003742E3" w:rsidP="00492FD1">
                      <w:pPr>
                        <w:ind w:right="-23"/>
                        <w:rPr>
                          <w:rFonts w:ascii="Helios" w:hAnsi="Helios"/>
                          <w:sz w:val="12"/>
                          <w:szCs w:val="12"/>
                        </w:rPr>
                      </w:pPr>
                      <w:r w:rsidRPr="000D67AD">
                        <w:rPr>
                          <w:rFonts w:ascii="Helios" w:hAnsi="Helios"/>
                          <w:sz w:val="12"/>
                          <w:szCs w:val="12"/>
                        </w:rPr>
                        <w:t>сетевая компания Центра»</w:t>
                      </w:r>
                    </w:p>
                    <w:p w:rsidR="003742E3" w:rsidRPr="000D67AD" w:rsidRDefault="003742E3" w:rsidP="00492FD1">
                      <w:pPr>
                        <w:ind w:right="-23"/>
                        <w:rPr>
                          <w:rFonts w:ascii="Helios" w:hAnsi="Helios"/>
                          <w:sz w:val="12"/>
                          <w:szCs w:val="12"/>
                        </w:rPr>
                      </w:pPr>
                      <w:r w:rsidRPr="000D67AD">
                        <w:rPr>
                          <w:rFonts w:ascii="Helios" w:hAnsi="Helios"/>
                          <w:sz w:val="12"/>
                          <w:szCs w:val="12"/>
                        </w:rPr>
                        <w:t>2-я Ямская ул., д. 4, Москва, 127018</w:t>
                      </w:r>
                    </w:p>
                    <w:p w:rsidR="003742E3" w:rsidRPr="000D67AD" w:rsidRDefault="003742E3" w:rsidP="00492FD1">
                      <w:pPr>
                        <w:ind w:right="-23"/>
                        <w:rPr>
                          <w:rFonts w:ascii="Helios" w:hAnsi="Helios"/>
                          <w:sz w:val="12"/>
                          <w:szCs w:val="12"/>
                        </w:rPr>
                      </w:pPr>
                      <w:r w:rsidRPr="000D67AD">
                        <w:rPr>
                          <w:rFonts w:ascii="Helios" w:hAnsi="Helios"/>
                          <w:sz w:val="12"/>
                          <w:szCs w:val="12"/>
                        </w:rPr>
                        <w:t>тел.: +7 (495) 747-92-92,</w:t>
                      </w:r>
                    </w:p>
                    <w:p w:rsidR="003742E3" w:rsidRPr="000D67AD" w:rsidRDefault="003742E3" w:rsidP="00492FD1">
                      <w:pPr>
                        <w:ind w:right="-23"/>
                        <w:rPr>
                          <w:rFonts w:ascii="Helios" w:hAnsi="Helios"/>
                          <w:sz w:val="12"/>
                          <w:szCs w:val="12"/>
                        </w:rPr>
                      </w:pPr>
                      <w:r w:rsidRPr="000D67AD">
                        <w:rPr>
                          <w:rFonts w:ascii="Helios" w:hAnsi="Helios"/>
                          <w:sz w:val="12"/>
                          <w:szCs w:val="12"/>
                        </w:rPr>
                        <w:t xml:space="preserve"> факс: +7 (495) 747-92-95, </w:t>
                      </w:r>
                    </w:p>
                    <w:p w:rsidR="003742E3" w:rsidRPr="000D67AD" w:rsidRDefault="003742E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742E3" w:rsidRPr="000D67AD" w:rsidRDefault="003742E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3742E3" w:rsidRPr="000D67AD" w:rsidRDefault="003742E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742E3" w:rsidRPr="003742E3" w:rsidRDefault="003742E3"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3742E3">
                        <w:rPr>
                          <w:rFonts w:ascii="Helios" w:hAnsi="Helios"/>
                          <w:sz w:val="12"/>
                          <w:szCs w:val="12"/>
                          <w:lang w:val="en-US"/>
                        </w:rPr>
                        <w:t>-</w:t>
                      </w:r>
                      <w:r w:rsidRPr="000D67AD">
                        <w:rPr>
                          <w:rFonts w:ascii="Helios" w:hAnsi="Helios"/>
                          <w:sz w:val="12"/>
                          <w:szCs w:val="12"/>
                          <w:lang w:val="en-US"/>
                        </w:rPr>
                        <w:t>mail</w:t>
                      </w:r>
                      <w:proofErr w:type="gramEnd"/>
                      <w:r w:rsidRPr="003742E3">
                        <w:rPr>
                          <w:rFonts w:ascii="Helios" w:hAnsi="Helios"/>
                          <w:sz w:val="12"/>
                          <w:szCs w:val="12"/>
                          <w:lang w:val="en-US"/>
                        </w:rPr>
                        <w:t xml:space="preserve">: </w:t>
                      </w:r>
                      <w:hyperlink r:id="rId11" w:history="1">
                        <w:r w:rsidRPr="000D67AD">
                          <w:rPr>
                            <w:rFonts w:ascii="Helios" w:hAnsi="Helios"/>
                            <w:sz w:val="12"/>
                            <w:szCs w:val="12"/>
                            <w:lang w:val="en-US"/>
                          </w:rPr>
                          <w:t>posta</w:t>
                        </w:r>
                        <w:r w:rsidRPr="003742E3">
                          <w:rPr>
                            <w:rFonts w:ascii="Helios" w:hAnsi="Helios"/>
                            <w:sz w:val="12"/>
                            <w:szCs w:val="12"/>
                            <w:lang w:val="en-US"/>
                          </w:rPr>
                          <w:t>@</w:t>
                        </w:r>
                        <w:r w:rsidRPr="000D67AD">
                          <w:rPr>
                            <w:rFonts w:ascii="Helios" w:hAnsi="Helios"/>
                            <w:sz w:val="12"/>
                            <w:szCs w:val="12"/>
                            <w:lang w:val="en-US"/>
                          </w:rPr>
                          <w:t>mrsk</w:t>
                        </w:r>
                        <w:r w:rsidRPr="003742E3">
                          <w:rPr>
                            <w:rFonts w:ascii="Helios" w:hAnsi="Helios"/>
                            <w:sz w:val="12"/>
                            <w:szCs w:val="12"/>
                            <w:lang w:val="en-US"/>
                          </w:rPr>
                          <w:t>-1.</w:t>
                        </w:r>
                        <w:r w:rsidRPr="000D67AD">
                          <w:rPr>
                            <w:rFonts w:ascii="Helios" w:hAnsi="Helios"/>
                            <w:sz w:val="12"/>
                            <w:szCs w:val="12"/>
                            <w:lang w:val="en-US"/>
                          </w:rPr>
                          <w:t>ru</w:t>
                        </w:r>
                      </w:hyperlink>
                      <w:r w:rsidRPr="003742E3">
                        <w:rPr>
                          <w:rFonts w:ascii="Helios" w:hAnsi="Helios"/>
                          <w:sz w:val="12"/>
                          <w:szCs w:val="12"/>
                          <w:lang w:val="en-US"/>
                        </w:rPr>
                        <w:t xml:space="preserve">, </w:t>
                      </w:r>
                      <w:hyperlink r:id="rId12" w:history="1">
                        <w:r w:rsidRPr="000D67AD">
                          <w:rPr>
                            <w:rFonts w:ascii="Helios" w:hAnsi="Helios"/>
                            <w:sz w:val="12"/>
                            <w:szCs w:val="12"/>
                            <w:lang w:val="en-US"/>
                          </w:rPr>
                          <w:t>www</w:t>
                        </w:r>
                        <w:r w:rsidRPr="003742E3">
                          <w:rPr>
                            <w:rFonts w:ascii="Helios" w:hAnsi="Helios"/>
                            <w:sz w:val="12"/>
                            <w:szCs w:val="12"/>
                            <w:lang w:val="en-US"/>
                          </w:rPr>
                          <w:t>.</w:t>
                        </w:r>
                        <w:r w:rsidRPr="000D67AD">
                          <w:rPr>
                            <w:rFonts w:ascii="Helios" w:hAnsi="Helios"/>
                            <w:sz w:val="12"/>
                            <w:szCs w:val="12"/>
                            <w:lang w:val="en-US"/>
                          </w:rPr>
                          <w:t>mrsk</w:t>
                        </w:r>
                        <w:r w:rsidRPr="003742E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9914E9">
        <w:rPr>
          <w:noProof/>
          <w:sz w:val="16"/>
          <w:szCs w:val="16"/>
        </w:rPr>
        <w:drawing>
          <wp:inline distT="0" distB="0" distL="0" distR="0" wp14:anchorId="5EE9DE34" wp14:editId="4CFE48A2">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F16500" w:rsidRDefault="00F16500" w:rsidP="00F16500">
      <w:pPr>
        <w:jc w:val="right"/>
        <w:rPr>
          <w:szCs w:val="24"/>
        </w:rPr>
      </w:pPr>
      <w:r>
        <w:rPr>
          <w:szCs w:val="24"/>
        </w:rPr>
        <w:t>Председатель конкурсной комиссии -</w:t>
      </w:r>
    </w:p>
    <w:p w:rsidR="00F16500" w:rsidRDefault="00F16500" w:rsidP="00F16500">
      <w:pPr>
        <w:jc w:val="right"/>
        <w:rPr>
          <w:szCs w:val="24"/>
        </w:rPr>
      </w:pPr>
      <w:r>
        <w:rPr>
          <w:szCs w:val="24"/>
        </w:rPr>
        <w:t xml:space="preserve">заместитель генерального директора </w:t>
      </w:r>
    </w:p>
    <w:p w:rsidR="00F16500" w:rsidRDefault="00F16500" w:rsidP="00F16500">
      <w:pPr>
        <w:jc w:val="right"/>
        <w:rPr>
          <w:szCs w:val="24"/>
        </w:rPr>
      </w:pPr>
      <w:r>
        <w:rPr>
          <w:szCs w:val="24"/>
        </w:rPr>
        <w:t xml:space="preserve">по инвестиционной деятельности </w:t>
      </w:r>
    </w:p>
    <w:p w:rsidR="00F16500" w:rsidRDefault="00F16500" w:rsidP="00F16500">
      <w:pPr>
        <w:jc w:val="right"/>
        <w:rPr>
          <w:szCs w:val="24"/>
        </w:rPr>
      </w:pPr>
      <w:r>
        <w:rPr>
          <w:szCs w:val="24"/>
        </w:rPr>
        <w:t xml:space="preserve">ПАО «МРСК Центра» - </w:t>
      </w:r>
    </w:p>
    <w:p w:rsidR="00F16500" w:rsidRDefault="00F16500" w:rsidP="00F16500">
      <w:pPr>
        <w:jc w:val="right"/>
        <w:rPr>
          <w:szCs w:val="24"/>
        </w:rPr>
      </w:pPr>
      <w:r>
        <w:rPr>
          <w:szCs w:val="24"/>
        </w:rPr>
        <w:t xml:space="preserve">управляющей организации </w:t>
      </w:r>
    </w:p>
    <w:p w:rsidR="00F16500" w:rsidRDefault="00F16500" w:rsidP="00F16500">
      <w:pPr>
        <w:jc w:val="right"/>
        <w:rPr>
          <w:szCs w:val="24"/>
        </w:rPr>
      </w:pPr>
      <w:r>
        <w:rPr>
          <w:szCs w:val="24"/>
        </w:rPr>
        <w:t>ПАО «МРСК Центра и Приволжья»</w:t>
      </w:r>
    </w:p>
    <w:p w:rsidR="00F16500" w:rsidRDefault="00F16500" w:rsidP="00F16500">
      <w:pPr>
        <w:jc w:val="right"/>
      </w:pPr>
    </w:p>
    <w:p w:rsidR="00F20B07" w:rsidRPr="00C12FA4" w:rsidRDefault="00F20B07" w:rsidP="00F16500">
      <w:pPr>
        <w:jc w:val="right"/>
      </w:pPr>
    </w:p>
    <w:p w:rsidR="00F16500" w:rsidRPr="00C12FA4" w:rsidRDefault="00F16500" w:rsidP="00F16500">
      <w:pPr>
        <w:jc w:val="right"/>
        <w:rPr>
          <w:szCs w:val="24"/>
        </w:rPr>
      </w:pPr>
      <w:r w:rsidRPr="00C12FA4">
        <w:rPr>
          <w:szCs w:val="24"/>
        </w:rPr>
        <w:t>____________________ Д.В. Скляров</w:t>
      </w:r>
    </w:p>
    <w:p w:rsidR="00F16500" w:rsidRPr="00C12FA4" w:rsidRDefault="00F16500" w:rsidP="00F16500">
      <w:pPr>
        <w:jc w:val="right"/>
        <w:rPr>
          <w:szCs w:val="24"/>
        </w:rPr>
      </w:pPr>
    </w:p>
    <w:p w:rsidR="00F16500" w:rsidRPr="00C12FA4" w:rsidRDefault="00F16500" w:rsidP="00F16500">
      <w:pPr>
        <w:ind w:left="5670" w:firstLine="0"/>
        <w:jc w:val="right"/>
        <w:rPr>
          <w:szCs w:val="24"/>
        </w:rPr>
      </w:pPr>
      <w:r w:rsidRPr="00C12FA4">
        <w:rPr>
          <w:szCs w:val="24"/>
        </w:rPr>
        <w:t xml:space="preserve"> «____» ___________________ </w:t>
      </w:r>
      <w:r w:rsidR="00F20B07">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F20B07">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3742E3"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3742E3" w:rsidRPr="003742E3">
        <w:rPr>
          <w:b/>
          <w:iCs/>
          <w:szCs w:val="24"/>
        </w:rPr>
        <w:t>Договоров</w:t>
      </w:r>
      <w:r w:rsidR="003742E3" w:rsidRPr="003742E3">
        <w:rPr>
          <w:b/>
          <w:bCs/>
          <w:szCs w:val="24"/>
        </w:rPr>
        <w:t xml:space="preserve"> </w:t>
      </w:r>
      <w:r w:rsidR="003742E3" w:rsidRPr="003742E3">
        <w:rPr>
          <w:b/>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3742E3" w:rsidRPr="003742E3">
        <w:rPr>
          <w:b/>
          <w:snapToGrid w:val="0"/>
          <w:szCs w:val="24"/>
        </w:rPr>
        <w:t>для нужд ПАО «МРСК Центра и Приволжья» (</w:t>
      </w:r>
      <w:r w:rsidR="003742E3" w:rsidRPr="003742E3">
        <w:rPr>
          <w:b/>
          <w:szCs w:val="24"/>
        </w:rPr>
        <w:t>филиалов «Владимирэнерго», «Ивэнерго», «Калугаэнерго», «Кировэнерго», «Мариэнерго»</w:t>
      </w:r>
      <w:r w:rsidR="003742E3" w:rsidRPr="003742E3">
        <w:rPr>
          <w:b/>
          <w:snapToGrid w:val="0"/>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9212F1">
      <w:pPr>
        <w:widowControl/>
        <w:spacing w:after="120"/>
        <w:ind w:firstLine="0"/>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4"/>
          <w:pgSz w:w="11909" w:h="16834"/>
          <w:pgMar w:top="454" w:right="852" w:bottom="357" w:left="1242" w:header="720" w:footer="567" w:gutter="0"/>
          <w:cols w:space="60"/>
          <w:noEndnote/>
          <w:titlePg/>
        </w:sectPr>
      </w:pPr>
      <w:r w:rsidRPr="00C12FA4">
        <w:rPr>
          <w:szCs w:val="24"/>
        </w:rPr>
        <w:t>г. Москва</w:t>
      </w:r>
      <w:r w:rsidRPr="00C12FA4">
        <w:rPr>
          <w:szCs w:val="24"/>
        </w:rPr>
        <w:br/>
      </w:r>
      <w:r w:rsidR="00F20B07">
        <w:rPr>
          <w:szCs w:val="24"/>
        </w:rPr>
        <w:t>2018</w:t>
      </w:r>
      <w:r w:rsidRPr="00C12FA4">
        <w:rPr>
          <w:szCs w:val="24"/>
        </w:rPr>
        <w:t xml:space="preserve"> г</w:t>
      </w:r>
      <w:r>
        <w:rPr>
          <w:szCs w:val="24"/>
        </w:rPr>
        <w:t>.</w:t>
      </w:r>
    </w:p>
    <w:bookmarkEnd w:id="1"/>
    <w:bookmarkEnd w:id="2"/>
    <w:p w:rsidR="0026768C" w:rsidRPr="00796A96" w:rsidRDefault="0026768C" w:rsidP="00063833">
      <w:pPr>
        <w:pStyle w:val="12"/>
        <w:tabs>
          <w:tab w:val="clear" w:pos="9781"/>
          <w:tab w:val="left" w:pos="9356"/>
        </w:tabs>
        <w:spacing w:after="120"/>
        <w:jc w:val="both"/>
      </w:pPr>
      <w:r w:rsidRPr="00796A96">
        <w:lastRenderedPageBreak/>
        <w:t>СОДЕРЖАНИЕ</w:t>
      </w:r>
    </w:p>
    <w:p w:rsidR="0026768C" w:rsidRPr="00796A96" w:rsidRDefault="0026768C" w:rsidP="00063833">
      <w:pPr>
        <w:widowControl/>
        <w:tabs>
          <w:tab w:val="left" w:pos="9356"/>
          <w:tab w:val="right" w:pos="9498"/>
        </w:tabs>
        <w:spacing w:after="120"/>
        <w:ind w:right="34" w:firstLine="567"/>
        <w:rPr>
          <w:bCs/>
          <w:szCs w:val="24"/>
        </w:rPr>
      </w:pPr>
    </w:p>
    <w:p w:rsidR="0089679E" w:rsidRDefault="00C12D6E" w:rsidP="00063833">
      <w:pPr>
        <w:pStyle w:val="12"/>
        <w:tabs>
          <w:tab w:val="clear" w:pos="9781"/>
          <w:tab w:val="left" w:pos="9356"/>
        </w:tabs>
        <w:jc w:val="both"/>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D31E8D">
          <w:rPr>
            <w:webHidden/>
          </w:rPr>
          <w:t>4</w:t>
        </w:r>
        <w:r>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C12D6E">
          <w:rPr>
            <w:webHidden/>
          </w:rPr>
          <w:fldChar w:fldCharType="begin"/>
        </w:r>
        <w:r w:rsidR="0089679E">
          <w:rPr>
            <w:webHidden/>
          </w:rPr>
          <w:instrText xml:space="preserve"> PAGEREF _Toc498511976 \h </w:instrText>
        </w:r>
        <w:r w:rsidR="00C12D6E">
          <w:rPr>
            <w:webHidden/>
          </w:rPr>
        </w:r>
        <w:r w:rsidR="00C12D6E">
          <w:rPr>
            <w:webHidden/>
          </w:rPr>
          <w:fldChar w:fldCharType="separate"/>
        </w:r>
        <w:r w:rsidR="00D31E8D">
          <w:rPr>
            <w:webHidden/>
          </w:rPr>
          <w:t>4</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C12D6E">
          <w:rPr>
            <w:webHidden/>
          </w:rPr>
          <w:fldChar w:fldCharType="begin"/>
        </w:r>
        <w:r w:rsidR="0089679E">
          <w:rPr>
            <w:webHidden/>
          </w:rPr>
          <w:instrText xml:space="preserve"> PAGEREF _Toc498511977 \h </w:instrText>
        </w:r>
        <w:r w:rsidR="00C12D6E">
          <w:rPr>
            <w:webHidden/>
          </w:rPr>
        </w:r>
        <w:r w:rsidR="00C12D6E">
          <w:rPr>
            <w:webHidden/>
          </w:rPr>
          <w:fldChar w:fldCharType="separate"/>
        </w:r>
        <w:r w:rsidR="00D31E8D">
          <w:rPr>
            <w:webHidden/>
          </w:rPr>
          <w:t>5</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C12D6E">
          <w:rPr>
            <w:webHidden/>
          </w:rPr>
          <w:fldChar w:fldCharType="begin"/>
        </w:r>
        <w:r w:rsidR="0089679E">
          <w:rPr>
            <w:webHidden/>
          </w:rPr>
          <w:instrText xml:space="preserve"> PAGEREF _Toc498511978 \h </w:instrText>
        </w:r>
        <w:r w:rsidR="00C12D6E">
          <w:rPr>
            <w:webHidden/>
          </w:rPr>
        </w:r>
        <w:r w:rsidR="00C12D6E">
          <w:rPr>
            <w:webHidden/>
          </w:rPr>
          <w:fldChar w:fldCharType="separate"/>
        </w:r>
        <w:r w:rsidR="00D31E8D">
          <w:rPr>
            <w:webHidden/>
          </w:rPr>
          <w:t>6</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C12D6E">
          <w:rPr>
            <w:webHidden/>
          </w:rPr>
          <w:fldChar w:fldCharType="begin"/>
        </w:r>
        <w:r w:rsidR="0089679E">
          <w:rPr>
            <w:webHidden/>
          </w:rPr>
          <w:instrText xml:space="preserve"> PAGEREF _Toc498511979 \h </w:instrText>
        </w:r>
        <w:r w:rsidR="00C12D6E">
          <w:rPr>
            <w:webHidden/>
          </w:rPr>
        </w:r>
        <w:r w:rsidR="00C12D6E">
          <w:rPr>
            <w:webHidden/>
          </w:rPr>
          <w:fldChar w:fldCharType="separate"/>
        </w:r>
        <w:r w:rsidR="00D31E8D">
          <w:rPr>
            <w:webHidden/>
          </w:rPr>
          <w:t>7</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C12D6E">
          <w:rPr>
            <w:webHidden/>
          </w:rPr>
          <w:fldChar w:fldCharType="begin"/>
        </w:r>
        <w:r w:rsidR="0089679E">
          <w:rPr>
            <w:webHidden/>
          </w:rPr>
          <w:instrText xml:space="preserve"> PAGEREF _Toc498511980 \h </w:instrText>
        </w:r>
        <w:r w:rsidR="00C12D6E">
          <w:rPr>
            <w:webHidden/>
          </w:rPr>
        </w:r>
        <w:r w:rsidR="00C12D6E">
          <w:rPr>
            <w:webHidden/>
          </w:rPr>
          <w:fldChar w:fldCharType="separate"/>
        </w:r>
        <w:r w:rsidR="00D31E8D">
          <w:rPr>
            <w:webHidden/>
          </w:rPr>
          <w:t>7</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C12D6E">
          <w:rPr>
            <w:webHidden/>
          </w:rPr>
          <w:fldChar w:fldCharType="begin"/>
        </w:r>
        <w:r w:rsidR="0089679E">
          <w:rPr>
            <w:webHidden/>
          </w:rPr>
          <w:instrText xml:space="preserve"> PAGEREF _Toc498511981 \h </w:instrText>
        </w:r>
        <w:r w:rsidR="00C12D6E">
          <w:rPr>
            <w:webHidden/>
          </w:rPr>
        </w:r>
        <w:r w:rsidR="00C12D6E">
          <w:rPr>
            <w:webHidden/>
          </w:rPr>
          <w:fldChar w:fldCharType="separate"/>
        </w:r>
        <w:r w:rsidR="00D31E8D">
          <w:rPr>
            <w:webHidden/>
          </w:rPr>
          <w:t>8</w:t>
        </w:r>
        <w:r w:rsidR="00C12D6E">
          <w:rPr>
            <w:webHidden/>
          </w:rPr>
          <w:fldChar w:fldCharType="end"/>
        </w:r>
      </w:hyperlink>
    </w:p>
    <w:p w:rsidR="0089679E" w:rsidRDefault="008D616C"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C12D6E">
          <w:rPr>
            <w:webHidden/>
          </w:rPr>
          <w:fldChar w:fldCharType="begin"/>
        </w:r>
        <w:r w:rsidR="0089679E">
          <w:rPr>
            <w:webHidden/>
          </w:rPr>
          <w:instrText xml:space="preserve"> PAGEREF _Toc498511984 \h </w:instrText>
        </w:r>
        <w:r w:rsidR="00C12D6E">
          <w:rPr>
            <w:webHidden/>
          </w:rPr>
        </w:r>
        <w:r w:rsidR="00C12D6E">
          <w:rPr>
            <w:webHidden/>
          </w:rPr>
          <w:fldChar w:fldCharType="separate"/>
        </w:r>
        <w:r w:rsidR="00D31E8D">
          <w:rPr>
            <w:webHidden/>
          </w:rPr>
          <w:t>10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C12D6E">
          <w:rPr>
            <w:webHidden/>
          </w:rPr>
          <w:fldChar w:fldCharType="begin"/>
        </w:r>
        <w:r w:rsidR="0089679E">
          <w:rPr>
            <w:webHidden/>
          </w:rPr>
          <w:instrText xml:space="preserve"> PAGEREF _Toc498511985 \h </w:instrText>
        </w:r>
        <w:r w:rsidR="00C12D6E">
          <w:rPr>
            <w:webHidden/>
          </w:rPr>
        </w:r>
        <w:r w:rsidR="00C12D6E">
          <w:rPr>
            <w:webHidden/>
          </w:rPr>
          <w:fldChar w:fldCharType="separate"/>
        </w:r>
        <w:r w:rsidR="00D31E8D">
          <w:rPr>
            <w:webHidden/>
          </w:rPr>
          <w:t>10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C12D6E">
          <w:rPr>
            <w:webHidden/>
          </w:rPr>
          <w:fldChar w:fldCharType="begin"/>
        </w:r>
        <w:r w:rsidR="0089679E">
          <w:rPr>
            <w:webHidden/>
          </w:rPr>
          <w:instrText xml:space="preserve"> PAGEREF _Toc498511989 \h </w:instrText>
        </w:r>
        <w:r w:rsidR="00C12D6E">
          <w:rPr>
            <w:webHidden/>
          </w:rPr>
        </w:r>
        <w:r w:rsidR="00C12D6E">
          <w:rPr>
            <w:webHidden/>
          </w:rPr>
          <w:fldChar w:fldCharType="separate"/>
        </w:r>
        <w:r w:rsidR="00D31E8D">
          <w:rPr>
            <w:webHidden/>
          </w:rPr>
          <w:t>10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C12D6E">
          <w:rPr>
            <w:webHidden/>
          </w:rPr>
          <w:fldChar w:fldCharType="begin"/>
        </w:r>
        <w:r w:rsidR="0089679E">
          <w:rPr>
            <w:webHidden/>
          </w:rPr>
          <w:instrText xml:space="preserve"> PAGEREF _Toc498511993 \h </w:instrText>
        </w:r>
        <w:r w:rsidR="00C12D6E">
          <w:rPr>
            <w:webHidden/>
          </w:rPr>
        </w:r>
        <w:r w:rsidR="00C12D6E">
          <w:rPr>
            <w:webHidden/>
          </w:rPr>
          <w:fldChar w:fldCharType="separate"/>
        </w:r>
        <w:r w:rsidR="00D31E8D">
          <w:rPr>
            <w:webHidden/>
          </w:rPr>
          <w:t>11</w:t>
        </w:r>
        <w:r w:rsidR="00C12D6E">
          <w:rPr>
            <w:webHidden/>
          </w:rPr>
          <w:fldChar w:fldCharType="end"/>
        </w:r>
      </w:hyperlink>
    </w:p>
    <w:p w:rsidR="0089679E" w:rsidRDefault="008D616C"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C12D6E">
          <w:rPr>
            <w:webHidden/>
          </w:rPr>
          <w:fldChar w:fldCharType="begin"/>
        </w:r>
        <w:r w:rsidR="0089679E">
          <w:rPr>
            <w:webHidden/>
          </w:rPr>
          <w:instrText xml:space="preserve"> PAGEREF _Toc498512001 \h </w:instrText>
        </w:r>
        <w:r w:rsidR="00C12D6E">
          <w:rPr>
            <w:webHidden/>
          </w:rPr>
        </w:r>
        <w:r w:rsidR="00C12D6E">
          <w:rPr>
            <w:webHidden/>
          </w:rPr>
          <w:fldChar w:fldCharType="separate"/>
        </w:r>
        <w:r w:rsidR="00D31E8D">
          <w:rPr>
            <w:webHidden/>
          </w:rPr>
          <w:t>13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C12D6E">
          <w:rPr>
            <w:webHidden/>
          </w:rPr>
          <w:fldChar w:fldCharType="begin"/>
        </w:r>
        <w:r w:rsidR="0089679E">
          <w:rPr>
            <w:webHidden/>
          </w:rPr>
          <w:instrText xml:space="preserve"> PAGEREF _Toc498512002 \h </w:instrText>
        </w:r>
        <w:r w:rsidR="00C12D6E">
          <w:rPr>
            <w:webHidden/>
          </w:rPr>
        </w:r>
        <w:r w:rsidR="00C12D6E">
          <w:rPr>
            <w:webHidden/>
          </w:rPr>
          <w:fldChar w:fldCharType="separate"/>
        </w:r>
        <w:r w:rsidR="00D31E8D">
          <w:rPr>
            <w:webHidden/>
          </w:rPr>
          <w:t>13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C12D6E">
          <w:rPr>
            <w:webHidden/>
          </w:rPr>
          <w:fldChar w:fldCharType="begin"/>
        </w:r>
        <w:r w:rsidR="0089679E">
          <w:rPr>
            <w:webHidden/>
          </w:rPr>
          <w:instrText xml:space="preserve"> PAGEREF _Toc498512003 \h </w:instrText>
        </w:r>
        <w:r w:rsidR="00C12D6E">
          <w:rPr>
            <w:webHidden/>
          </w:rPr>
        </w:r>
        <w:r w:rsidR="00C12D6E">
          <w:rPr>
            <w:webHidden/>
          </w:rPr>
          <w:fldChar w:fldCharType="separate"/>
        </w:r>
        <w:r w:rsidR="00D31E8D">
          <w:rPr>
            <w:webHidden/>
          </w:rPr>
          <w:t>13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C12D6E">
          <w:rPr>
            <w:webHidden/>
          </w:rPr>
          <w:fldChar w:fldCharType="begin"/>
        </w:r>
        <w:r w:rsidR="0089679E">
          <w:rPr>
            <w:webHidden/>
          </w:rPr>
          <w:instrText xml:space="preserve"> PAGEREF _Toc498512004 \h </w:instrText>
        </w:r>
        <w:r w:rsidR="00C12D6E">
          <w:rPr>
            <w:webHidden/>
          </w:rPr>
        </w:r>
        <w:r w:rsidR="00C12D6E">
          <w:rPr>
            <w:webHidden/>
          </w:rPr>
          <w:fldChar w:fldCharType="separate"/>
        </w:r>
        <w:r w:rsidR="00D31E8D">
          <w:rPr>
            <w:webHidden/>
          </w:rPr>
          <w:t>14</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C12D6E">
          <w:rPr>
            <w:webHidden/>
          </w:rPr>
          <w:fldChar w:fldCharType="begin"/>
        </w:r>
        <w:r w:rsidR="0089679E">
          <w:rPr>
            <w:webHidden/>
          </w:rPr>
          <w:instrText xml:space="preserve"> PAGEREF _Toc498512009 \h </w:instrText>
        </w:r>
        <w:r w:rsidR="00C12D6E">
          <w:rPr>
            <w:webHidden/>
          </w:rPr>
        </w:r>
        <w:r w:rsidR="00C12D6E">
          <w:rPr>
            <w:webHidden/>
          </w:rPr>
          <w:fldChar w:fldCharType="separate"/>
        </w:r>
        <w:r w:rsidR="00D31E8D">
          <w:rPr>
            <w:webHidden/>
          </w:rPr>
          <w:t>22</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C12D6E">
          <w:rPr>
            <w:webHidden/>
          </w:rPr>
          <w:fldChar w:fldCharType="begin"/>
        </w:r>
        <w:r w:rsidR="0089679E">
          <w:rPr>
            <w:webHidden/>
          </w:rPr>
          <w:instrText xml:space="preserve"> PAGEREF _Toc498512018 \h </w:instrText>
        </w:r>
        <w:r w:rsidR="00C12D6E">
          <w:rPr>
            <w:webHidden/>
          </w:rPr>
        </w:r>
        <w:r w:rsidR="00C12D6E">
          <w:rPr>
            <w:webHidden/>
          </w:rPr>
          <w:fldChar w:fldCharType="separate"/>
        </w:r>
        <w:r w:rsidR="00D31E8D">
          <w:rPr>
            <w:webHidden/>
          </w:rPr>
          <w:t>29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C12D6E">
          <w:rPr>
            <w:webHidden/>
          </w:rPr>
          <w:fldChar w:fldCharType="begin"/>
        </w:r>
        <w:r w:rsidR="0089679E">
          <w:rPr>
            <w:webHidden/>
          </w:rPr>
          <w:instrText xml:space="preserve"> PAGEREF _Toc498512022 \h </w:instrText>
        </w:r>
        <w:r w:rsidR="00C12D6E">
          <w:rPr>
            <w:webHidden/>
          </w:rPr>
        </w:r>
        <w:r w:rsidR="00C12D6E">
          <w:rPr>
            <w:webHidden/>
          </w:rPr>
          <w:fldChar w:fldCharType="separate"/>
        </w:r>
        <w:r w:rsidR="00D31E8D">
          <w:rPr>
            <w:webHidden/>
          </w:rPr>
          <w:t>29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C12D6E">
          <w:rPr>
            <w:webHidden/>
          </w:rPr>
          <w:fldChar w:fldCharType="begin"/>
        </w:r>
        <w:r w:rsidR="0089679E">
          <w:rPr>
            <w:webHidden/>
          </w:rPr>
          <w:instrText xml:space="preserve"> PAGEREF _Toc498512025 \h </w:instrText>
        </w:r>
        <w:r w:rsidR="00C12D6E">
          <w:rPr>
            <w:webHidden/>
          </w:rPr>
        </w:r>
        <w:r w:rsidR="00C12D6E">
          <w:rPr>
            <w:webHidden/>
          </w:rPr>
          <w:fldChar w:fldCharType="separate"/>
        </w:r>
        <w:r w:rsidR="00D31E8D">
          <w:rPr>
            <w:webHidden/>
          </w:rPr>
          <w:t>30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C12D6E">
          <w:rPr>
            <w:webHidden/>
          </w:rPr>
          <w:fldChar w:fldCharType="begin"/>
        </w:r>
        <w:r w:rsidR="0089679E">
          <w:rPr>
            <w:webHidden/>
          </w:rPr>
          <w:instrText xml:space="preserve"> PAGEREF _Toc498512029 \h </w:instrText>
        </w:r>
        <w:r w:rsidR="00C12D6E">
          <w:rPr>
            <w:webHidden/>
          </w:rPr>
        </w:r>
        <w:r w:rsidR="00C12D6E">
          <w:rPr>
            <w:webHidden/>
          </w:rPr>
          <w:fldChar w:fldCharType="separate"/>
        </w:r>
        <w:r w:rsidR="00D31E8D">
          <w:rPr>
            <w:webHidden/>
          </w:rPr>
          <w:t>30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C12D6E">
          <w:rPr>
            <w:webHidden/>
          </w:rPr>
          <w:fldChar w:fldCharType="begin"/>
        </w:r>
        <w:r w:rsidR="0089679E">
          <w:rPr>
            <w:webHidden/>
          </w:rPr>
          <w:instrText xml:space="preserve"> PAGEREF _Toc498512034 \h </w:instrText>
        </w:r>
        <w:r w:rsidR="00C12D6E">
          <w:rPr>
            <w:webHidden/>
          </w:rPr>
        </w:r>
        <w:r w:rsidR="00C12D6E">
          <w:rPr>
            <w:webHidden/>
          </w:rPr>
          <w:fldChar w:fldCharType="separate"/>
        </w:r>
        <w:r w:rsidR="00D31E8D">
          <w:rPr>
            <w:webHidden/>
          </w:rPr>
          <w:t>31</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C12D6E">
          <w:rPr>
            <w:webHidden/>
          </w:rPr>
          <w:fldChar w:fldCharType="begin"/>
        </w:r>
        <w:r w:rsidR="0089679E">
          <w:rPr>
            <w:webHidden/>
          </w:rPr>
          <w:instrText xml:space="preserve"> PAGEREF _Toc498512038 \h </w:instrText>
        </w:r>
        <w:r w:rsidR="00C12D6E">
          <w:rPr>
            <w:webHidden/>
          </w:rPr>
        </w:r>
        <w:r w:rsidR="00C12D6E">
          <w:rPr>
            <w:webHidden/>
          </w:rPr>
          <w:fldChar w:fldCharType="separate"/>
        </w:r>
        <w:r w:rsidR="00D31E8D">
          <w:rPr>
            <w:webHidden/>
          </w:rPr>
          <w:t>33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C12D6E">
          <w:rPr>
            <w:webHidden/>
          </w:rPr>
          <w:fldChar w:fldCharType="begin"/>
        </w:r>
        <w:r w:rsidR="0089679E">
          <w:rPr>
            <w:webHidden/>
          </w:rPr>
          <w:instrText xml:space="preserve"> PAGEREF _Toc498512052 \h </w:instrText>
        </w:r>
        <w:r w:rsidR="00C12D6E">
          <w:rPr>
            <w:webHidden/>
          </w:rPr>
        </w:r>
        <w:r w:rsidR="00C12D6E">
          <w:rPr>
            <w:webHidden/>
          </w:rPr>
          <w:fldChar w:fldCharType="separate"/>
        </w:r>
        <w:r w:rsidR="00D31E8D">
          <w:rPr>
            <w:webHidden/>
          </w:rPr>
          <w:t>35</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C12D6E">
          <w:rPr>
            <w:webHidden/>
          </w:rPr>
          <w:fldChar w:fldCharType="begin"/>
        </w:r>
        <w:r w:rsidR="0089679E">
          <w:rPr>
            <w:webHidden/>
          </w:rPr>
          <w:instrText xml:space="preserve"> PAGEREF _Toc498512053 \h </w:instrText>
        </w:r>
        <w:r w:rsidR="00C12D6E">
          <w:rPr>
            <w:webHidden/>
          </w:rPr>
        </w:r>
        <w:r w:rsidR="00C12D6E">
          <w:rPr>
            <w:webHidden/>
          </w:rPr>
          <w:fldChar w:fldCharType="separate"/>
        </w:r>
        <w:r w:rsidR="00D31E8D">
          <w:rPr>
            <w:webHidden/>
          </w:rPr>
          <w:t>36</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C12D6E">
          <w:rPr>
            <w:webHidden/>
          </w:rPr>
          <w:fldChar w:fldCharType="begin"/>
        </w:r>
        <w:r w:rsidR="0089679E">
          <w:rPr>
            <w:webHidden/>
          </w:rPr>
          <w:instrText xml:space="preserve"> PAGEREF _Toc498512054 \h </w:instrText>
        </w:r>
        <w:r w:rsidR="00C12D6E">
          <w:rPr>
            <w:webHidden/>
          </w:rPr>
        </w:r>
        <w:r w:rsidR="00C12D6E">
          <w:rPr>
            <w:webHidden/>
          </w:rPr>
          <w:fldChar w:fldCharType="separate"/>
        </w:r>
        <w:r w:rsidR="00D31E8D">
          <w:rPr>
            <w:webHidden/>
          </w:rPr>
          <w:t>36</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C12D6E">
          <w:rPr>
            <w:webHidden/>
          </w:rPr>
          <w:fldChar w:fldCharType="begin"/>
        </w:r>
        <w:r w:rsidR="0089679E">
          <w:rPr>
            <w:webHidden/>
          </w:rPr>
          <w:instrText xml:space="preserve"> PAGEREF _Toc498512055 \h </w:instrText>
        </w:r>
        <w:r w:rsidR="00C12D6E">
          <w:rPr>
            <w:webHidden/>
          </w:rPr>
        </w:r>
        <w:r w:rsidR="00C12D6E">
          <w:rPr>
            <w:webHidden/>
          </w:rPr>
          <w:fldChar w:fldCharType="separate"/>
        </w:r>
        <w:r w:rsidR="00D31E8D">
          <w:rPr>
            <w:webHidden/>
          </w:rPr>
          <w:t>36</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C12D6E">
          <w:rPr>
            <w:webHidden/>
          </w:rPr>
          <w:fldChar w:fldCharType="begin"/>
        </w:r>
        <w:r w:rsidR="0089679E">
          <w:rPr>
            <w:webHidden/>
          </w:rPr>
          <w:instrText xml:space="preserve"> PAGEREF _Toc498512056 \h </w:instrText>
        </w:r>
        <w:r w:rsidR="00C12D6E">
          <w:rPr>
            <w:webHidden/>
          </w:rPr>
        </w:r>
        <w:r w:rsidR="00C12D6E">
          <w:rPr>
            <w:webHidden/>
          </w:rPr>
          <w:fldChar w:fldCharType="separate"/>
        </w:r>
        <w:r w:rsidR="00D31E8D">
          <w:rPr>
            <w:webHidden/>
          </w:rPr>
          <w:t>37</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C12D6E">
          <w:rPr>
            <w:webHidden/>
          </w:rPr>
          <w:fldChar w:fldCharType="begin"/>
        </w:r>
        <w:r w:rsidR="0089679E">
          <w:rPr>
            <w:webHidden/>
          </w:rPr>
          <w:instrText xml:space="preserve"> PAGEREF _Toc498512057 \h </w:instrText>
        </w:r>
        <w:r w:rsidR="00C12D6E">
          <w:rPr>
            <w:webHidden/>
          </w:rPr>
        </w:r>
        <w:r w:rsidR="00C12D6E">
          <w:rPr>
            <w:webHidden/>
          </w:rPr>
          <w:fldChar w:fldCharType="separate"/>
        </w:r>
        <w:r w:rsidR="00D31E8D">
          <w:rPr>
            <w:webHidden/>
          </w:rPr>
          <w:t>39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C12D6E">
          <w:rPr>
            <w:webHidden/>
          </w:rPr>
          <w:fldChar w:fldCharType="begin"/>
        </w:r>
        <w:r w:rsidR="0089679E">
          <w:rPr>
            <w:webHidden/>
          </w:rPr>
          <w:instrText xml:space="preserve"> PAGEREF _Toc498512058 \h </w:instrText>
        </w:r>
        <w:r w:rsidR="00C12D6E">
          <w:rPr>
            <w:webHidden/>
          </w:rPr>
        </w:r>
        <w:r w:rsidR="00C12D6E">
          <w:rPr>
            <w:webHidden/>
          </w:rPr>
          <w:fldChar w:fldCharType="separate"/>
        </w:r>
        <w:r w:rsidR="00D31E8D">
          <w:rPr>
            <w:webHidden/>
          </w:rPr>
          <w:t>40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C12D6E">
          <w:rPr>
            <w:webHidden/>
          </w:rPr>
          <w:fldChar w:fldCharType="begin"/>
        </w:r>
        <w:r w:rsidR="0089679E">
          <w:rPr>
            <w:webHidden/>
          </w:rPr>
          <w:instrText xml:space="preserve"> PAGEREF _Toc498512059 \h </w:instrText>
        </w:r>
        <w:r w:rsidR="00C12D6E">
          <w:rPr>
            <w:webHidden/>
          </w:rPr>
        </w:r>
        <w:r w:rsidR="00C12D6E">
          <w:rPr>
            <w:webHidden/>
          </w:rPr>
          <w:fldChar w:fldCharType="separate"/>
        </w:r>
        <w:r w:rsidR="00D31E8D">
          <w:rPr>
            <w:webHidden/>
          </w:rPr>
          <w:t>40</w:t>
        </w:r>
        <w:r w:rsidR="00C12D6E">
          <w:rPr>
            <w:webHidden/>
          </w:rPr>
          <w:fldChar w:fldCharType="end"/>
        </w:r>
      </w:hyperlink>
    </w:p>
    <w:p w:rsidR="0089679E" w:rsidRDefault="008D616C"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C12D6E">
          <w:rPr>
            <w:webHidden/>
          </w:rPr>
          <w:fldChar w:fldCharType="begin"/>
        </w:r>
        <w:r w:rsidR="0089679E">
          <w:rPr>
            <w:webHidden/>
          </w:rPr>
          <w:instrText xml:space="preserve"> PAGEREF _Toc498512060 \h </w:instrText>
        </w:r>
        <w:r w:rsidR="00C12D6E">
          <w:rPr>
            <w:webHidden/>
          </w:rPr>
        </w:r>
        <w:r w:rsidR="00C12D6E">
          <w:rPr>
            <w:webHidden/>
          </w:rPr>
          <w:fldChar w:fldCharType="separate"/>
        </w:r>
        <w:r w:rsidR="00D31E8D">
          <w:rPr>
            <w:webHidden/>
          </w:rPr>
          <w:t>41</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C12D6E">
          <w:rPr>
            <w:webHidden/>
          </w:rPr>
          <w:fldChar w:fldCharType="begin"/>
        </w:r>
        <w:r w:rsidR="0089679E">
          <w:rPr>
            <w:webHidden/>
          </w:rPr>
          <w:instrText xml:space="preserve"> PAGEREF _Toc498512061 \h </w:instrText>
        </w:r>
        <w:r w:rsidR="00C12D6E">
          <w:rPr>
            <w:webHidden/>
          </w:rPr>
        </w:r>
        <w:r w:rsidR="00C12D6E">
          <w:rPr>
            <w:webHidden/>
          </w:rPr>
          <w:fldChar w:fldCharType="separate"/>
        </w:r>
        <w:r w:rsidR="00D31E8D">
          <w:rPr>
            <w:webHidden/>
          </w:rPr>
          <w:t>41</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C12D6E">
          <w:rPr>
            <w:webHidden/>
          </w:rPr>
          <w:fldChar w:fldCharType="begin"/>
        </w:r>
        <w:r w:rsidR="0089679E">
          <w:rPr>
            <w:webHidden/>
          </w:rPr>
          <w:instrText xml:space="preserve"> PAGEREF _Toc498512064 \h </w:instrText>
        </w:r>
        <w:r w:rsidR="00C12D6E">
          <w:rPr>
            <w:webHidden/>
          </w:rPr>
        </w:r>
        <w:r w:rsidR="00C12D6E">
          <w:rPr>
            <w:webHidden/>
          </w:rPr>
          <w:fldChar w:fldCharType="separate"/>
        </w:r>
        <w:r w:rsidR="00D31E8D">
          <w:rPr>
            <w:webHidden/>
          </w:rPr>
          <w:t>41</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C12D6E">
          <w:rPr>
            <w:webHidden/>
          </w:rPr>
          <w:fldChar w:fldCharType="begin"/>
        </w:r>
        <w:r w:rsidR="0089679E">
          <w:rPr>
            <w:webHidden/>
          </w:rPr>
          <w:instrText xml:space="preserve"> PAGEREF _Toc498512066 \h </w:instrText>
        </w:r>
        <w:r w:rsidR="00C12D6E">
          <w:rPr>
            <w:webHidden/>
          </w:rPr>
        </w:r>
        <w:r w:rsidR="00C12D6E">
          <w:rPr>
            <w:webHidden/>
          </w:rPr>
          <w:fldChar w:fldCharType="separate"/>
        </w:r>
        <w:r w:rsidR="00D31E8D">
          <w:rPr>
            <w:webHidden/>
          </w:rPr>
          <w:t>41</w:t>
        </w:r>
        <w:r w:rsidR="00C12D6E">
          <w:rPr>
            <w:webHidden/>
          </w:rPr>
          <w:fldChar w:fldCharType="end"/>
        </w:r>
      </w:hyperlink>
    </w:p>
    <w:p w:rsidR="0089679E" w:rsidRDefault="008D616C"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C12D6E">
          <w:rPr>
            <w:webHidden/>
          </w:rPr>
          <w:fldChar w:fldCharType="begin"/>
        </w:r>
        <w:r w:rsidR="0089679E">
          <w:rPr>
            <w:webHidden/>
          </w:rPr>
          <w:instrText xml:space="preserve"> PAGEREF _Toc498512068 \h </w:instrText>
        </w:r>
        <w:r w:rsidR="00C12D6E">
          <w:rPr>
            <w:webHidden/>
          </w:rPr>
        </w:r>
        <w:r w:rsidR="00C12D6E">
          <w:rPr>
            <w:webHidden/>
          </w:rPr>
          <w:fldChar w:fldCharType="separate"/>
        </w:r>
        <w:r w:rsidR="00D31E8D">
          <w:rPr>
            <w:webHidden/>
          </w:rPr>
          <w:t>42</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C12D6E">
          <w:rPr>
            <w:webHidden/>
          </w:rPr>
          <w:fldChar w:fldCharType="begin"/>
        </w:r>
        <w:r w:rsidR="0089679E">
          <w:rPr>
            <w:webHidden/>
          </w:rPr>
          <w:instrText xml:space="preserve"> PAGEREF _Toc498512069 \h </w:instrText>
        </w:r>
        <w:r w:rsidR="00C12D6E">
          <w:rPr>
            <w:webHidden/>
          </w:rPr>
        </w:r>
        <w:r w:rsidR="00C12D6E">
          <w:rPr>
            <w:webHidden/>
          </w:rPr>
          <w:fldChar w:fldCharType="separate"/>
        </w:r>
        <w:r w:rsidR="00D31E8D">
          <w:rPr>
            <w:webHidden/>
          </w:rPr>
          <w:t>42</w:t>
        </w:r>
        <w:r w:rsidR="00C12D6E">
          <w:rPr>
            <w:webHidden/>
          </w:rPr>
          <w:fldChar w:fldCharType="end"/>
        </w:r>
      </w:hyperlink>
    </w:p>
    <w:p w:rsidR="0089679E" w:rsidRDefault="008D616C" w:rsidP="00063833">
      <w:pPr>
        <w:pStyle w:val="32"/>
        <w:tabs>
          <w:tab w:val="clear" w:pos="9781"/>
          <w:tab w:val="left" w:pos="9356"/>
        </w:tabs>
        <w:jc w:val="both"/>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C12D6E">
          <w:rPr>
            <w:webHidden/>
          </w:rPr>
          <w:fldChar w:fldCharType="begin"/>
        </w:r>
        <w:r w:rsidR="0089679E">
          <w:rPr>
            <w:webHidden/>
          </w:rPr>
          <w:instrText xml:space="preserve"> PAGEREF _Toc498512072 \h </w:instrText>
        </w:r>
        <w:r w:rsidR="00C12D6E">
          <w:rPr>
            <w:webHidden/>
          </w:rPr>
        </w:r>
        <w:r w:rsidR="00C12D6E">
          <w:rPr>
            <w:webHidden/>
          </w:rPr>
          <w:fldChar w:fldCharType="separate"/>
        </w:r>
        <w:r w:rsidR="00D31E8D">
          <w:rPr>
            <w:webHidden/>
          </w:rPr>
          <w:t>46</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C12D6E">
          <w:rPr>
            <w:webHidden/>
          </w:rPr>
          <w:fldChar w:fldCharType="begin"/>
        </w:r>
        <w:r w:rsidR="0089679E">
          <w:rPr>
            <w:webHidden/>
          </w:rPr>
          <w:instrText xml:space="preserve"> PAGEREF _Toc498512074 \h </w:instrText>
        </w:r>
        <w:r w:rsidR="00C12D6E">
          <w:rPr>
            <w:webHidden/>
          </w:rPr>
        </w:r>
        <w:r w:rsidR="00C12D6E">
          <w:rPr>
            <w:webHidden/>
          </w:rPr>
          <w:fldChar w:fldCharType="separate"/>
        </w:r>
        <w:r w:rsidR="00D31E8D">
          <w:rPr>
            <w:webHidden/>
          </w:rPr>
          <w:t>49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C12D6E">
          <w:rPr>
            <w:webHidden/>
          </w:rPr>
          <w:fldChar w:fldCharType="begin"/>
        </w:r>
        <w:r w:rsidR="0089679E">
          <w:rPr>
            <w:webHidden/>
          </w:rPr>
          <w:instrText xml:space="preserve"> PAGEREF _Toc498512077 \h </w:instrText>
        </w:r>
        <w:r w:rsidR="00C12D6E">
          <w:rPr>
            <w:webHidden/>
          </w:rPr>
        </w:r>
        <w:r w:rsidR="00C12D6E">
          <w:rPr>
            <w:webHidden/>
          </w:rPr>
          <w:fldChar w:fldCharType="separate"/>
        </w:r>
        <w:r w:rsidR="00D31E8D">
          <w:rPr>
            <w:webHidden/>
          </w:rPr>
          <w:t>53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C12D6E">
          <w:rPr>
            <w:webHidden/>
          </w:rPr>
          <w:fldChar w:fldCharType="begin"/>
        </w:r>
        <w:r w:rsidR="0089679E">
          <w:rPr>
            <w:webHidden/>
          </w:rPr>
          <w:instrText xml:space="preserve"> PAGEREF _Toc498512080 \h </w:instrText>
        </w:r>
        <w:r w:rsidR="00C12D6E">
          <w:rPr>
            <w:webHidden/>
          </w:rPr>
        </w:r>
        <w:r w:rsidR="00C12D6E">
          <w:rPr>
            <w:webHidden/>
          </w:rPr>
          <w:fldChar w:fldCharType="separate"/>
        </w:r>
        <w:r w:rsidR="00D31E8D">
          <w:rPr>
            <w:webHidden/>
          </w:rPr>
          <w:t>55</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C12D6E">
          <w:rPr>
            <w:webHidden/>
          </w:rPr>
          <w:fldChar w:fldCharType="begin"/>
        </w:r>
        <w:r w:rsidR="0089679E">
          <w:rPr>
            <w:webHidden/>
          </w:rPr>
          <w:instrText xml:space="preserve"> PAGEREF _Toc498512083 \h </w:instrText>
        </w:r>
        <w:r w:rsidR="00C12D6E">
          <w:rPr>
            <w:webHidden/>
          </w:rPr>
        </w:r>
        <w:r w:rsidR="00C12D6E">
          <w:rPr>
            <w:webHidden/>
          </w:rPr>
          <w:fldChar w:fldCharType="separate"/>
        </w:r>
        <w:r w:rsidR="00D31E8D">
          <w:rPr>
            <w:webHidden/>
          </w:rPr>
          <w:t>57</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C12D6E">
          <w:rPr>
            <w:webHidden/>
          </w:rPr>
          <w:fldChar w:fldCharType="begin"/>
        </w:r>
        <w:r w:rsidR="0089679E">
          <w:rPr>
            <w:webHidden/>
          </w:rPr>
          <w:instrText xml:space="preserve"> PAGEREF _Toc498512086 \h </w:instrText>
        </w:r>
        <w:r w:rsidR="00C12D6E">
          <w:rPr>
            <w:webHidden/>
          </w:rPr>
        </w:r>
        <w:r w:rsidR="00C12D6E">
          <w:rPr>
            <w:webHidden/>
          </w:rPr>
          <w:fldChar w:fldCharType="separate"/>
        </w:r>
        <w:r w:rsidR="00D31E8D">
          <w:rPr>
            <w:webHidden/>
          </w:rPr>
          <w:t>59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C12D6E">
          <w:rPr>
            <w:webHidden/>
          </w:rPr>
          <w:fldChar w:fldCharType="begin"/>
        </w:r>
        <w:r w:rsidR="0089679E">
          <w:rPr>
            <w:webHidden/>
          </w:rPr>
          <w:instrText xml:space="preserve"> PAGEREF _Toc498512089 \h </w:instrText>
        </w:r>
        <w:r w:rsidR="00C12D6E">
          <w:rPr>
            <w:webHidden/>
          </w:rPr>
        </w:r>
        <w:r w:rsidR="00C12D6E">
          <w:rPr>
            <w:webHidden/>
          </w:rPr>
          <w:fldChar w:fldCharType="separate"/>
        </w:r>
        <w:r w:rsidR="00D31E8D">
          <w:rPr>
            <w:webHidden/>
          </w:rPr>
          <w:t>61</w:t>
        </w:r>
        <w:r w:rsidR="00C12D6E">
          <w:rPr>
            <w:webHidden/>
          </w:rPr>
          <w:fldChar w:fldCharType="end"/>
        </w:r>
      </w:hyperlink>
    </w:p>
    <w:p w:rsidR="0089679E" w:rsidRDefault="008D616C" w:rsidP="00063833">
      <w:pPr>
        <w:pStyle w:val="32"/>
        <w:tabs>
          <w:tab w:val="clear" w:pos="9781"/>
          <w:tab w:val="left" w:pos="9356"/>
        </w:tabs>
        <w:jc w:val="both"/>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C12D6E">
          <w:rPr>
            <w:webHidden/>
          </w:rPr>
          <w:fldChar w:fldCharType="begin"/>
        </w:r>
        <w:r w:rsidR="0089679E">
          <w:rPr>
            <w:webHidden/>
          </w:rPr>
          <w:instrText xml:space="preserve"> PAGEREF _Toc498512091 \h </w:instrText>
        </w:r>
        <w:r w:rsidR="00C12D6E">
          <w:rPr>
            <w:webHidden/>
          </w:rPr>
        </w:r>
        <w:r w:rsidR="00C12D6E">
          <w:rPr>
            <w:webHidden/>
          </w:rPr>
          <w:fldChar w:fldCharType="separate"/>
        </w:r>
        <w:r w:rsidR="00D31E8D">
          <w:rPr>
            <w:webHidden/>
          </w:rPr>
          <w:t>63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C12D6E">
          <w:rPr>
            <w:webHidden/>
          </w:rPr>
          <w:fldChar w:fldCharType="begin"/>
        </w:r>
        <w:r w:rsidR="0089679E">
          <w:rPr>
            <w:webHidden/>
          </w:rPr>
          <w:instrText xml:space="preserve"> PAGEREF _Toc498512093 \h </w:instrText>
        </w:r>
        <w:r w:rsidR="00C12D6E">
          <w:rPr>
            <w:webHidden/>
          </w:rPr>
        </w:r>
        <w:r w:rsidR="00C12D6E">
          <w:rPr>
            <w:webHidden/>
          </w:rPr>
          <w:fldChar w:fldCharType="separate"/>
        </w:r>
        <w:r w:rsidR="00D31E8D">
          <w:rPr>
            <w:webHidden/>
          </w:rPr>
          <w:t>70</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C12D6E">
          <w:rPr>
            <w:webHidden/>
          </w:rPr>
          <w:fldChar w:fldCharType="begin"/>
        </w:r>
        <w:r w:rsidR="0089679E">
          <w:rPr>
            <w:webHidden/>
          </w:rPr>
          <w:instrText xml:space="preserve"> PAGEREF _Toc498512096 \h </w:instrText>
        </w:r>
        <w:r w:rsidR="00C12D6E">
          <w:rPr>
            <w:webHidden/>
          </w:rPr>
        </w:r>
        <w:r w:rsidR="00C12D6E">
          <w:rPr>
            <w:webHidden/>
          </w:rPr>
          <w:fldChar w:fldCharType="separate"/>
        </w:r>
        <w:r w:rsidR="00D31E8D">
          <w:rPr>
            <w:webHidden/>
          </w:rPr>
          <w:t>72</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C12D6E">
          <w:rPr>
            <w:webHidden/>
          </w:rPr>
          <w:fldChar w:fldCharType="begin"/>
        </w:r>
        <w:r w:rsidR="0089679E">
          <w:rPr>
            <w:webHidden/>
          </w:rPr>
          <w:instrText xml:space="preserve"> PAGEREF _Toc498512099 \h </w:instrText>
        </w:r>
        <w:r w:rsidR="00C12D6E">
          <w:rPr>
            <w:webHidden/>
          </w:rPr>
        </w:r>
        <w:r w:rsidR="00C12D6E">
          <w:rPr>
            <w:webHidden/>
          </w:rPr>
          <w:fldChar w:fldCharType="separate"/>
        </w:r>
        <w:r w:rsidR="00D31E8D">
          <w:rPr>
            <w:webHidden/>
          </w:rPr>
          <w:t>74</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C12D6E">
          <w:rPr>
            <w:webHidden/>
          </w:rPr>
          <w:fldChar w:fldCharType="begin"/>
        </w:r>
        <w:r w:rsidR="0089679E">
          <w:rPr>
            <w:webHidden/>
          </w:rPr>
          <w:instrText xml:space="preserve"> PAGEREF _Toc498512102 \h </w:instrText>
        </w:r>
        <w:r w:rsidR="00C12D6E">
          <w:rPr>
            <w:webHidden/>
          </w:rPr>
        </w:r>
        <w:r w:rsidR="00C12D6E">
          <w:rPr>
            <w:webHidden/>
          </w:rPr>
          <w:fldChar w:fldCharType="separate"/>
        </w:r>
        <w:r w:rsidR="00D31E8D">
          <w:rPr>
            <w:webHidden/>
          </w:rPr>
          <w:t>77</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C12D6E">
          <w:rPr>
            <w:webHidden/>
          </w:rPr>
          <w:fldChar w:fldCharType="begin"/>
        </w:r>
        <w:r w:rsidR="0089679E">
          <w:rPr>
            <w:webHidden/>
          </w:rPr>
          <w:instrText xml:space="preserve"> PAGEREF _Toc498512105 \h </w:instrText>
        </w:r>
        <w:r w:rsidR="00C12D6E">
          <w:rPr>
            <w:webHidden/>
          </w:rPr>
        </w:r>
        <w:r w:rsidR="00C12D6E">
          <w:rPr>
            <w:webHidden/>
          </w:rPr>
          <w:fldChar w:fldCharType="separate"/>
        </w:r>
        <w:r w:rsidR="00D31E8D">
          <w:rPr>
            <w:webHidden/>
          </w:rPr>
          <w:t>79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C12D6E">
          <w:rPr>
            <w:webHidden/>
          </w:rPr>
          <w:fldChar w:fldCharType="begin"/>
        </w:r>
        <w:r w:rsidR="0089679E">
          <w:rPr>
            <w:webHidden/>
          </w:rPr>
          <w:instrText xml:space="preserve"> PAGEREF _Toc498512108 \h </w:instrText>
        </w:r>
        <w:r w:rsidR="00C12D6E">
          <w:rPr>
            <w:webHidden/>
          </w:rPr>
        </w:r>
        <w:r w:rsidR="00C12D6E">
          <w:rPr>
            <w:webHidden/>
          </w:rPr>
          <w:fldChar w:fldCharType="separate"/>
        </w:r>
        <w:r w:rsidR="00D31E8D">
          <w:rPr>
            <w:webHidden/>
          </w:rPr>
          <w:t>83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C12D6E">
          <w:rPr>
            <w:webHidden/>
          </w:rPr>
          <w:fldChar w:fldCharType="begin"/>
        </w:r>
        <w:r w:rsidR="0089679E">
          <w:rPr>
            <w:webHidden/>
          </w:rPr>
          <w:instrText xml:space="preserve"> PAGEREF _Toc498512115 \h </w:instrText>
        </w:r>
        <w:r w:rsidR="00C12D6E">
          <w:rPr>
            <w:webHidden/>
          </w:rPr>
        </w:r>
        <w:r w:rsidR="00C12D6E">
          <w:rPr>
            <w:webHidden/>
          </w:rPr>
          <w:fldChar w:fldCharType="separate"/>
        </w:r>
        <w:r w:rsidR="00D31E8D">
          <w:rPr>
            <w:webHidden/>
          </w:rPr>
          <w:t>83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C12D6E">
          <w:rPr>
            <w:webHidden/>
          </w:rPr>
          <w:fldChar w:fldCharType="begin"/>
        </w:r>
        <w:r w:rsidR="0089679E">
          <w:rPr>
            <w:webHidden/>
          </w:rPr>
          <w:instrText xml:space="preserve"> PAGEREF _Toc498512118 \h </w:instrText>
        </w:r>
        <w:r w:rsidR="00C12D6E">
          <w:rPr>
            <w:webHidden/>
          </w:rPr>
        </w:r>
        <w:r w:rsidR="00C12D6E">
          <w:rPr>
            <w:webHidden/>
          </w:rPr>
          <w:fldChar w:fldCharType="separate"/>
        </w:r>
        <w:r w:rsidR="00D31E8D">
          <w:rPr>
            <w:webHidden/>
          </w:rPr>
          <w:t>89</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C12D6E">
          <w:rPr>
            <w:webHidden/>
          </w:rPr>
          <w:fldChar w:fldCharType="begin"/>
        </w:r>
        <w:r w:rsidR="0089679E">
          <w:rPr>
            <w:webHidden/>
          </w:rPr>
          <w:instrText xml:space="preserve"> PAGEREF _Toc498512121 \h </w:instrText>
        </w:r>
        <w:r w:rsidR="00C12D6E">
          <w:rPr>
            <w:webHidden/>
          </w:rPr>
        </w:r>
        <w:r w:rsidR="00C12D6E">
          <w:rPr>
            <w:webHidden/>
          </w:rPr>
          <w:fldChar w:fldCharType="separate"/>
        </w:r>
        <w:r w:rsidR="00D31E8D">
          <w:rPr>
            <w:webHidden/>
          </w:rPr>
          <w:t>91</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C12D6E">
          <w:rPr>
            <w:webHidden/>
          </w:rPr>
          <w:fldChar w:fldCharType="begin"/>
        </w:r>
        <w:r w:rsidR="0089679E">
          <w:rPr>
            <w:webHidden/>
          </w:rPr>
          <w:instrText xml:space="preserve"> PAGEREF _Toc498512125 \h </w:instrText>
        </w:r>
        <w:r w:rsidR="00C12D6E">
          <w:rPr>
            <w:webHidden/>
          </w:rPr>
        </w:r>
        <w:r w:rsidR="00C12D6E">
          <w:rPr>
            <w:webHidden/>
          </w:rPr>
          <w:fldChar w:fldCharType="separate"/>
        </w:r>
        <w:r w:rsidR="00D31E8D">
          <w:rPr>
            <w:webHidden/>
          </w:rPr>
          <w:t>93</w:t>
        </w:r>
        <w:r w:rsidR="00C12D6E">
          <w:rPr>
            <w:webHidden/>
          </w:rPr>
          <w:fldChar w:fldCharType="end"/>
        </w:r>
      </w:hyperlink>
    </w:p>
    <w:p w:rsidR="0089679E" w:rsidRDefault="008D616C"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C12D6E">
          <w:rPr>
            <w:webHidden/>
          </w:rPr>
          <w:fldChar w:fldCharType="begin"/>
        </w:r>
        <w:r w:rsidR="0089679E">
          <w:rPr>
            <w:webHidden/>
          </w:rPr>
          <w:instrText xml:space="preserve"> PAGEREF _Toc498512128 \h </w:instrText>
        </w:r>
        <w:r w:rsidR="00C12D6E">
          <w:rPr>
            <w:webHidden/>
          </w:rPr>
        </w:r>
        <w:r w:rsidR="00C12D6E">
          <w:rPr>
            <w:webHidden/>
          </w:rPr>
          <w:fldChar w:fldCharType="separate"/>
        </w:r>
        <w:r w:rsidR="00D31E8D">
          <w:rPr>
            <w:webHidden/>
          </w:rPr>
          <w:t>95</w:t>
        </w:r>
        <w:r w:rsidR="00C12D6E">
          <w:rPr>
            <w:webHidden/>
          </w:rPr>
          <w:fldChar w:fldCharType="end"/>
        </w:r>
      </w:hyperlink>
    </w:p>
    <w:p w:rsidR="0089679E" w:rsidRDefault="0089679E" w:rsidP="00063833">
      <w:pPr>
        <w:pStyle w:val="32"/>
        <w:tabs>
          <w:tab w:val="clear" w:pos="9781"/>
          <w:tab w:val="left" w:pos="9356"/>
        </w:tabs>
        <w:jc w:val="both"/>
        <w:rPr>
          <w:rFonts w:asciiTheme="minorHAnsi" w:eastAsiaTheme="minorEastAsia" w:hAnsiTheme="minorHAnsi" w:cstheme="minorBidi"/>
          <w:bCs w:val="0"/>
          <w:iCs w:val="0"/>
          <w:sz w:val="22"/>
          <w:szCs w:val="22"/>
        </w:rPr>
      </w:pPr>
    </w:p>
    <w:p w:rsidR="000D1809" w:rsidRPr="00796A96" w:rsidRDefault="00C12D6E" w:rsidP="00063833">
      <w:pPr>
        <w:pStyle w:val="1"/>
        <w:numPr>
          <w:ilvl w:val="0"/>
          <w:numId w:val="9"/>
        </w:numPr>
        <w:tabs>
          <w:tab w:val="left" w:pos="9356"/>
          <w:tab w:val="right" w:pos="9498"/>
        </w:tabs>
        <w:spacing w:before="0" w:after="120"/>
        <w:ind w:right="34" w:hanging="595"/>
        <w:jc w:val="both"/>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3742E3" w:rsidRDefault="00F16500"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3742E3">
        <w:rPr>
          <w:szCs w:val="24"/>
        </w:rPr>
        <w:t xml:space="preserve">Заказчик, ПАО «МРСК Центра и Приволжья», расположенное по адресу: РФ, 603950, г. Нижний Новгород, ул. Рождественская, 33, (далее – Заказчик), </w:t>
      </w:r>
      <w:r w:rsidRPr="003742E3">
        <w:rPr>
          <w:bCs/>
          <w:szCs w:val="24"/>
        </w:rPr>
        <w:t xml:space="preserve">Извещением о проведении открытого конкурса, опубликованным </w:t>
      </w:r>
      <w:r w:rsidRPr="003742E3">
        <w:rPr>
          <w:b/>
          <w:szCs w:val="24"/>
        </w:rPr>
        <w:t>«</w:t>
      </w:r>
      <w:r w:rsidR="003742E3" w:rsidRPr="003742E3">
        <w:rPr>
          <w:b/>
          <w:szCs w:val="24"/>
        </w:rPr>
        <w:t>29</w:t>
      </w:r>
      <w:r w:rsidRPr="003742E3">
        <w:rPr>
          <w:b/>
          <w:szCs w:val="24"/>
        </w:rPr>
        <w:t xml:space="preserve">» </w:t>
      </w:r>
      <w:r w:rsidR="009212F1" w:rsidRPr="003742E3">
        <w:rPr>
          <w:b/>
          <w:szCs w:val="24"/>
        </w:rPr>
        <w:t>июня</w:t>
      </w:r>
      <w:r w:rsidRPr="003742E3">
        <w:rPr>
          <w:b/>
          <w:szCs w:val="24"/>
        </w:rPr>
        <w:t xml:space="preserve"> </w:t>
      </w:r>
      <w:r w:rsidR="00F20B07" w:rsidRPr="003742E3">
        <w:rPr>
          <w:b/>
          <w:szCs w:val="24"/>
        </w:rPr>
        <w:t>2018</w:t>
      </w:r>
      <w:r w:rsidRPr="003742E3">
        <w:rPr>
          <w:b/>
          <w:szCs w:val="24"/>
        </w:rPr>
        <w:t xml:space="preserve"> г.</w:t>
      </w:r>
      <w:r w:rsidRPr="003742E3">
        <w:rPr>
          <w:szCs w:val="24"/>
        </w:rPr>
        <w:t xml:space="preserve"> </w:t>
      </w:r>
      <w:r w:rsidRPr="003742E3">
        <w:rPr>
          <w:bCs/>
          <w:szCs w:val="24"/>
        </w:rPr>
        <w:t>на официальном сайте (</w:t>
      </w:r>
      <w:hyperlink r:id="rId15" w:history="1">
        <w:r w:rsidRPr="003742E3">
          <w:rPr>
            <w:rStyle w:val="ae"/>
            <w:bCs/>
            <w:szCs w:val="24"/>
            <w:lang w:val="en-US"/>
          </w:rPr>
          <w:t>www</w:t>
        </w:r>
        <w:r w:rsidRPr="003742E3">
          <w:rPr>
            <w:rStyle w:val="ae"/>
            <w:bCs/>
            <w:szCs w:val="24"/>
          </w:rPr>
          <w:t>.</w:t>
        </w:r>
        <w:r w:rsidRPr="003742E3">
          <w:rPr>
            <w:rStyle w:val="ae"/>
            <w:bCs/>
            <w:szCs w:val="24"/>
            <w:lang w:val="en-US"/>
          </w:rPr>
          <w:t>zakupki</w:t>
        </w:r>
        <w:r w:rsidRPr="003742E3">
          <w:rPr>
            <w:rStyle w:val="ae"/>
            <w:bCs/>
            <w:szCs w:val="24"/>
          </w:rPr>
          <w:t>.</w:t>
        </w:r>
        <w:r w:rsidRPr="003742E3">
          <w:rPr>
            <w:rStyle w:val="ae"/>
            <w:bCs/>
            <w:szCs w:val="24"/>
            <w:lang w:val="en-US"/>
          </w:rPr>
          <w:t>gov</w:t>
        </w:r>
        <w:r w:rsidRPr="003742E3">
          <w:rPr>
            <w:rStyle w:val="ae"/>
            <w:bCs/>
            <w:szCs w:val="24"/>
          </w:rPr>
          <w:t>.</w:t>
        </w:r>
        <w:r w:rsidRPr="003742E3">
          <w:rPr>
            <w:rStyle w:val="ae"/>
            <w:bCs/>
            <w:szCs w:val="24"/>
            <w:lang w:val="en-US"/>
          </w:rPr>
          <w:t>ru</w:t>
        </w:r>
      </w:hyperlink>
      <w:r w:rsidRPr="003742E3">
        <w:rPr>
          <w:bCs/>
          <w:szCs w:val="24"/>
        </w:rPr>
        <w:t>)</w:t>
      </w:r>
      <w:r w:rsidRPr="003742E3">
        <w:rPr>
          <w:iCs/>
          <w:szCs w:val="24"/>
        </w:rPr>
        <w:t>, на</w:t>
      </w:r>
      <w:r w:rsidRPr="003742E3">
        <w:rPr>
          <w:bCs/>
          <w:szCs w:val="24"/>
        </w:rPr>
        <w:t xml:space="preserve"> сайте </w:t>
      </w:r>
      <w:r w:rsidRPr="003742E3">
        <w:rPr>
          <w:iCs/>
          <w:szCs w:val="24"/>
        </w:rPr>
        <w:t>ПАО «МРСК Центра»</w:t>
      </w:r>
      <w:r w:rsidRPr="003742E3">
        <w:rPr>
          <w:szCs w:val="24"/>
        </w:rPr>
        <w:t xml:space="preserve"> (</w:t>
      </w:r>
      <w:hyperlink r:id="rId16" w:history="1">
        <w:r w:rsidRPr="003742E3">
          <w:rPr>
            <w:rStyle w:val="ae"/>
            <w:szCs w:val="24"/>
          </w:rPr>
          <w:t>www.mrsk-1.ru</w:t>
        </w:r>
      </w:hyperlink>
      <w:r w:rsidRPr="003742E3">
        <w:rPr>
          <w:szCs w:val="24"/>
        </w:rPr>
        <w:t xml:space="preserve">) и </w:t>
      </w:r>
      <w:r w:rsidRPr="003742E3">
        <w:rPr>
          <w:snapToGrid w:val="0"/>
          <w:szCs w:val="24"/>
        </w:rPr>
        <w:t>ПАО «МРСК Центра и Приволжья»</w:t>
      </w:r>
      <w:r w:rsidRPr="003742E3">
        <w:rPr>
          <w:szCs w:val="24"/>
        </w:rPr>
        <w:t xml:space="preserve"> (http://www.mrsk-cp.ru), на сайте ЭТП, указанном в п. </w:t>
      </w:r>
      <w:r w:rsidR="00F20B07" w:rsidRPr="003742E3">
        <w:fldChar w:fldCharType="begin"/>
      </w:r>
      <w:r w:rsidR="00F20B07" w:rsidRPr="003742E3">
        <w:instrText xml:space="preserve"> REF _Ref441222499 \r \h  \* MERGEFORMAT </w:instrText>
      </w:r>
      <w:r w:rsidR="00F20B07" w:rsidRPr="003742E3">
        <w:fldChar w:fldCharType="separate"/>
      </w:r>
      <w:r w:rsidR="00D31E8D" w:rsidRPr="00D31E8D">
        <w:rPr>
          <w:szCs w:val="24"/>
        </w:rPr>
        <w:t>1.1.2</w:t>
      </w:r>
      <w:r w:rsidR="00F20B07" w:rsidRPr="003742E3">
        <w:fldChar w:fldCharType="end"/>
      </w:r>
      <w:r w:rsidRPr="003742E3">
        <w:rPr>
          <w:szCs w:val="24"/>
        </w:rPr>
        <w:t xml:space="preserve"> настоящей Документации,</w:t>
      </w:r>
      <w:r w:rsidRPr="003742E3">
        <w:rPr>
          <w:bCs/>
          <w:iCs/>
          <w:szCs w:val="24"/>
        </w:rPr>
        <w:t xml:space="preserve"> приг</w:t>
      </w:r>
      <w:r w:rsidRPr="003742E3">
        <w:rPr>
          <w:bCs/>
          <w:szCs w:val="24"/>
        </w:rPr>
        <w:t xml:space="preserve">ласило юридических лиц и физических лиц, в том числе индивидуальных предпринимателей </w:t>
      </w:r>
      <w:r w:rsidRPr="003742E3">
        <w:rPr>
          <w:szCs w:val="24"/>
        </w:rPr>
        <w:t>(далее – Участники)</w:t>
      </w:r>
      <w:r w:rsidRPr="003742E3">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r w:rsidR="003742E3" w:rsidRPr="003742E3">
        <w:rPr>
          <w:iCs/>
          <w:szCs w:val="24"/>
        </w:rPr>
        <w:t>Договоров</w:t>
      </w:r>
      <w:r w:rsidR="003742E3" w:rsidRPr="003742E3">
        <w:rPr>
          <w:bCs/>
          <w:szCs w:val="24"/>
        </w:rPr>
        <w:t xml:space="preserve"> </w:t>
      </w:r>
      <w:r w:rsidR="003742E3" w:rsidRPr="003742E3">
        <w:rPr>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9212F1" w:rsidRPr="003742E3">
        <w:rPr>
          <w:bCs/>
          <w:iCs/>
          <w:szCs w:val="24"/>
        </w:rPr>
        <w:t xml:space="preserve">для нужд филиалов ПАО «МРСК Центра и Приволжья» </w:t>
      </w:r>
      <w:r w:rsidRPr="003742E3">
        <w:rPr>
          <w:snapToGrid w:val="0"/>
          <w:szCs w:val="24"/>
        </w:rPr>
        <w:t>(</w:t>
      </w:r>
      <w:r w:rsidRPr="003742E3">
        <w:rPr>
          <w:szCs w:val="24"/>
        </w:rPr>
        <w:t>филиал</w:t>
      </w:r>
      <w:r w:rsidR="009212F1" w:rsidRPr="003742E3">
        <w:rPr>
          <w:szCs w:val="24"/>
        </w:rPr>
        <w:t>о</w:t>
      </w:r>
      <w:r w:rsidRPr="003742E3">
        <w:rPr>
          <w:szCs w:val="24"/>
        </w:rPr>
        <w:t>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w:t>
      </w:r>
      <w:r w:rsidR="003742E3" w:rsidRPr="003742E3">
        <w:rPr>
          <w:szCs w:val="24"/>
        </w:rPr>
        <w:t>шкар-Ола, ул. Панфилова, д. 39а</w:t>
      </w:r>
      <w:r w:rsidRPr="003742E3">
        <w:rPr>
          <w:szCs w:val="24"/>
        </w:rPr>
        <w:t xml:space="preserve">). </w:t>
      </w:r>
      <w:r w:rsidRPr="003742E3">
        <w:rPr>
          <w:bCs/>
          <w:szCs w:val="24"/>
        </w:rPr>
        <w:t xml:space="preserve">Организатором Конкурса выступает </w:t>
      </w:r>
      <w:r w:rsidRPr="003742E3">
        <w:rPr>
          <w:szCs w:val="24"/>
        </w:rPr>
        <w:t>ПАО «МРСК Центра» (далее – Организатор) (</w:t>
      </w:r>
      <w:r w:rsidR="00492FD1" w:rsidRPr="003742E3">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3742E3">
        <w:rPr>
          <w:snapToGrid w:val="0"/>
          <w:szCs w:val="24"/>
        </w:rPr>
        <w:t xml:space="preserve">Горностаева </w:t>
      </w:r>
      <w:r w:rsidR="00492FD1" w:rsidRPr="003742E3">
        <w:rPr>
          <w:iCs/>
          <w:szCs w:val="24"/>
        </w:rPr>
        <w:t xml:space="preserve">Т.В., контактные телефоны: (495) 747-92-92 (доб. 3123), </w:t>
      </w:r>
      <w:r w:rsidR="00492FD1" w:rsidRPr="003742E3">
        <w:rPr>
          <w:szCs w:val="24"/>
        </w:rPr>
        <w:t xml:space="preserve">адрес электронной почты: </w:t>
      </w:r>
      <w:hyperlink r:id="rId17" w:history="1">
        <w:r w:rsidR="00794122" w:rsidRPr="003742E3">
          <w:rPr>
            <w:rStyle w:val="ae"/>
            <w:szCs w:val="24"/>
          </w:rPr>
          <w:t>Gornostaeva.TV@mrsk-1.ru</w:t>
        </w:r>
      </w:hyperlink>
      <w:r w:rsidR="00492FD1" w:rsidRPr="003742E3">
        <w:rPr>
          <w:iCs/>
          <w:szCs w:val="24"/>
        </w:rPr>
        <w:t>, ответственное лицо –</w:t>
      </w:r>
      <w:r w:rsidR="00492FD1" w:rsidRPr="003742E3">
        <w:rPr>
          <w:szCs w:val="24"/>
        </w:rPr>
        <w:t xml:space="preserve"> </w:t>
      </w:r>
      <w:r w:rsidR="003742E3" w:rsidRPr="003742E3">
        <w:rPr>
          <w:szCs w:val="24"/>
        </w:rPr>
        <w:t xml:space="preserve">Стоцкая Елена Юрьевна, контактные телефоны - (4722) 30-41-44, (495) 747-92-92, адрес электронной почты: </w:t>
      </w:r>
      <w:hyperlink r:id="rId18" w:history="1">
        <w:r w:rsidR="003742E3" w:rsidRPr="003742E3">
          <w:rPr>
            <w:rStyle w:val="ae"/>
            <w:szCs w:val="24"/>
          </w:rPr>
          <w:t>Stotskaya.EY@mrsk-1.ru</w:t>
        </w:r>
      </w:hyperlink>
      <w:r w:rsidR="001C4D51" w:rsidRPr="003742E3">
        <w:rPr>
          <w:szCs w:val="24"/>
        </w:rPr>
        <w:t>.</w:t>
      </w:r>
      <w:bookmarkEnd w:id="30"/>
      <w:bookmarkEnd w:id="31"/>
      <w:bookmarkEnd w:id="32"/>
      <w:bookmarkEnd w:id="33"/>
    </w:p>
    <w:p w:rsidR="00B07614" w:rsidRPr="003742E3"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3742E3">
        <w:rPr>
          <w:iCs/>
          <w:szCs w:val="24"/>
        </w:rPr>
        <w:t xml:space="preserve">Настоящий </w:t>
      </w:r>
      <w:r w:rsidR="009738FE" w:rsidRPr="003742E3">
        <w:rPr>
          <w:iCs/>
          <w:szCs w:val="24"/>
        </w:rPr>
        <w:t>К</w:t>
      </w:r>
      <w:r w:rsidRPr="003742E3">
        <w:rPr>
          <w:iCs/>
          <w:szCs w:val="24"/>
        </w:rPr>
        <w:t xml:space="preserve">онкурс проводится </w:t>
      </w:r>
      <w:r w:rsidR="0064467F" w:rsidRPr="003742E3">
        <w:rPr>
          <w:bCs/>
          <w:szCs w:val="24"/>
        </w:rPr>
        <w:t xml:space="preserve">в соответствии с правилами и с использованием функционала </w:t>
      </w:r>
      <w:r w:rsidR="00492FD1" w:rsidRPr="003742E3">
        <w:rPr>
          <w:szCs w:val="24"/>
        </w:rPr>
        <w:t xml:space="preserve">электронной торговой площадки ПАО «Россети» </w:t>
      </w:r>
      <w:hyperlink r:id="rId19" w:history="1">
        <w:r w:rsidR="00492FD1" w:rsidRPr="003742E3">
          <w:rPr>
            <w:rStyle w:val="ae"/>
            <w:szCs w:val="24"/>
          </w:rPr>
          <w:t>www.b2b-mrsk.ru</w:t>
        </w:r>
      </w:hyperlink>
      <w:r w:rsidR="00492FD1" w:rsidRPr="003742E3">
        <w:rPr>
          <w:szCs w:val="24"/>
        </w:rPr>
        <w:t xml:space="preserve"> (далее — ЭТП)</w:t>
      </w:r>
      <w:r w:rsidR="0051220A" w:rsidRPr="003742E3">
        <w:rPr>
          <w:iCs/>
          <w:szCs w:val="24"/>
        </w:rPr>
        <w:t>.</w:t>
      </w:r>
      <w:bookmarkEnd w:id="37"/>
    </w:p>
    <w:bookmarkEnd w:id="34"/>
    <w:bookmarkEnd w:id="35"/>
    <w:p w:rsidR="00235F5A" w:rsidRPr="003742E3" w:rsidRDefault="00492FD1" w:rsidP="00363FC9">
      <w:pPr>
        <w:numPr>
          <w:ilvl w:val="2"/>
          <w:numId w:val="12"/>
        </w:numPr>
        <w:tabs>
          <w:tab w:val="num" w:pos="1620"/>
        </w:tabs>
        <w:autoSpaceDE w:val="0"/>
        <w:autoSpaceDN w:val="0"/>
        <w:adjustRightInd w:val="0"/>
        <w:spacing w:after="120"/>
        <w:ind w:left="0" w:firstLine="539"/>
        <w:rPr>
          <w:iCs/>
          <w:szCs w:val="24"/>
        </w:rPr>
      </w:pPr>
      <w:r w:rsidRPr="003742E3">
        <w:rPr>
          <w:szCs w:val="24"/>
        </w:rPr>
        <w:t xml:space="preserve">Заказчик: </w:t>
      </w:r>
      <w:r w:rsidRPr="003742E3">
        <w:rPr>
          <w:iCs/>
          <w:szCs w:val="24"/>
        </w:rPr>
        <w:t>ПАО «МРСК Центра</w:t>
      </w:r>
      <w:r w:rsidR="00F16500" w:rsidRPr="003742E3">
        <w:rPr>
          <w:iCs/>
          <w:szCs w:val="24"/>
        </w:rPr>
        <w:t xml:space="preserve"> и Приволжья</w:t>
      </w:r>
      <w:r w:rsidRPr="003742E3">
        <w:rPr>
          <w:iCs/>
          <w:szCs w:val="24"/>
        </w:rPr>
        <w:t>».</w:t>
      </w:r>
    </w:p>
    <w:p w:rsidR="005122AD" w:rsidRPr="003742E3"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3742E3">
        <w:rPr>
          <w:iCs/>
          <w:szCs w:val="24"/>
        </w:rPr>
        <w:t>Предмет Конкурса:</w:t>
      </w:r>
      <w:bookmarkEnd w:id="38"/>
    </w:p>
    <w:p w:rsidR="00492FD1" w:rsidRPr="00C12FA4"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3742E3" w:rsidRPr="00285C93">
        <w:rPr>
          <w:iCs/>
          <w:szCs w:val="24"/>
        </w:rPr>
        <w:t>Договоров</w:t>
      </w:r>
      <w:r w:rsidR="003742E3" w:rsidRPr="00285C93">
        <w:rPr>
          <w:bCs/>
          <w:szCs w:val="24"/>
        </w:rPr>
        <w:t xml:space="preserve"> </w:t>
      </w:r>
      <w:r w:rsidR="003742E3" w:rsidRPr="00285C93">
        <w:rPr>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3742E3" w:rsidRPr="00285C93">
        <w:rPr>
          <w:snapToGrid w:val="0"/>
          <w:szCs w:val="24"/>
        </w:rPr>
        <w:t>для нужд ПАО «МРСК Центра и Приволжья» (</w:t>
      </w:r>
      <w:r w:rsidR="003742E3" w:rsidRPr="00285C93">
        <w:rPr>
          <w:szCs w:val="24"/>
        </w:rPr>
        <w:t>филиалов «Владимирэнерго», «Ивэнерго», «Калугаэнерго», «Кировэнерго», «Мариэнерго»</w:t>
      </w:r>
      <w:r w:rsidR="003742E3" w:rsidRPr="00285C93">
        <w:rPr>
          <w:snapToGrid w:val="0"/>
          <w:szCs w:val="24"/>
        </w:rPr>
        <w:t>)</w:t>
      </w:r>
      <w:r w:rsidRPr="00C12FA4">
        <w:rPr>
          <w:szCs w:val="24"/>
        </w:rPr>
        <w:t>.</w:t>
      </w:r>
    </w:p>
    <w:p w:rsidR="00492FD1" w:rsidRPr="003742E3" w:rsidRDefault="00492FD1" w:rsidP="00492FD1">
      <w:pPr>
        <w:tabs>
          <w:tab w:val="num" w:pos="1620"/>
        </w:tabs>
        <w:autoSpaceDE w:val="0"/>
        <w:autoSpaceDN w:val="0"/>
        <w:adjustRightInd w:val="0"/>
        <w:ind w:firstLine="0"/>
        <w:rPr>
          <w:szCs w:val="24"/>
        </w:rPr>
      </w:pPr>
      <w:r w:rsidRPr="003742E3">
        <w:rPr>
          <w:szCs w:val="24"/>
        </w:rPr>
        <w:t xml:space="preserve">Количество лотов: </w:t>
      </w:r>
      <w:r w:rsidRPr="003742E3">
        <w:rPr>
          <w:b/>
          <w:szCs w:val="24"/>
        </w:rPr>
        <w:t>1 (один)</w:t>
      </w:r>
      <w:r w:rsidRPr="003742E3">
        <w:rPr>
          <w:szCs w:val="24"/>
        </w:rPr>
        <w:t>.</w:t>
      </w:r>
    </w:p>
    <w:p w:rsidR="00492FD1" w:rsidRPr="003742E3" w:rsidRDefault="00492FD1" w:rsidP="00492FD1">
      <w:pPr>
        <w:tabs>
          <w:tab w:val="num" w:pos="1620"/>
        </w:tabs>
        <w:autoSpaceDE w:val="0"/>
        <w:autoSpaceDN w:val="0"/>
        <w:adjustRightInd w:val="0"/>
        <w:spacing w:after="120"/>
        <w:ind w:firstLine="0"/>
        <w:rPr>
          <w:szCs w:val="24"/>
        </w:rPr>
      </w:pPr>
      <w:r w:rsidRPr="003742E3">
        <w:rPr>
          <w:szCs w:val="24"/>
        </w:rPr>
        <w:t xml:space="preserve">Частичное </w:t>
      </w:r>
      <w:r w:rsidR="00B46E2F" w:rsidRPr="003742E3">
        <w:rPr>
          <w:szCs w:val="24"/>
        </w:rPr>
        <w:t>выполнение работ</w:t>
      </w:r>
      <w:r w:rsidRPr="003742E3">
        <w:rPr>
          <w:szCs w:val="24"/>
        </w:rPr>
        <w:t xml:space="preserve"> не допускается.</w:t>
      </w:r>
    </w:p>
    <w:p w:rsidR="00EE0F9F" w:rsidRPr="003742E3"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3742E3">
        <w:rPr>
          <w:szCs w:val="24"/>
        </w:rPr>
        <w:t xml:space="preserve">Сроки </w:t>
      </w:r>
      <w:r w:rsidR="00B46E2F" w:rsidRPr="003742E3">
        <w:rPr>
          <w:szCs w:val="24"/>
        </w:rPr>
        <w:t>выполнения работ</w:t>
      </w:r>
      <w:r w:rsidRPr="003742E3">
        <w:rPr>
          <w:szCs w:val="24"/>
        </w:rPr>
        <w:t xml:space="preserve">: </w:t>
      </w:r>
      <w:r w:rsidR="007C5A9A" w:rsidRPr="003742E3">
        <w:rPr>
          <w:szCs w:val="24"/>
        </w:rPr>
        <w:t>с</w:t>
      </w:r>
      <w:r w:rsidR="00041464" w:rsidRPr="003742E3">
        <w:rPr>
          <w:szCs w:val="24"/>
        </w:rPr>
        <w:t xml:space="preserve"> </w:t>
      </w:r>
      <w:r w:rsidR="003742E3" w:rsidRPr="003742E3">
        <w:rPr>
          <w:szCs w:val="24"/>
        </w:rPr>
        <w:t>01.01.2019г. - 30.11.2019г.</w:t>
      </w:r>
      <w:bookmarkEnd w:id="39"/>
    </w:p>
    <w:p w:rsidR="005D731A" w:rsidRPr="003742E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3742E3">
        <w:rPr>
          <w:szCs w:val="24"/>
        </w:rPr>
        <w:t xml:space="preserve">Выполнение работ Участником </w:t>
      </w:r>
      <w:r w:rsidR="00041464" w:rsidRPr="003742E3">
        <w:rPr>
          <w:szCs w:val="24"/>
        </w:rPr>
        <w:t>будет осуществляться на объектах, указанных в Приложении №1 Конкурсной документации</w:t>
      </w:r>
      <w:r w:rsidRPr="003742E3">
        <w:rPr>
          <w:szCs w:val="24"/>
        </w:rPr>
        <w:t>.</w:t>
      </w:r>
      <w:bookmarkEnd w:id="40"/>
    </w:p>
    <w:p w:rsidR="005352D1" w:rsidRPr="003742E3"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3742E3">
        <w:rPr>
          <w:iCs/>
          <w:szCs w:val="24"/>
        </w:rPr>
        <w:t xml:space="preserve">Форма и порядок оплаты: </w:t>
      </w:r>
    </w:p>
    <w:p w:rsidR="00E90EF7" w:rsidRPr="003742E3" w:rsidRDefault="005352D1" w:rsidP="00E90EF7">
      <w:pPr>
        <w:tabs>
          <w:tab w:val="num" w:pos="1620"/>
        </w:tabs>
        <w:autoSpaceDE w:val="0"/>
        <w:autoSpaceDN w:val="0"/>
        <w:adjustRightInd w:val="0"/>
        <w:spacing w:after="120"/>
        <w:ind w:left="539" w:firstLine="0"/>
        <w:rPr>
          <w:iCs/>
          <w:szCs w:val="24"/>
        </w:rPr>
      </w:pPr>
      <w:r w:rsidRPr="003742E3">
        <w:rPr>
          <w:iCs/>
          <w:szCs w:val="24"/>
        </w:rPr>
        <w:t xml:space="preserve">- </w:t>
      </w:r>
      <w:r w:rsidR="00E90EF7" w:rsidRPr="003742E3">
        <w:rPr>
          <w:iCs/>
          <w:szCs w:val="24"/>
        </w:rPr>
        <w:t>1-й платеж: Заказчик на основании выставляемого Подрядчиком счетов уплачивает Подрядчику в течение 30 (тридцати) календарных дней</w:t>
      </w:r>
      <w:r w:rsidR="00E90EF7" w:rsidRPr="003742E3">
        <w:rPr>
          <w:i/>
          <w:iCs/>
          <w:szCs w:val="24"/>
        </w:rPr>
        <w:t xml:space="preserve"> </w:t>
      </w:r>
      <w:r w:rsidR="00E90EF7" w:rsidRPr="003742E3">
        <w:rPr>
          <w:iCs/>
          <w:szCs w:val="24"/>
        </w:rPr>
        <w:t>со дня начала поставки оборудования (п.10.1</w:t>
      </w:r>
      <w:r w:rsidR="001A0CF3" w:rsidRPr="003742E3">
        <w:rPr>
          <w:iCs/>
          <w:szCs w:val="24"/>
        </w:rPr>
        <w:t xml:space="preserve"> договора</w:t>
      </w:r>
      <w:r w:rsidR="00E90EF7" w:rsidRPr="003742E3">
        <w:rPr>
          <w:iCs/>
          <w:szCs w:val="24"/>
        </w:rPr>
        <w:t>) аванс в размере 30</w:t>
      </w:r>
      <w:r w:rsidR="00E90EF7" w:rsidRPr="003742E3">
        <w:rPr>
          <w:b/>
          <w:iCs/>
          <w:szCs w:val="24"/>
        </w:rPr>
        <w:t>%</w:t>
      </w:r>
      <w:r w:rsidR="00E90EF7" w:rsidRPr="003742E3">
        <w:rPr>
          <w:iCs/>
          <w:szCs w:val="24"/>
        </w:rPr>
        <w:t xml:space="preserve"> от указанной в разделе 5.1.1. </w:t>
      </w:r>
      <w:r w:rsidR="00E90EF7" w:rsidRPr="003742E3">
        <w:rPr>
          <w:iCs/>
          <w:szCs w:val="24"/>
        </w:rPr>
        <w:lastRenderedPageBreak/>
        <w:t>Договора цены, но не ранее даты представления Подрядчиком безотзывной безусловной банковской гарантии на возврат аванса.</w:t>
      </w:r>
    </w:p>
    <w:p w:rsidR="00E90EF7" w:rsidRPr="003742E3" w:rsidRDefault="00E90EF7" w:rsidP="00E90EF7">
      <w:pPr>
        <w:tabs>
          <w:tab w:val="num" w:pos="1620"/>
        </w:tabs>
        <w:autoSpaceDE w:val="0"/>
        <w:autoSpaceDN w:val="0"/>
        <w:adjustRightInd w:val="0"/>
        <w:spacing w:after="120"/>
        <w:ind w:left="539" w:firstLine="0"/>
        <w:rPr>
          <w:iCs/>
          <w:szCs w:val="24"/>
        </w:rPr>
      </w:pPr>
      <w:r w:rsidRPr="003742E3">
        <w:rPr>
          <w:iCs/>
          <w:szCs w:val="24"/>
        </w:rPr>
        <w:t>2-й платеж: Заказчик уплачивает Подрядчику оставшиеся 70</w:t>
      </w:r>
      <w:r w:rsidRPr="003742E3">
        <w:rPr>
          <w:b/>
          <w:iCs/>
          <w:szCs w:val="24"/>
        </w:rPr>
        <w:t>%</w:t>
      </w:r>
      <w:r w:rsidRPr="003742E3">
        <w:rPr>
          <w:iCs/>
          <w:szCs w:val="24"/>
        </w:rPr>
        <w:t xml:space="preserve"> от указанной в разделе 5.1.1. Договора цены поставки оборудования в течение 30 (тридцати) календарных дней после поставки оборудования</w:t>
      </w:r>
      <w:r w:rsidR="001A0CF3" w:rsidRPr="003742E3">
        <w:rPr>
          <w:iCs/>
          <w:szCs w:val="24"/>
        </w:rPr>
        <w:t xml:space="preserve"> </w:t>
      </w:r>
      <w:r w:rsidRPr="003742E3">
        <w:rPr>
          <w:iCs/>
          <w:szCs w:val="24"/>
        </w:rPr>
        <w:t>и представления Заказчику документов, предусмотренных в пункте 10.3 Договора.</w:t>
      </w:r>
    </w:p>
    <w:p w:rsidR="005352D1" w:rsidRPr="003742E3" w:rsidRDefault="00E90EF7" w:rsidP="00E90EF7">
      <w:pPr>
        <w:tabs>
          <w:tab w:val="num" w:pos="1620"/>
        </w:tabs>
        <w:autoSpaceDE w:val="0"/>
        <w:autoSpaceDN w:val="0"/>
        <w:adjustRightInd w:val="0"/>
        <w:spacing w:after="120"/>
        <w:ind w:left="539" w:firstLine="0"/>
        <w:rPr>
          <w:iCs/>
          <w:szCs w:val="24"/>
        </w:rPr>
      </w:pPr>
      <w:r w:rsidRPr="003742E3">
        <w:rPr>
          <w:iCs/>
          <w:szCs w:val="24"/>
        </w:rPr>
        <w:t>3-й платеж: 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w:t>
      </w:r>
      <w:r w:rsidR="001A0CF3" w:rsidRPr="003742E3">
        <w:rPr>
          <w:iCs/>
          <w:szCs w:val="24"/>
        </w:rPr>
        <w:t xml:space="preserve"> договора</w:t>
      </w:r>
      <w:r w:rsidRPr="003742E3">
        <w:rPr>
          <w:iCs/>
          <w:szCs w:val="24"/>
        </w:rPr>
        <w:t>) или после подписания Актов о приемке выполненных работ по третьему этапу (пункт 10.3</w:t>
      </w:r>
      <w:r w:rsidR="001A0CF3" w:rsidRPr="003742E3">
        <w:rPr>
          <w:iCs/>
          <w:szCs w:val="24"/>
        </w:rPr>
        <w:t xml:space="preserve"> договора</w:t>
      </w:r>
      <w:r w:rsidRPr="003742E3">
        <w:rPr>
          <w:iCs/>
          <w:szCs w:val="24"/>
        </w:rPr>
        <w:t>) или после подписания Актов о приемке выполненных работ по четвертому этапу (п.10.11.</w:t>
      </w:r>
      <w:r w:rsidR="001A0CF3" w:rsidRPr="003742E3">
        <w:rPr>
          <w:iCs/>
          <w:szCs w:val="24"/>
        </w:rPr>
        <w:t xml:space="preserve"> догово</w:t>
      </w:r>
      <w:r w:rsidR="007C5A9A" w:rsidRPr="003742E3">
        <w:rPr>
          <w:iCs/>
          <w:szCs w:val="24"/>
        </w:rPr>
        <w:t>р</w:t>
      </w:r>
      <w:r w:rsidR="001A0CF3" w:rsidRPr="003742E3">
        <w:rPr>
          <w:iCs/>
          <w:szCs w:val="24"/>
        </w:rPr>
        <w:t>а</w:t>
      </w:r>
      <w:r w:rsidRPr="003742E3">
        <w:rPr>
          <w:iCs/>
          <w:szCs w:val="24"/>
        </w:rPr>
        <w:t xml:space="preserve">) и получения счетов-фактур. </w:t>
      </w:r>
    </w:p>
    <w:bookmarkEnd w:id="41"/>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C12D6E">
        <w:rPr>
          <w:bCs/>
          <w:iCs/>
          <w:szCs w:val="24"/>
        </w:rPr>
        <w:fldChar w:fldCharType="begin"/>
      </w:r>
      <w:r w:rsidR="001C4C6B">
        <w:rPr>
          <w:bCs/>
          <w:iCs/>
          <w:szCs w:val="24"/>
        </w:rPr>
        <w:instrText xml:space="preserve"> REF _Ref442254056 \r \h </w:instrText>
      </w:r>
      <w:r w:rsidR="00C12D6E">
        <w:rPr>
          <w:bCs/>
          <w:iCs/>
          <w:szCs w:val="24"/>
        </w:rPr>
      </w:r>
      <w:r w:rsidR="00C12D6E">
        <w:rPr>
          <w:bCs/>
          <w:iCs/>
          <w:szCs w:val="24"/>
        </w:rPr>
        <w:fldChar w:fldCharType="separate"/>
      </w:r>
      <w:r w:rsidR="00D31E8D">
        <w:rPr>
          <w:bCs/>
          <w:iCs/>
          <w:szCs w:val="24"/>
        </w:rPr>
        <w:t>3</w:t>
      </w:r>
      <w:r w:rsidR="00C12D6E">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F20B07">
        <w:fldChar w:fldCharType="begin"/>
      </w:r>
      <w:r w:rsidR="00F20B07">
        <w:instrText xml:space="preserve"> REF _Ref441488179 \r \h  \* MERGEFORMAT </w:instrText>
      </w:r>
      <w:r w:rsidR="00F20B07">
        <w:fldChar w:fldCharType="separate"/>
      </w:r>
      <w:r w:rsidR="00D31E8D">
        <w:t>4</w:t>
      </w:r>
      <w:r w:rsidR="00F20B07">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F20B07">
        <w:fldChar w:fldCharType="begin"/>
      </w:r>
      <w:r w:rsidR="00F20B07">
        <w:instrText xml:space="preserve"> REF _Ref306189757 \r \h  \* MERGEFORMAT </w:instrText>
      </w:r>
      <w:r w:rsidR="00F20B07">
        <w:fldChar w:fldCharType="separate"/>
      </w:r>
      <w:r w:rsidR="00D31E8D">
        <w:t>2</w:t>
      </w:r>
      <w:r w:rsidR="00F20B07">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C12D6E">
        <w:rPr>
          <w:bCs/>
          <w:iCs/>
          <w:szCs w:val="24"/>
        </w:rPr>
        <w:fldChar w:fldCharType="begin"/>
      </w:r>
      <w:r w:rsidR="001C4C6B">
        <w:rPr>
          <w:bCs/>
          <w:iCs/>
          <w:szCs w:val="24"/>
        </w:rPr>
        <w:instrText xml:space="preserve"> REF _Ref440270602 \r \h </w:instrText>
      </w:r>
      <w:r w:rsidR="00C12D6E">
        <w:rPr>
          <w:bCs/>
          <w:iCs/>
          <w:szCs w:val="24"/>
        </w:rPr>
      </w:r>
      <w:r w:rsidR="00C12D6E">
        <w:rPr>
          <w:bCs/>
          <w:iCs/>
          <w:szCs w:val="24"/>
        </w:rPr>
        <w:fldChar w:fldCharType="separate"/>
      </w:r>
      <w:r w:rsidR="00D31E8D">
        <w:rPr>
          <w:bCs/>
          <w:iCs/>
          <w:szCs w:val="24"/>
        </w:rPr>
        <w:t>5</w:t>
      </w:r>
      <w:r w:rsidR="00C12D6E">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C12D6E">
        <w:rPr>
          <w:bCs/>
          <w:iCs/>
          <w:szCs w:val="24"/>
        </w:rPr>
        <w:fldChar w:fldCharType="begin"/>
      </w:r>
      <w:r>
        <w:rPr>
          <w:bCs/>
          <w:iCs/>
          <w:szCs w:val="24"/>
        </w:rPr>
        <w:instrText xml:space="preserve"> REF _Ref441564571 \r \h </w:instrText>
      </w:r>
      <w:r w:rsidR="00C12D6E">
        <w:rPr>
          <w:bCs/>
          <w:iCs/>
          <w:szCs w:val="24"/>
        </w:rPr>
      </w:r>
      <w:r w:rsidR="00C12D6E">
        <w:rPr>
          <w:bCs/>
          <w:iCs/>
          <w:szCs w:val="24"/>
        </w:rPr>
        <w:fldChar w:fldCharType="separate"/>
      </w:r>
      <w:r w:rsidR="00D31E8D">
        <w:rPr>
          <w:bCs/>
          <w:iCs/>
          <w:szCs w:val="24"/>
        </w:rPr>
        <w:t>1.1.5</w:t>
      </w:r>
      <w:r w:rsidR="00C12D6E">
        <w:rPr>
          <w:bCs/>
          <w:iCs/>
          <w:szCs w:val="24"/>
        </w:rPr>
        <w:fldChar w:fldCharType="end"/>
      </w:r>
      <w:r w:rsidRPr="000747AC">
        <w:rPr>
          <w:bCs/>
          <w:iCs/>
          <w:szCs w:val="24"/>
        </w:rPr>
        <w:t xml:space="preserve">, </w:t>
      </w:r>
      <w:r w:rsidR="00C12D6E">
        <w:rPr>
          <w:bCs/>
          <w:iCs/>
          <w:szCs w:val="24"/>
        </w:rPr>
        <w:fldChar w:fldCharType="begin"/>
      </w:r>
      <w:r w:rsidR="009914E9">
        <w:rPr>
          <w:bCs/>
          <w:iCs/>
          <w:szCs w:val="24"/>
        </w:rPr>
        <w:instrText xml:space="preserve"> REF _Ref440270663 \r \h </w:instrText>
      </w:r>
      <w:r w:rsidR="00C12D6E">
        <w:rPr>
          <w:bCs/>
          <w:iCs/>
          <w:szCs w:val="24"/>
        </w:rPr>
      </w:r>
      <w:r w:rsidR="00C12D6E">
        <w:rPr>
          <w:bCs/>
          <w:iCs/>
          <w:szCs w:val="24"/>
        </w:rPr>
        <w:fldChar w:fldCharType="separate"/>
      </w:r>
      <w:r w:rsidR="00D31E8D">
        <w:rPr>
          <w:bCs/>
          <w:iCs/>
          <w:szCs w:val="24"/>
        </w:rPr>
        <w:t>1.1.7</w:t>
      </w:r>
      <w:r w:rsidR="00C12D6E">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F20B07">
        <w:fldChar w:fldCharType="begin"/>
      </w:r>
      <w:r w:rsidR="00F20B07">
        <w:instrText xml:space="preserve"> REF _Ref441564571 \r \h  \* MERGEFORMAT </w:instrText>
      </w:r>
      <w:r w:rsidR="00F20B07">
        <w:fldChar w:fldCharType="separate"/>
      </w:r>
      <w:r w:rsidR="00D31E8D" w:rsidRPr="00D31E8D">
        <w:rPr>
          <w:bCs/>
          <w:iCs/>
          <w:szCs w:val="24"/>
        </w:rPr>
        <w:t>1.1.5</w:t>
      </w:r>
      <w:r w:rsidR="00F20B07">
        <w:fldChar w:fldCharType="end"/>
      </w:r>
      <w:r w:rsidRPr="0008171A">
        <w:rPr>
          <w:bCs/>
          <w:iCs/>
          <w:szCs w:val="24"/>
        </w:rPr>
        <w:t xml:space="preserve">, </w:t>
      </w:r>
      <w:r w:rsidR="00F20B07">
        <w:fldChar w:fldCharType="begin"/>
      </w:r>
      <w:r w:rsidR="00F20B07">
        <w:instrText xml:space="preserve"> REF _Ref440270663 \r \h  \* MERGEFORMAT </w:instrText>
      </w:r>
      <w:r w:rsidR="00F20B07">
        <w:fldChar w:fldCharType="separate"/>
      </w:r>
      <w:r w:rsidR="00D31E8D" w:rsidRPr="00D31E8D">
        <w:rPr>
          <w:bCs/>
          <w:iCs/>
          <w:szCs w:val="24"/>
        </w:rPr>
        <w:t>1.1.7</w:t>
      </w:r>
      <w:r w:rsidR="00F20B07">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F20B07">
        <w:fldChar w:fldCharType="begin"/>
      </w:r>
      <w:r w:rsidR="00F20B07">
        <w:instrText xml:space="preserve"> REF _Ref441564571 \r \h  \* MERGEFORMAT </w:instrText>
      </w:r>
      <w:r w:rsidR="00F20B07">
        <w:fldChar w:fldCharType="separate"/>
      </w:r>
      <w:r w:rsidR="00D31E8D" w:rsidRPr="00D31E8D">
        <w:rPr>
          <w:bCs/>
          <w:iCs/>
          <w:szCs w:val="24"/>
        </w:rPr>
        <w:t>1.1.5</w:t>
      </w:r>
      <w:r w:rsidR="00F20B07">
        <w:fldChar w:fldCharType="end"/>
      </w:r>
      <w:r w:rsidR="00FD05EC" w:rsidRPr="0008171A">
        <w:rPr>
          <w:bCs/>
          <w:iCs/>
          <w:szCs w:val="24"/>
        </w:rPr>
        <w:t xml:space="preserve"> и </w:t>
      </w:r>
      <w:r w:rsidRPr="0008171A">
        <w:rPr>
          <w:bCs/>
          <w:iCs/>
          <w:szCs w:val="24"/>
        </w:rPr>
        <w:t xml:space="preserve">п. </w:t>
      </w:r>
      <w:r w:rsidR="00F20B07">
        <w:fldChar w:fldCharType="begin"/>
      </w:r>
      <w:r w:rsidR="00F20B07">
        <w:instrText xml:space="preserve"> REF _Ref440270663 \r \h  \* MERGEFORMAT </w:instrText>
      </w:r>
      <w:r w:rsidR="00F20B07">
        <w:fldChar w:fldCharType="separate"/>
      </w:r>
      <w:r w:rsidR="00D31E8D" w:rsidRPr="00D31E8D">
        <w:rPr>
          <w:bCs/>
          <w:iCs/>
          <w:szCs w:val="24"/>
        </w:rPr>
        <w:t>1.1.7</w:t>
      </w:r>
      <w:r w:rsidR="00F20B07">
        <w:fldChar w:fldCharType="end"/>
      </w:r>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98511977"/>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w:t>
      </w:r>
      <w:r w:rsidR="00F16500" w:rsidRPr="00F16500">
        <w:rPr>
          <w:bCs w:val="0"/>
          <w:szCs w:val="24"/>
        </w:rPr>
        <w:t xml:space="preserve"> </w:t>
      </w:r>
      <w:r w:rsidR="00F16500" w:rsidRPr="00E12127">
        <w:rPr>
          <w:bCs w:val="0"/>
          <w:szCs w:val="24"/>
        </w:rPr>
        <w:t>и Совета Директоров ПАО «МРСК Центра и Приволжья» (Протокол №</w:t>
      </w:r>
      <w:r w:rsidR="00F16500">
        <w:rPr>
          <w:bCs w:val="0"/>
          <w:szCs w:val="24"/>
        </w:rPr>
        <w:t xml:space="preserve"> 258 от «28» февраля </w:t>
      </w:r>
      <w:r w:rsidR="00F20B07">
        <w:rPr>
          <w:bCs w:val="0"/>
          <w:szCs w:val="24"/>
        </w:rPr>
        <w:t>201</w:t>
      </w:r>
      <w:r w:rsidR="00115A0C">
        <w:rPr>
          <w:bCs w:val="0"/>
          <w:szCs w:val="24"/>
        </w:rPr>
        <w:t>7</w:t>
      </w:r>
      <w:r w:rsidR="00F16500">
        <w:rPr>
          <w:bCs w:val="0"/>
          <w:szCs w:val="24"/>
        </w:rPr>
        <w:t xml:space="preserve"> года)</w:t>
      </w:r>
      <w:r w:rsidR="005D731A" w:rsidRPr="0022360B">
        <w:rPr>
          <w:bCs w:val="0"/>
          <w:szCs w:val="24"/>
        </w:rPr>
        <w:t>,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F20B07">
        <w:fldChar w:fldCharType="begin"/>
      </w:r>
      <w:r w:rsidR="00F20B07">
        <w:instrText xml:space="preserve"> REF _Ref302563524 \r \h  \* MERGEFORMAT </w:instrText>
      </w:r>
      <w:r w:rsidR="00F20B07">
        <w:fldChar w:fldCharType="separate"/>
      </w:r>
      <w:r w:rsidR="00D31E8D" w:rsidRPr="00D31E8D">
        <w:rPr>
          <w:szCs w:val="24"/>
        </w:rPr>
        <w:t>1.1.1</w:t>
      </w:r>
      <w:r w:rsidR="00F20B07">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w:t>
      </w:r>
      <w:r w:rsidRPr="00796A96">
        <w:rPr>
          <w:szCs w:val="24"/>
        </w:rPr>
        <w:lastRenderedPageBreak/>
        <w:t xml:space="preserve">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98511978"/>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F20B07">
        <w:fldChar w:fldCharType="begin"/>
      </w:r>
      <w:r w:rsidR="00F20B07">
        <w:instrText xml:space="preserve"> REF _Ref303693387 \r \h  \* MERGEFORMAT </w:instrText>
      </w:r>
      <w:r w:rsidR="00F20B07">
        <w:fldChar w:fldCharType="separate"/>
      </w:r>
      <w:r w:rsidR="00D31E8D" w:rsidRPr="00D31E8D">
        <w:rPr>
          <w:bCs/>
          <w:color w:val="000000"/>
          <w:szCs w:val="24"/>
        </w:rPr>
        <w:t>3.4.2</w:t>
      </w:r>
      <w:r w:rsidR="00F20B07">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F20B07">
        <w:fldChar w:fldCharType="begin"/>
      </w:r>
      <w:r w:rsidR="00F20B07">
        <w:instrText xml:space="preserve"> REF _Ref440272256 \r \h  \* MERGEFORMAT </w:instrText>
      </w:r>
      <w:r w:rsidR="00F20B07">
        <w:fldChar w:fldCharType="separate"/>
      </w:r>
      <w:r w:rsidR="00D31E8D" w:rsidRPr="00D31E8D">
        <w:rPr>
          <w:bCs/>
          <w:szCs w:val="24"/>
        </w:rPr>
        <w:t>0</w:t>
      </w:r>
      <w:r w:rsidR="00F20B07">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F20B07">
        <w:fldChar w:fldCharType="begin"/>
      </w:r>
      <w:r w:rsidR="00F20B07">
        <w:instrText xml:space="preserve"> REF _Ref462067305 \r \h  \* MERGEFORMAT </w:instrText>
      </w:r>
      <w:r w:rsidR="00F20B07">
        <w:fldChar w:fldCharType="separate"/>
      </w:r>
      <w:r w:rsidR="00D31E8D" w:rsidRPr="00D31E8D">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98511979"/>
      <w:r w:rsidRPr="00796A96">
        <w:rPr>
          <w:bCs/>
          <w:sz w:val="24"/>
          <w:szCs w:val="24"/>
        </w:rPr>
        <w:lastRenderedPageBreak/>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w:t>
      </w:r>
      <w:r w:rsidR="00F16500" w:rsidRPr="00E12127">
        <w:rPr>
          <w:szCs w:val="24"/>
        </w:rPr>
        <w:t>и ПАО «МРСК Центра и Приволжья»</w:t>
      </w:r>
      <w:r w:rsidR="00F16500">
        <w:rPr>
          <w:szCs w:val="24"/>
        </w:rPr>
        <w:t xml:space="preserve"> </w:t>
      </w:r>
      <w:r w:rsidR="00356B10" w:rsidRPr="00796A96">
        <w:rPr>
          <w:szCs w:val="24"/>
        </w:rPr>
        <w:t xml:space="preserve">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F20B07">
        <w:fldChar w:fldCharType="begin"/>
      </w:r>
      <w:r w:rsidR="00F20B07">
        <w:instrText xml:space="preserve"> REF _Ref86789831 \r \h  \* MERGEFORMAT </w:instrText>
      </w:r>
      <w:r w:rsidR="00F20B07">
        <w:fldChar w:fldCharType="separate"/>
      </w:r>
      <w:r w:rsidR="00D31E8D" w:rsidRPr="00D31E8D">
        <w:rPr>
          <w:bCs/>
          <w:szCs w:val="24"/>
        </w:rPr>
        <w:t>1.4.1</w:t>
      </w:r>
      <w:r w:rsidR="00F20B07">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376387"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xml:space="preserve">, предусмотренных Федеральным законом от 18.07.2011 № 223 «О закупках товаров, работ, услуг отдельными видами </w:t>
      </w:r>
      <w:r w:rsidR="008E0B4E" w:rsidRPr="00376387">
        <w:rPr>
          <w:bCs/>
          <w:szCs w:val="24"/>
        </w:rPr>
        <w:t>юридических лиц».</w:t>
      </w:r>
      <w:r w:rsidR="008E0B4E" w:rsidRPr="00376387" w:rsidDel="008E0B4E">
        <w:rPr>
          <w:bCs/>
          <w:szCs w:val="24"/>
        </w:rPr>
        <w:t xml:space="preserve"> </w:t>
      </w:r>
    </w:p>
    <w:p w:rsidR="00293161" w:rsidRPr="00376387" w:rsidRDefault="000D1809" w:rsidP="0009321F">
      <w:pPr>
        <w:widowControl/>
        <w:numPr>
          <w:ilvl w:val="2"/>
          <w:numId w:val="13"/>
        </w:numPr>
        <w:spacing w:after="120"/>
        <w:ind w:left="0" w:firstLine="540"/>
        <w:rPr>
          <w:bCs/>
          <w:szCs w:val="24"/>
        </w:rPr>
      </w:pPr>
      <w:r w:rsidRPr="00376387">
        <w:rPr>
          <w:bCs/>
          <w:szCs w:val="24"/>
        </w:rPr>
        <w:t xml:space="preserve">Все споры и разногласия, возникающие в связи с проведением </w:t>
      </w:r>
      <w:r w:rsidR="00584A7B" w:rsidRPr="00376387">
        <w:rPr>
          <w:bCs/>
          <w:szCs w:val="24"/>
        </w:rPr>
        <w:t>К</w:t>
      </w:r>
      <w:r w:rsidRPr="00376387">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F20B07" w:rsidRPr="00376387">
        <w:fldChar w:fldCharType="begin"/>
      </w:r>
      <w:r w:rsidR="00F20B07" w:rsidRPr="00376387">
        <w:instrText xml:space="preserve"> REF _Ref306190125 \r \h  \* MERGEFORMAT </w:instrText>
      </w:r>
      <w:r w:rsidR="00F20B07" w:rsidRPr="00376387">
        <w:fldChar w:fldCharType="separate"/>
      </w:r>
      <w:r w:rsidR="00D31E8D" w:rsidRPr="00D31E8D">
        <w:rPr>
          <w:bCs/>
          <w:szCs w:val="24"/>
        </w:rPr>
        <w:t>1.4.2</w:t>
      </w:r>
      <w:r w:rsidR="00F20B07" w:rsidRPr="00376387">
        <w:fldChar w:fldCharType="end"/>
      </w:r>
      <w:r w:rsidRPr="00376387">
        <w:rPr>
          <w:bCs/>
          <w:szCs w:val="24"/>
        </w:rPr>
        <w:t xml:space="preserve">, могут быть </w:t>
      </w:r>
      <w:r w:rsidR="0009321F" w:rsidRPr="00376387">
        <w:rPr>
          <w:bCs/>
          <w:szCs w:val="24"/>
        </w:rPr>
        <w:t xml:space="preserve">рассмотрены в судебном порядке в соответствии с действующим законодательством Российской Федерации. </w:t>
      </w:r>
    </w:p>
    <w:p w:rsidR="000D1809" w:rsidRPr="00376387"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98511980"/>
      <w:r w:rsidRPr="00376387">
        <w:rPr>
          <w:bCs/>
          <w:sz w:val="24"/>
          <w:szCs w:val="24"/>
        </w:rPr>
        <w:t xml:space="preserve">Прочие </w:t>
      </w:r>
      <w:bookmarkEnd w:id="77"/>
      <w:bookmarkEnd w:id="78"/>
      <w:r w:rsidRPr="00376387">
        <w:rPr>
          <w:bCs/>
          <w:sz w:val="24"/>
          <w:szCs w:val="24"/>
        </w:rPr>
        <w:t>положения</w:t>
      </w:r>
      <w:bookmarkEnd w:id="79"/>
      <w:bookmarkEnd w:id="80"/>
      <w:bookmarkEnd w:id="82"/>
      <w:bookmarkEnd w:id="83"/>
      <w:bookmarkEnd w:id="84"/>
      <w:bookmarkEnd w:id="85"/>
    </w:p>
    <w:p w:rsidR="000D1809" w:rsidRPr="00376387" w:rsidRDefault="000D1809" w:rsidP="00363FC9">
      <w:pPr>
        <w:widowControl/>
        <w:numPr>
          <w:ilvl w:val="2"/>
          <w:numId w:val="13"/>
        </w:numPr>
        <w:spacing w:after="120"/>
        <w:ind w:left="0" w:firstLine="540"/>
        <w:rPr>
          <w:bCs/>
          <w:szCs w:val="24"/>
        </w:rPr>
      </w:pPr>
      <w:r w:rsidRPr="00376387">
        <w:rPr>
          <w:bCs/>
          <w:szCs w:val="24"/>
        </w:rPr>
        <w:t xml:space="preserve">Участник самостоятельно несет все расходы, связанные с подготовкой и подачей </w:t>
      </w:r>
      <w:r w:rsidR="00211593" w:rsidRPr="00376387">
        <w:rPr>
          <w:bCs/>
          <w:szCs w:val="24"/>
        </w:rPr>
        <w:t>Заявки</w:t>
      </w:r>
      <w:r w:rsidRPr="00376387">
        <w:rPr>
          <w:bCs/>
          <w:szCs w:val="24"/>
        </w:rPr>
        <w:t xml:space="preserve">, а Организатор по этим расходам не отвечает и не имеет обязательств, независимо от хода и результатов </w:t>
      </w:r>
      <w:r w:rsidR="00584A7B" w:rsidRPr="00376387">
        <w:rPr>
          <w:bCs/>
          <w:szCs w:val="24"/>
        </w:rPr>
        <w:t>К</w:t>
      </w:r>
      <w:r w:rsidRPr="00376387">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C12D6E">
        <w:rPr>
          <w:szCs w:val="24"/>
        </w:rPr>
        <w:fldChar w:fldCharType="begin"/>
      </w:r>
      <w:r w:rsidR="00900BB1">
        <w:rPr>
          <w:szCs w:val="24"/>
        </w:rPr>
        <w:instrText xml:space="preserve"> REF  _Ref496258342 \h \n </w:instrText>
      </w:r>
      <w:r w:rsidR="00C12D6E">
        <w:rPr>
          <w:szCs w:val="24"/>
        </w:rPr>
      </w:r>
      <w:r w:rsidR="00C12D6E">
        <w:rPr>
          <w:szCs w:val="24"/>
        </w:rPr>
        <w:fldChar w:fldCharType="separate"/>
      </w:r>
      <w:r w:rsidR="00D31E8D">
        <w:rPr>
          <w:szCs w:val="24"/>
        </w:rPr>
        <w:t>3.5.1</w:t>
      </w:r>
      <w:r w:rsidR="00C12D6E">
        <w:rPr>
          <w:szCs w:val="24"/>
        </w:rPr>
        <w:fldChar w:fldCharType="end"/>
      </w:r>
      <w:r w:rsidR="00900BB1">
        <w:rPr>
          <w:szCs w:val="24"/>
        </w:rPr>
        <w:t xml:space="preserve"> </w:t>
      </w:r>
      <w:r w:rsidR="00172B32" w:rsidRPr="00965F46">
        <w:rPr>
          <w:szCs w:val="24"/>
        </w:rPr>
        <w:t>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lastRenderedPageBreak/>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376387" w:rsidRDefault="004E0C2C" w:rsidP="00363FC9">
      <w:pPr>
        <w:widowControl/>
        <w:numPr>
          <w:ilvl w:val="2"/>
          <w:numId w:val="13"/>
        </w:numPr>
        <w:spacing w:after="120"/>
        <w:ind w:left="0" w:firstLine="540"/>
        <w:rPr>
          <w:bCs/>
          <w:szCs w:val="24"/>
        </w:rPr>
      </w:pPr>
      <w:r w:rsidRPr="00376387">
        <w:rPr>
          <w:bCs/>
          <w:szCs w:val="24"/>
        </w:rPr>
        <w:t>Конкурсная комиссия</w:t>
      </w:r>
      <w:r w:rsidR="000D1809" w:rsidRPr="00376387">
        <w:rPr>
          <w:bCs/>
          <w:szCs w:val="24"/>
        </w:rPr>
        <w:t xml:space="preserve"> </w:t>
      </w:r>
      <w:r w:rsidR="00113F79" w:rsidRPr="00376387">
        <w:rPr>
          <w:szCs w:val="24"/>
        </w:rPr>
        <w:t>отклонит</w:t>
      </w:r>
      <w:r w:rsidR="00113F79" w:rsidRPr="00376387">
        <w:rPr>
          <w:bCs/>
          <w:szCs w:val="24"/>
        </w:rPr>
        <w:t xml:space="preserve"> </w:t>
      </w:r>
      <w:r w:rsidR="00211593" w:rsidRPr="00376387">
        <w:rPr>
          <w:bCs/>
          <w:szCs w:val="24"/>
        </w:rPr>
        <w:t>Заявки</w:t>
      </w:r>
      <w:r w:rsidR="000D1809" w:rsidRPr="00376387">
        <w:rPr>
          <w:bCs/>
          <w:szCs w:val="24"/>
        </w:rPr>
        <w:t xml:space="preserve"> Участников, заключивших между собой какое-либо соглашение с целью повлиять на определение Победителя.</w:t>
      </w:r>
    </w:p>
    <w:p w:rsidR="009C4EAF" w:rsidRPr="00376387" w:rsidRDefault="006B4519" w:rsidP="00363FC9">
      <w:pPr>
        <w:widowControl/>
        <w:numPr>
          <w:ilvl w:val="2"/>
          <w:numId w:val="13"/>
        </w:numPr>
        <w:spacing w:after="120"/>
        <w:ind w:left="0" w:firstLine="540"/>
        <w:rPr>
          <w:bCs/>
          <w:szCs w:val="24"/>
        </w:rPr>
      </w:pPr>
      <w:bookmarkStart w:id="86" w:name="_Ref56220027"/>
      <w:r w:rsidRPr="00376387">
        <w:rPr>
          <w:bCs/>
          <w:szCs w:val="24"/>
        </w:rPr>
        <w:t xml:space="preserve">Факт подачи </w:t>
      </w:r>
      <w:r w:rsidR="00211593" w:rsidRPr="00376387">
        <w:rPr>
          <w:bCs/>
          <w:szCs w:val="24"/>
        </w:rPr>
        <w:t>Заявок</w:t>
      </w:r>
      <w:r w:rsidRPr="00376387">
        <w:rPr>
          <w:bCs/>
          <w:szCs w:val="24"/>
        </w:rPr>
        <w:t xml:space="preserve"> </w:t>
      </w:r>
      <w:r w:rsidR="00435F13" w:rsidRPr="00376387">
        <w:rPr>
          <w:bCs/>
          <w:szCs w:val="24"/>
        </w:rPr>
        <w:t>лицами</w:t>
      </w:r>
      <w:r w:rsidR="00AD7527" w:rsidRPr="00376387">
        <w:rPr>
          <w:bCs/>
          <w:szCs w:val="24"/>
        </w:rPr>
        <w:t>,</w:t>
      </w:r>
      <w:r w:rsidR="00435F13" w:rsidRPr="00376387">
        <w:rPr>
          <w:bCs/>
          <w:szCs w:val="24"/>
        </w:rPr>
        <w:t xml:space="preserve"> аффилированными</w:t>
      </w:r>
      <w:r w:rsidRPr="00376387">
        <w:rPr>
          <w:bCs/>
          <w:szCs w:val="24"/>
        </w:rPr>
        <w:t xml:space="preserve"> с Заказчико</w:t>
      </w:r>
      <w:r w:rsidR="00AB68DE" w:rsidRPr="00376387">
        <w:rPr>
          <w:bCs/>
          <w:szCs w:val="24"/>
        </w:rPr>
        <w:t>м и/или Организатором</w:t>
      </w:r>
      <w:r w:rsidR="00572268" w:rsidRPr="00376387">
        <w:rPr>
          <w:bCs/>
          <w:szCs w:val="24"/>
        </w:rPr>
        <w:t>, и/или экспертом</w:t>
      </w:r>
      <w:r w:rsidRPr="00376387">
        <w:rPr>
          <w:bCs/>
          <w:szCs w:val="24"/>
        </w:rPr>
        <w:t xml:space="preserve">, не является основанием для отклонения таких </w:t>
      </w:r>
      <w:r w:rsidR="00211593" w:rsidRPr="00376387">
        <w:rPr>
          <w:bCs/>
          <w:szCs w:val="24"/>
        </w:rPr>
        <w:t>Заявок</w:t>
      </w:r>
      <w:r w:rsidRPr="00376387">
        <w:rPr>
          <w:bCs/>
          <w:szCs w:val="24"/>
        </w:rPr>
        <w:t xml:space="preserve">, но является основанием для самоотвода </w:t>
      </w:r>
      <w:r w:rsidR="00572268" w:rsidRPr="00376387">
        <w:rPr>
          <w:bCs/>
          <w:szCs w:val="24"/>
        </w:rPr>
        <w:t xml:space="preserve">соответственно члена конкурсной комиссии или эксперта, имеющих аффилированные связи с </w:t>
      </w:r>
      <w:r w:rsidR="007334CD" w:rsidRPr="00376387">
        <w:rPr>
          <w:bCs/>
          <w:szCs w:val="24"/>
        </w:rPr>
        <w:t>У</w:t>
      </w:r>
      <w:r w:rsidR="00AD7527" w:rsidRPr="00376387">
        <w:rPr>
          <w:bCs/>
          <w:szCs w:val="24"/>
        </w:rPr>
        <w:t>частником</w:t>
      </w:r>
      <w:r w:rsidR="00572268" w:rsidRPr="00376387">
        <w:rPr>
          <w:bCs/>
          <w:szCs w:val="24"/>
        </w:rPr>
        <w:t>.</w:t>
      </w:r>
      <w:r w:rsidR="009C4EAF" w:rsidRPr="00376387">
        <w:rPr>
          <w:bCs/>
          <w:szCs w:val="24"/>
        </w:rPr>
        <w:t xml:space="preserve"> В случае, если</w:t>
      </w:r>
      <w:r w:rsidR="00E93A86" w:rsidRPr="00376387">
        <w:rPr>
          <w:bCs/>
          <w:szCs w:val="24"/>
        </w:rPr>
        <w:t xml:space="preserve"> установлен</w:t>
      </w:r>
      <w:r w:rsidR="00B161B6" w:rsidRPr="00376387">
        <w:rPr>
          <w:bCs/>
          <w:szCs w:val="24"/>
        </w:rPr>
        <w:t xml:space="preserve"> </w:t>
      </w:r>
      <w:r w:rsidR="005920D9" w:rsidRPr="00376387">
        <w:rPr>
          <w:bCs/>
          <w:szCs w:val="24"/>
        </w:rPr>
        <w:t>факт аффилированности</w:t>
      </w:r>
      <w:r w:rsidR="009C4EAF" w:rsidRPr="00376387">
        <w:rPr>
          <w:bCs/>
          <w:szCs w:val="24"/>
        </w:rPr>
        <w:t xml:space="preserve">, </w:t>
      </w:r>
      <w:r w:rsidR="00692458" w:rsidRPr="00376387">
        <w:rPr>
          <w:bCs/>
          <w:szCs w:val="24"/>
        </w:rPr>
        <w:t>Конкурсная</w:t>
      </w:r>
      <w:r w:rsidR="009C4EAF" w:rsidRPr="00376387">
        <w:rPr>
          <w:bCs/>
          <w:szCs w:val="24"/>
        </w:rPr>
        <w:t xml:space="preserve"> комис</w:t>
      </w:r>
      <w:r w:rsidR="00692458" w:rsidRPr="00376387">
        <w:rPr>
          <w:bCs/>
          <w:szCs w:val="24"/>
        </w:rPr>
        <w:t>сия</w:t>
      </w:r>
      <w:r w:rsidR="00E93A86" w:rsidRPr="00376387">
        <w:rPr>
          <w:bCs/>
          <w:szCs w:val="24"/>
        </w:rPr>
        <w:t xml:space="preserve"> (или иное выявившее данный факт лицо)</w:t>
      </w:r>
      <w:r w:rsidR="00692458" w:rsidRPr="00376387">
        <w:rPr>
          <w:bCs/>
          <w:szCs w:val="24"/>
        </w:rPr>
        <w:t xml:space="preserve"> информирует об этом </w:t>
      </w:r>
      <w:r w:rsidR="001F7993" w:rsidRPr="00376387">
        <w:rPr>
          <w:bCs/>
          <w:szCs w:val="24"/>
        </w:rPr>
        <w:t>ЦЗО</w:t>
      </w:r>
      <w:r w:rsidR="004E0C2C" w:rsidRPr="00376387">
        <w:rPr>
          <w:bCs/>
          <w:szCs w:val="24"/>
        </w:rPr>
        <w:t xml:space="preserve"> Общества</w:t>
      </w:r>
      <w:r w:rsidR="009C4EAF" w:rsidRPr="00376387">
        <w:rPr>
          <w:bCs/>
          <w:szCs w:val="24"/>
        </w:rPr>
        <w:t xml:space="preserve"> и</w:t>
      </w:r>
      <w:r w:rsidR="00E93A86" w:rsidRPr="00376387">
        <w:rPr>
          <w:bCs/>
          <w:szCs w:val="24"/>
        </w:rPr>
        <w:t>, при возможности,</w:t>
      </w:r>
      <w:r w:rsidR="009C4EAF" w:rsidRPr="00376387">
        <w:rPr>
          <w:bCs/>
          <w:szCs w:val="24"/>
        </w:rPr>
        <w:t xml:space="preserve"> пересматривает принятые решения без учета голоса/мнения аффилированного </w:t>
      </w:r>
      <w:r w:rsidR="00692458" w:rsidRPr="00376387">
        <w:rPr>
          <w:bCs/>
          <w:szCs w:val="24"/>
        </w:rPr>
        <w:t>лица</w:t>
      </w:r>
      <w:r w:rsidR="009C4EAF" w:rsidRPr="00376387">
        <w:rPr>
          <w:bCs/>
          <w:szCs w:val="24"/>
        </w:rPr>
        <w:t xml:space="preserve">. </w:t>
      </w:r>
    </w:p>
    <w:p w:rsidR="000D1809" w:rsidRPr="00376387" w:rsidRDefault="00912741" w:rsidP="00363FC9">
      <w:pPr>
        <w:widowControl/>
        <w:numPr>
          <w:ilvl w:val="2"/>
          <w:numId w:val="13"/>
        </w:numPr>
        <w:spacing w:after="120"/>
        <w:ind w:left="0" w:firstLine="540"/>
        <w:rPr>
          <w:bCs/>
          <w:szCs w:val="24"/>
        </w:rPr>
      </w:pPr>
      <w:r w:rsidRPr="00376387">
        <w:rPr>
          <w:bCs/>
          <w:szCs w:val="24"/>
        </w:rPr>
        <w:t>В соответствии с Извещением о проведении конкурса,</w:t>
      </w:r>
      <w:r w:rsidR="000D1809" w:rsidRPr="00376387">
        <w:rPr>
          <w:bCs/>
          <w:szCs w:val="24"/>
        </w:rPr>
        <w:t xml:space="preserve"> </w:t>
      </w:r>
      <w:r w:rsidR="007334CD" w:rsidRPr="00376387">
        <w:rPr>
          <w:bCs/>
          <w:szCs w:val="24"/>
        </w:rPr>
        <w:t>К</w:t>
      </w:r>
      <w:r w:rsidR="00D61B6D" w:rsidRPr="00376387">
        <w:rPr>
          <w:bCs/>
          <w:szCs w:val="24"/>
        </w:rPr>
        <w:t>онкурсной документацией</w:t>
      </w:r>
      <w:r w:rsidRPr="00376387">
        <w:rPr>
          <w:bCs/>
          <w:szCs w:val="24"/>
        </w:rPr>
        <w:t xml:space="preserve"> Организатор, по решению Конкурсной комиссии, имеет право отказаться от проведения </w:t>
      </w:r>
      <w:r w:rsidR="007334CD" w:rsidRPr="00376387">
        <w:rPr>
          <w:bCs/>
          <w:szCs w:val="24"/>
        </w:rPr>
        <w:t>К</w:t>
      </w:r>
      <w:r w:rsidRPr="00376387">
        <w:rPr>
          <w:bCs/>
          <w:szCs w:val="24"/>
        </w:rPr>
        <w:t xml:space="preserve">онкурса </w:t>
      </w:r>
      <w:r w:rsidR="00837286" w:rsidRPr="00376387">
        <w:rPr>
          <w:bCs/>
          <w:szCs w:val="24"/>
        </w:rPr>
        <w:t xml:space="preserve">в любое время до выбора </w:t>
      </w:r>
      <w:r w:rsidR="007334CD" w:rsidRPr="00376387">
        <w:rPr>
          <w:bCs/>
          <w:szCs w:val="24"/>
        </w:rPr>
        <w:t>П</w:t>
      </w:r>
      <w:r w:rsidR="00837286" w:rsidRPr="00376387">
        <w:rPr>
          <w:bCs/>
          <w:szCs w:val="24"/>
        </w:rPr>
        <w:t>обедителя</w:t>
      </w:r>
      <w:r w:rsidR="00993CE6" w:rsidRPr="00376387">
        <w:rPr>
          <w:bCs/>
          <w:szCs w:val="24"/>
        </w:rPr>
        <w:t>,</w:t>
      </w:r>
      <w:r w:rsidRPr="00376387">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376387">
        <w:rPr>
          <w:bCs/>
          <w:szCs w:val="24"/>
        </w:rPr>
        <w:t>ЭТП</w:t>
      </w:r>
      <w:r w:rsidR="0028038A" w:rsidRPr="00376387">
        <w:rPr>
          <w:bCs/>
          <w:szCs w:val="24"/>
        </w:rPr>
        <w:t>,</w:t>
      </w:r>
      <w:r w:rsidRPr="00376387">
        <w:rPr>
          <w:bCs/>
          <w:szCs w:val="24"/>
        </w:rPr>
        <w:t xml:space="preserve"> получат соответствующие уведомления в порядке, установленным правилами данной системы.</w:t>
      </w:r>
      <w:bookmarkEnd w:id="86"/>
    </w:p>
    <w:p w:rsidR="009E7C11" w:rsidRDefault="009E7C11" w:rsidP="00363FC9">
      <w:pPr>
        <w:widowControl/>
        <w:numPr>
          <w:ilvl w:val="2"/>
          <w:numId w:val="13"/>
        </w:numPr>
        <w:spacing w:after="120"/>
        <w:ind w:left="0" w:firstLine="540"/>
        <w:rPr>
          <w:bCs/>
          <w:szCs w:val="24"/>
        </w:rPr>
      </w:pPr>
      <w:r w:rsidRPr="00376387">
        <w:rPr>
          <w:bCs/>
          <w:szCs w:val="24"/>
        </w:rPr>
        <w:t>Ссылки на разделы, пункты и подпункты, указанные в настоящей Конкурсной</w:t>
      </w:r>
      <w:r w:rsidRPr="00796A96">
        <w:rPr>
          <w:bCs/>
          <w:szCs w:val="24"/>
        </w:rPr>
        <w:t xml:space="preserve">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C12D6E">
        <w:rPr>
          <w:szCs w:val="24"/>
        </w:rPr>
        <w:fldChar w:fldCharType="begin"/>
      </w:r>
      <w:r w:rsidR="00364698">
        <w:rPr>
          <w:szCs w:val="24"/>
        </w:rPr>
        <w:instrText xml:space="preserve"> REF _Ref303323780 \r \h </w:instrText>
      </w:r>
      <w:r w:rsidR="00C12D6E">
        <w:rPr>
          <w:szCs w:val="24"/>
        </w:rPr>
      </w:r>
      <w:r w:rsidR="00C12D6E">
        <w:rPr>
          <w:szCs w:val="24"/>
        </w:rPr>
        <w:fldChar w:fldCharType="separate"/>
      </w:r>
      <w:r w:rsidR="00D31E8D">
        <w:rPr>
          <w:szCs w:val="24"/>
        </w:rPr>
        <w:t>1.1.4</w:t>
      </w:r>
      <w:r w:rsidR="00C12D6E">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C12D6E">
        <w:rPr>
          <w:szCs w:val="24"/>
        </w:rPr>
        <w:fldChar w:fldCharType="begin"/>
      </w:r>
      <w:r w:rsidR="00364698">
        <w:rPr>
          <w:szCs w:val="24"/>
        </w:rPr>
        <w:instrText xml:space="preserve"> REF _Ref441224325 \r \h </w:instrText>
      </w:r>
      <w:r w:rsidR="00C12D6E">
        <w:rPr>
          <w:szCs w:val="24"/>
        </w:rPr>
      </w:r>
      <w:r w:rsidR="00C12D6E">
        <w:rPr>
          <w:szCs w:val="24"/>
        </w:rPr>
        <w:fldChar w:fldCharType="separate"/>
      </w:r>
      <w:r w:rsidR="00D31E8D">
        <w:rPr>
          <w:szCs w:val="24"/>
        </w:rPr>
        <w:t>3.4</w:t>
      </w:r>
      <w:r w:rsidR="00C12D6E">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r w:rsidRPr="00125FCE">
        <w:rPr>
          <w:b w:val="0"/>
          <w:sz w:val="24"/>
          <w:szCs w:val="24"/>
        </w:rPr>
        <w:t xml:space="preserve">Письмо о подаче оферты (подраздел </w:t>
      </w:r>
      <w:r w:rsidR="00F20B07">
        <w:fldChar w:fldCharType="begin"/>
      </w:r>
      <w:r w:rsidR="00F20B07">
        <w:instrText xml:space="preserve"> REF _Ref55336310 \r \h  \* MERGEFORMAT </w:instrText>
      </w:r>
      <w:r w:rsidR="00F20B07">
        <w:fldChar w:fldCharType="separate"/>
      </w:r>
      <w:r w:rsidR="00D31E8D" w:rsidRPr="00D31E8D">
        <w:rPr>
          <w:bCs w:val="0"/>
          <w:sz w:val="24"/>
          <w:szCs w:val="24"/>
        </w:rPr>
        <w:t>5.1</w:t>
      </w:r>
      <w:r w:rsidR="00F20B07">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bookmarkStart w:id="152"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F20B07">
        <w:fldChar w:fldCharType="begin"/>
      </w:r>
      <w:r w:rsidR="00F20B07">
        <w:instrText xml:space="preserve"> REF _Ref440284918 \r \h  \* MERGEFORMAT </w:instrText>
      </w:r>
      <w:r w:rsidR="00F20B07">
        <w:fldChar w:fldCharType="separate"/>
      </w:r>
      <w:r w:rsidR="00D31E8D" w:rsidRPr="00D31E8D">
        <w:rPr>
          <w:bCs w:val="0"/>
          <w:sz w:val="24"/>
          <w:szCs w:val="24"/>
        </w:rPr>
        <w:t>5.2</w:t>
      </w:r>
      <w:r w:rsidR="00F20B07">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F20B07">
        <w:fldChar w:fldCharType="begin"/>
      </w:r>
      <w:r w:rsidR="00F20B07">
        <w:instrText xml:space="preserve"> REF _Ref440537086 \r \h  \* MERGEFORMAT </w:instrText>
      </w:r>
      <w:r w:rsidR="00F20B07">
        <w:fldChar w:fldCharType="separate"/>
      </w:r>
      <w:r w:rsidR="00D31E8D" w:rsidRPr="00D31E8D">
        <w:rPr>
          <w:bCs w:val="0"/>
          <w:sz w:val="24"/>
          <w:szCs w:val="24"/>
        </w:rPr>
        <w:t>5.3</w:t>
      </w:r>
      <w:r w:rsidR="00F20B07">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F20B07">
        <w:fldChar w:fldCharType="begin"/>
      </w:r>
      <w:r w:rsidR="00F20B07">
        <w:instrText xml:space="preserve"> REF _Ref440284947 \r \h  \* MERGEFORMAT </w:instrText>
      </w:r>
      <w:r w:rsidR="00F20B07">
        <w:fldChar w:fldCharType="separate"/>
      </w:r>
      <w:r w:rsidR="00D31E8D" w:rsidRPr="00D31E8D">
        <w:rPr>
          <w:bCs w:val="0"/>
          <w:sz w:val="24"/>
          <w:szCs w:val="24"/>
        </w:rPr>
        <w:t>5.4</w:t>
      </w:r>
      <w:r w:rsidR="00F20B07">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F20B07">
        <w:fldChar w:fldCharType="begin"/>
      </w:r>
      <w:r w:rsidR="00F20B07">
        <w:instrText xml:space="preserve"> REF _Ref440361439 \r \h  \* MERGEFORMAT </w:instrText>
      </w:r>
      <w:r w:rsidR="00F20B07">
        <w:fldChar w:fldCharType="separate"/>
      </w:r>
      <w:r w:rsidR="00D31E8D" w:rsidRPr="00D31E8D">
        <w:rPr>
          <w:bCs w:val="0"/>
          <w:sz w:val="24"/>
          <w:szCs w:val="24"/>
        </w:rPr>
        <w:t>5.5</w:t>
      </w:r>
      <w:r w:rsidR="00F20B07">
        <w:fldChar w:fldCharType="end"/>
      </w:r>
      <w:r w:rsidRPr="00125FCE">
        <w:rPr>
          <w:b w:val="0"/>
          <w:sz w:val="24"/>
          <w:szCs w:val="24"/>
        </w:rPr>
        <w:t xml:space="preserve">) и Протокол разногласий к проекту Договора (подраздел </w:t>
      </w:r>
      <w:r w:rsidR="00F20B07">
        <w:fldChar w:fldCharType="begin"/>
      </w:r>
      <w:r w:rsidR="00F20B07">
        <w:instrText xml:space="preserve"> REF _Ref440361531 \r \h  \* MERGEFORMAT </w:instrText>
      </w:r>
      <w:r w:rsidR="00F20B07">
        <w:fldChar w:fldCharType="separate"/>
      </w:r>
      <w:r w:rsidR="00D31E8D" w:rsidRPr="00D31E8D">
        <w:rPr>
          <w:bCs w:val="0"/>
          <w:sz w:val="24"/>
          <w:szCs w:val="24"/>
        </w:rPr>
        <w:t>5.6</w:t>
      </w:r>
      <w:r w:rsidR="00F20B07">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3" w:name="_Toc440361309"/>
      <w:bookmarkStart w:id="154" w:name="_Toc440376064"/>
      <w:bookmarkStart w:id="155" w:name="_Toc440376191"/>
      <w:bookmarkStart w:id="156" w:name="_Toc440382456"/>
      <w:bookmarkStart w:id="157" w:name="_Toc440447126"/>
      <w:bookmarkStart w:id="158" w:name="_Toc440632286"/>
      <w:bookmarkStart w:id="159" w:name="_Toc440875059"/>
      <w:bookmarkStart w:id="160" w:name="_Toc441131046"/>
      <w:r w:rsidRPr="003E2E5E">
        <w:rPr>
          <w:szCs w:val="24"/>
        </w:rPr>
        <w:t xml:space="preserve">Обеспечение исполнения обязательств Участника в соответствии с подразделом </w:t>
      </w:r>
      <w:r w:rsidR="00C12D6E">
        <w:rPr>
          <w:szCs w:val="24"/>
        </w:rPr>
        <w:fldChar w:fldCharType="begin"/>
      </w:r>
      <w:r w:rsidR="00CB497B">
        <w:rPr>
          <w:szCs w:val="24"/>
        </w:rPr>
        <w:instrText xml:space="preserve"> REF _Ref441581076 \r \h </w:instrText>
      </w:r>
      <w:r w:rsidR="00C12D6E">
        <w:rPr>
          <w:szCs w:val="24"/>
        </w:rPr>
      </w:r>
      <w:r w:rsidR="00C12D6E">
        <w:rPr>
          <w:szCs w:val="24"/>
        </w:rPr>
        <w:fldChar w:fldCharType="separate"/>
      </w:r>
      <w:r w:rsidR="00D31E8D">
        <w:rPr>
          <w:szCs w:val="24"/>
        </w:rPr>
        <w:t>3.4.8</w:t>
      </w:r>
      <w:r w:rsidR="00C12D6E">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3"/>
      <w:bookmarkEnd w:id="154"/>
      <w:bookmarkEnd w:id="155"/>
      <w:bookmarkEnd w:id="156"/>
      <w:bookmarkEnd w:id="157"/>
      <w:bookmarkEnd w:id="158"/>
      <w:bookmarkEnd w:id="159"/>
      <w:bookmarkEnd w:id="160"/>
    </w:p>
    <w:p w:rsidR="003E2E5E" w:rsidRPr="003E2E5E" w:rsidRDefault="003E2E5E" w:rsidP="00363FC9">
      <w:pPr>
        <w:widowControl/>
        <w:numPr>
          <w:ilvl w:val="2"/>
          <w:numId w:val="13"/>
        </w:numPr>
        <w:spacing w:after="120"/>
        <w:ind w:left="0" w:firstLine="540"/>
        <w:rPr>
          <w:bCs/>
          <w:szCs w:val="24"/>
        </w:rPr>
      </w:pPr>
      <w:bookmarkStart w:id="161" w:name="_Toc440361310"/>
      <w:bookmarkStart w:id="162" w:name="_Toc440376065"/>
      <w:bookmarkStart w:id="163" w:name="_Toc440376192"/>
      <w:bookmarkStart w:id="164" w:name="_Toc440382457"/>
      <w:bookmarkStart w:id="165" w:name="_Toc440447127"/>
      <w:bookmarkStart w:id="166" w:name="_Toc440632287"/>
      <w:bookmarkStart w:id="167" w:name="_Toc440875060"/>
      <w:bookmarkStart w:id="168" w:name="_Toc441131047"/>
      <w:r w:rsidRPr="003E2E5E">
        <w:rPr>
          <w:szCs w:val="24"/>
        </w:rPr>
        <w:lastRenderedPageBreak/>
        <w:t xml:space="preserve">Оценка заявок (подраздел </w:t>
      </w:r>
      <w:r w:rsidR="00C12D6E">
        <w:rPr>
          <w:szCs w:val="24"/>
        </w:rPr>
        <w:fldChar w:fldCharType="begin"/>
      </w:r>
      <w:r w:rsidR="00364698">
        <w:rPr>
          <w:szCs w:val="24"/>
        </w:rPr>
        <w:instrText xml:space="preserve"> REF _Ref441224431 \r \h </w:instrText>
      </w:r>
      <w:r w:rsidR="00C12D6E">
        <w:rPr>
          <w:szCs w:val="24"/>
        </w:rPr>
      </w:r>
      <w:r w:rsidR="00C12D6E">
        <w:rPr>
          <w:szCs w:val="24"/>
        </w:rPr>
        <w:fldChar w:fldCharType="separate"/>
      </w:r>
      <w:r w:rsidR="00D31E8D">
        <w:rPr>
          <w:szCs w:val="24"/>
        </w:rPr>
        <w:t>3.9</w:t>
      </w:r>
      <w:r w:rsidR="00C12D6E">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C12D6E">
        <w:rPr>
          <w:szCs w:val="24"/>
        </w:rPr>
        <w:fldChar w:fldCharType="begin"/>
      </w:r>
      <w:r w:rsidR="00364698">
        <w:rPr>
          <w:szCs w:val="24"/>
        </w:rPr>
        <w:instrText xml:space="preserve"> REF _Ref441224447 \r \h </w:instrText>
      </w:r>
      <w:r w:rsidR="00C12D6E">
        <w:rPr>
          <w:szCs w:val="24"/>
        </w:rPr>
      </w:r>
      <w:r w:rsidR="00C12D6E">
        <w:rPr>
          <w:szCs w:val="24"/>
        </w:rPr>
        <w:fldChar w:fldCharType="separate"/>
      </w:r>
      <w:r w:rsidR="00D31E8D">
        <w:rPr>
          <w:szCs w:val="24"/>
        </w:rPr>
        <w:t>3.12</w:t>
      </w:r>
      <w:r w:rsidR="00C12D6E">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1"/>
      <w:bookmarkEnd w:id="162"/>
      <w:bookmarkEnd w:id="163"/>
      <w:bookmarkEnd w:id="164"/>
      <w:bookmarkEnd w:id="165"/>
      <w:bookmarkEnd w:id="166"/>
      <w:bookmarkEnd w:id="167"/>
      <w:bookmarkEnd w:id="168"/>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9" w:name="_Ref306189757"/>
      <w:bookmarkStart w:id="170" w:name="_Ref306199102"/>
      <w:bookmarkStart w:id="171" w:name="_Ref306200334"/>
      <w:bookmarkStart w:id="172" w:name="_Ref441571138"/>
      <w:bookmarkStart w:id="173" w:name="_Ref441571765"/>
      <w:bookmarkStart w:id="174" w:name="_Ref441571800"/>
      <w:bookmarkStart w:id="175" w:name="_Toc471823123"/>
      <w:bookmarkStart w:id="176" w:name="_Toc498511984"/>
      <w:bookmarkStart w:id="177" w:name="_Toc255985702"/>
      <w:bookmarkStart w:id="178" w:name="_Ref303250164"/>
      <w:bookmarkStart w:id="179" w:name="ДОГОВОР"/>
      <w:bookmarkStart w:id="180" w:name="_Toc298234707"/>
      <w:bookmarkStart w:id="181" w:name="_Ref55300680"/>
      <w:bookmarkStart w:id="182" w:name="_Toc55305378"/>
      <w:bookmarkStart w:id="183" w:name="_Toc57314640"/>
      <w:bookmarkStart w:id="184" w:name="_Toc69728963"/>
      <w:bookmarkStart w:id="185" w:name="_Toc98251712"/>
      <w:bookmarkStart w:id="186" w:name="_Toc298234665"/>
      <w:bookmarkStart w:id="187" w:name="_Toc255985665"/>
      <w:bookmarkStart w:id="188" w:name="ИНСТРУКЦИИ"/>
      <w:r w:rsidRPr="00796A96">
        <w:rPr>
          <w:rFonts w:ascii="Times New Roman" w:hAnsi="Times New Roman"/>
          <w:sz w:val="24"/>
          <w:szCs w:val="24"/>
        </w:rPr>
        <w:lastRenderedPageBreak/>
        <w:t>ПРОЕКТ ДОГОВОРА</w:t>
      </w:r>
      <w:bookmarkEnd w:id="169"/>
      <w:bookmarkEnd w:id="170"/>
      <w:bookmarkEnd w:id="171"/>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2"/>
      <w:bookmarkEnd w:id="173"/>
      <w:bookmarkEnd w:id="174"/>
      <w:bookmarkEnd w:id="175"/>
      <w:bookmarkEnd w:id="176"/>
      <w:r w:rsidRPr="00796A96">
        <w:rPr>
          <w:rFonts w:ascii="Times New Roman" w:hAnsi="Times New Roman"/>
          <w:sz w:val="24"/>
          <w:szCs w:val="24"/>
        </w:rPr>
        <w:t xml:space="preserve"> </w:t>
      </w:r>
      <w:r w:rsidRPr="00796A96">
        <w:rPr>
          <w:rFonts w:ascii="Times New Roman" w:hAnsi="Times New Roman"/>
          <w:sz w:val="24"/>
          <w:szCs w:val="24"/>
        </w:rPr>
        <w:br/>
      </w:r>
      <w:bookmarkEnd w:id="177"/>
      <w:bookmarkEnd w:id="178"/>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9" w:name="_Toc441131049"/>
      <w:bookmarkStart w:id="190" w:name="_Toc498511985"/>
      <w:r w:rsidRPr="005D18F2">
        <w:rPr>
          <w:sz w:val="24"/>
          <w:szCs w:val="24"/>
        </w:rPr>
        <w:t>Проект договора</w:t>
      </w:r>
      <w:bookmarkEnd w:id="189"/>
      <w:bookmarkEnd w:id="190"/>
    </w:p>
    <w:p w:rsidR="005D18F2" w:rsidRPr="005D18F2" w:rsidRDefault="005D18F2" w:rsidP="00363FC9">
      <w:pPr>
        <w:pStyle w:val="3"/>
        <w:numPr>
          <w:ilvl w:val="2"/>
          <w:numId w:val="9"/>
        </w:numPr>
        <w:ind w:left="0" w:firstLine="709"/>
        <w:jc w:val="both"/>
        <w:rPr>
          <w:b w:val="0"/>
          <w:sz w:val="24"/>
          <w:szCs w:val="24"/>
        </w:rPr>
      </w:pPr>
      <w:bookmarkStart w:id="191" w:name="_Toc439238031"/>
      <w:bookmarkStart w:id="192" w:name="_Toc439238153"/>
      <w:bookmarkStart w:id="193" w:name="_Toc439252705"/>
      <w:bookmarkStart w:id="194" w:name="_Toc439323563"/>
      <w:bookmarkStart w:id="195" w:name="_Toc439323679"/>
      <w:bookmarkStart w:id="196" w:name="_Toc440361313"/>
      <w:bookmarkStart w:id="197" w:name="_Toc440376068"/>
      <w:bookmarkStart w:id="198" w:name="_Toc440376195"/>
      <w:bookmarkStart w:id="199" w:name="_Toc440382460"/>
      <w:bookmarkStart w:id="200" w:name="_Toc440447130"/>
      <w:bookmarkStart w:id="201" w:name="_Toc440632290"/>
      <w:bookmarkStart w:id="202" w:name="_Toc440875063"/>
      <w:bookmarkStart w:id="203" w:name="_Toc441131050"/>
      <w:bookmarkStart w:id="204" w:name="_Toc441503231"/>
      <w:bookmarkStart w:id="205" w:name="_Toc441572022"/>
      <w:bookmarkStart w:id="206" w:name="_Toc441575114"/>
      <w:bookmarkStart w:id="207" w:name="_Toc442434775"/>
      <w:bookmarkStart w:id="208" w:name="_Toc442435614"/>
      <w:bookmarkStart w:id="209" w:name="_Toc462044734"/>
      <w:bookmarkStart w:id="210" w:name="_Toc462068437"/>
      <w:bookmarkStart w:id="211" w:name="_Toc463514127"/>
      <w:bookmarkStart w:id="212" w:name="_Toc469480335"/>
      <w:bookmarkStart w:id="213" w:name="_Toc471823125"/>
      <w:bookmarkStart w:id="214" w:name="_Toc498511986"/>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5D18F2" w:rsidRPr="005D18F2" w:rsidRDefault="005D18F2" w:rsidP="00363FC9">
      <w:pPr>
        <w:pStyle w:val="3"/>
        <w:numPr>
          <w:ilvl w:val="2"/>
          <w:numId w:val="9"/>
        </w:numPr>
        <w:ind w:left="0" w:firstLine="709"/>
        <w:jc w:val="both"/>
        <w:rPr>
          <w:b w:val="0"/>
          <w:sz w:val="24"/>
          <w:szCs w:val="24"/>
        </w:rPr>
      </w:pPr>
      <w:bookmarkStart w:id="215" w:name="_Toc439238032"/>
      <w:bookmarkStart w:id="216" w:name="_Toc439238154"/>
      <w:bookmarkStart w:id="217" w:name="_Toc439252706"/>
      <w:bookmarkStart w:id="218" w:name="_Toc439323564"/>
      <w:bookmarkStart w:id="219" w:name="_Toc439323680"/>
      <w:bookmarkStart w:id="220" w:name="_Toc440361314"/>
      <w:bookmarkStart w:id="221" w:name="_Toc440376069"/>
      <w:bookmarkStart w:id="222" w:name="_Toc440376196"/>
      <w:bookmarkStart w:id="223" w:name="_Toc440382461"/>
      <w:bookmarkStart w:id="224" w:name="_Toc440447131"/>
      <w:bookmarkStart w:id="225" w:name="_Toc440632291"/>
      <w:bookmarkStart w:id="226" w:name="_Toc440875064"/>
      <w:bookmarkStart w:id="227" w:name="_Toc441131051"/>
      <w:bookmarkStart w:id="228" w:name="_Toc441503232"/>
      <w:bookmarkStart w:id="229" w:name="_Toc441572023"/>
      <w:bookmarkStart w:id="230" w:name="_Toc441575115"/>
      <w:bookmarkStart w:id="231" w:name="_Toc442434776"/>
      <w:bookmarkStart w:id="232" w:name="_Toc442435615"/>
      <w:bookmarkStart w:id="233" w:name="_Toc462044735"/>
      <w:bookmarkStart w:id="234" w:name="_Toc462068438"/>
      <w:bookmarkStart w:id="235" w:name="_Toc463514128"/>
      <w:bookmarkStart w:id="236" w:name="_Toc469480336"/>
      <w:bookmarkStart w:id="237" w:name="_Toc471823126"/>
      <w:bookmarkStart w:id="238"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F20B07">
        <w:fldChar w:fldCharType="begin"/>
      </w:r>
      <w:r w:rsidR="00F20B07">
        <w:instrText xml:space="preserve"> REF _Ref440361531 \r \h  \* MERGEFORMAT </w:instrText>
      </w:r>
      <w:r w:rsidR="00F20B07">
        <w:fldChar w:fldCharType="separate"/>
      </w:r>
      <w:r w:rsidR="00D31E8D" w:rsidRPr="00D31E8D">
        <w:rPr>
          <w:b w:val="0"/>
          <w:sz w:val="24"/>
          <w:szCs w:val="24"/>
        </w:rPr>
        <w:t>5.6</w:t>
      </w:r>
      <w:r w:rsidR="00F20B07">
        <w:fldChar w:fldCharType="end"/>
      </w:r>
      <w:r w:rsidRPr="005D18F2">
        <w:rPr>
          <w:b w:val="0"/>
          <w:sz w:val="24"/>
          <w:szCs w:val="24"/>
        </w:rPr>
        <w:t>) и приложить его к своей Заявке.</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5D18F2" w:rsidRPr="005D18F2" w:rsidRDefault="005D18F2" w:rsidP="00363FC9">
      <w:pPr>
        <w:pStyle w:val="3"/>
        <w:numPr>
          <w:ilvl w:val="2"/>
          <w:numId w:val="9"/>
        </w:numPr>
        <w:ind w:left="0" w:firstLine="709"/>
        <w:jc w:val="both"/>
        <w:rPr>
          <w:b w:val="0"/>
          <w:sz w:val="24"/>
          <w:szCs w:val="24"/>
        </w:rPr>
      </w:pPr>
      <w:bookmarkStart w:id="239" w:name="_Toc439238033"/>
      <w:bookmarkStart w:id="240" w:name="_Toc439238155"/>
      <w:bookmarkStart w:id="241" w:name="_Toc439252707"/>
      <w:bookmarkStart w:id="242" w:name="_Toc439323565"/>
      <w:bookmarkStart w:id="243" w:name="_Toc439323681"/>
      <w:bookmarkStart w:id="244" w:name="_Toc440361315"/>
      <w:bookmarkStart w:id="245" w:name="_Toc440376070"/>
      <w:bookmarkStart w:id="246" w:name="_Toc440376197"/>
      <w:bookmarkStart w:id="247" w:name="_Toc440382462"/>
      <w:bookmarkStart w:id="248" w:name="_Toc440447132"/>
      <w:bookmarkStart w:id="249" w:name="_Toc440632292"/>
      <w:bookmarkStart w:id="250" w:name="_Toc440875065"/>
      <w:bookmarkStart w:id="251" w:name="_Toc441131052"/>
      <w:bookmarkStart w:id="252" w:name="_Toc441503233"/>
      <w:bookmarkStart w:id="253" w:name="_Toc441572024"/>
      <w:bookmarkStart w:id="254" w:name="_Toc441575116"/>
      <w:bookmarkStart w:id="255" w:name="_Toc442434777"/>
      <w:bookmarkStart w:id="256" w:name="_Toc442435616"/>
      <w:bookmarkStart w:id="257" w:name="_Toc462044736"/>
      <w:bookmarkStart w:id="258" w:name="_Toc462068439"/>
      <w:bookmarkStart w:id="259" w:name="_Toc463514129"/>
      <w:bookmarkStart w:id="260" w:name="_Toc469480337"/>
      <w:bookmarkStart w:id="261" w:name="_Toc471823127"/>
      <w:bookmarkStart w:id="262"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r w:rsidR="00F16500">
        <w:rPr>
          <w:b w:val="0"/>
          <w:sz w:val="24"/>
          <w:szCs w:val="24"/>
        </w:rPr>
        <w:t>/Организатором</w:t>
      </w:r>
      <w:r w:rsidRPr="005D18F2">
        <w:rPr>
          <w:b w:val="0"/>
          <w:sz w:val="24"/>
          <w:szCs w:val="24"/>
        </w:rPr>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3" w:name="_Toc440875066"/>
      <w:bookmarkStart w:id="264" w:name="_Toc441131053"/>
      <w:bookmarkStart w:id="265" w:name="_Toc498511989"/>
      <w:r w:rsidRPr="005D18F2">
        <w:rPr>
          <w:sz w:val="24"/>
          <w:szCs w:val="24"/>
        </w:rPr>
        <w:t>Антикоррупционная оговорка, включаемая в проект договора</w:t>
      </w:r>
      <w:bookmarkEnd w:id="263"/>
      <w:bookmarkEnd w:id="264"/>
      <w:bookmarkEnd w:id="265"/>
    </w:p>
    <w:p w:rsidR="005D18F2" w:rsidRPr="005D18F2" w:rsidRDefault="005D18F2" w:rsidP="00363FC9">
      <w:pPr>
        <w:pStyle w:val="3"/>
        <w:numPr>
          <w:ilvl w:val="2"/>
          <w:numId w:val="9"/>
        </w:numPr>
        <w:ind w:left="0" w:firstLine="709"/>
        <w:jc w:val="both"/>
        <w:rPr>
          <w:b w:val="0"/>
          <w:sz w:val="24"/>
          <w:szCs w:val="24"/>
        </w:rPr>
      </w:pPr>
      <w:bookmarkStart w:id="266" w:name="_Toc439238157"/>
      <w:bookmarkStart w:id="267" w:name="_Toc439252709"/>
      <w:bookmarkStart w:id="268" w:name="_Toc439323567"/>
      <w:bookmarkStart w:id="269" w:name="_Toc439323683"/>
      <w:bookmarkStart w:id="270" w:name="_Toc440361317"/>
      <w:bookmarkStart w:id="271" w:name="_Toc440376072"/>
      <w:bookmarkStart w:id="272" w:name="_Toc440376199"/>
      <w:bookmarkStart w:id="273" w:name="_Toc440382464"/>
      <w:bookmarkStart w:id="274" w:name="_Toc440447134"/>
      <w:bookmarkStart w:id="275" w:name="_Toc440632294"/>
      <w:bookmarkStart w:id="276" w:name="_Toc440875067"/>
      <w:bookmarkStart w:id="277" w:name="_Toc441131054"/>
      <w:bookmarkStart w:id="278" w:name="_Toc441503235"/>
      <w:bookmarkStart w:id="279" w:name="_Toc441572026"/>
      <w:bookmarkStart w:id="280" w:name="_Toc441575118"/>
      <w:bookmarkStart w:id="281" w:name="_Toc442434779"/>
      <w:bookmarkStart w:id="282" w:name="_Toc442435618"/>
      <w:bookmarkStart w:id="283" w:name="_Toc462044738"/>
      <w:bookmarkStart w:id="284" w:name="_Toc462068441"/>
      <w:bookmarkStart w:id="285" w:name="_Toc463514131"/>
      <w:bookmarkStart w:id="286" w:name="_Toc469480339"/>
      <w:bookmarkStart w:id="287" w:name="_Toc471823129"/>
      <w:bookmarkStart w:id="288"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F20B07">
        <w:fldChar w:fldCharType="begin"/>
      </w:r>
      <w:r w:rsidR="00F20B07">
        <w:instrText xml:space="preserve"> REF _Ref440270867 \r \h  \* MERGEFORMAT </w:instrText>
      </w:r>
      <w:r w:rsidR="00F20B07">
        <w:fldChar w:fldCharType="separate"/>
      </w:r>
      <w:r w:rsidR="00D31E8D" w:rsidRPr="00D31E8D">
        <w:rPr>
          <w:b w:val="0"/>
          <w:sz w:val="24"/>
          <w:szCs w:val="24"/>
        </w:rPr>
        <w:t>2.2.3</w:t>
      </w:r>
      <w:r w:rsidR="00F20B07">
        <w:fldChar w:fldCharType="end"/>
      </w:r>
      <w:r w:rsidRPr="005D18F2">
        <w:rPr>
          <w:b w:val="0"/>
          <w:sz w:val="24"/>
          <w:szCs w:val="24"/>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5D18F2" w:rsidRPr="005D18F2" w:rsidRDefault="005D18F2" w:rsidP="00363FC9">
      <w:pPr>
        <w:pStyle w:val="3"/>
        <w:numPr>
          <w:ilvl w:val="2"/>
          <w:numId w:val="9"/>
        </w:numPr>
        <w:ind w:left="0" w:firstLine="709"/>
        <w:jc w:val="both"/>
        <w:rPr>
          <w:b w:val="0"/>
          <w:sz w:val="24"/>
          <w:szCs w:val="24"/>
        </w:rPr>
      </w:pPr>
      <w:bookmarkStart w:id="289" w:name="_Toc439238158"/>
      <w:bookmarkStart w:id="290" w:name="_Toc439252710"/>
      <w:bookmarkStart w:id="291" w:name="_Toc439323568"/>
      <w:bookmarkStart w:id="292" w:name="_Toc439323684"/>
      <w:bookmarkStart w:id="293" w:name="_Toc440361318"/>
      <w:bookmarkStart w:id="294" w:name="_Toc440376073"/>
      <w:bookmarkStart w:id="295" w:name="_Toc440376200"/>
      <w:bookmarkStart w:id="296" w:name="_Toc440382465"/>
      <w:bookmarkStart w:id="297" w:name="_Toc440447135"/>
      <w:bookmarkStart w:id="298" w:name="_Toc440632295"/>
      <w:bookmarkStart w:id="299" w:name="_Toc440875068"/>
      <w:bookmarkStart w:id="300" w:name="_Toc441131055"/>
      <w:bookmarkStart w:id="301" w:name="_Toc441503236"/>
      <w:bookmarkStart w:id="302" w:name="_Toc441572027"/>
      <w:bookmarkStart w:id="303" w:name="_Toc441575119"/>
      <w:bookmarkStart w:id="304" w:name="_Toc442434780"/>
      <w:bookmarkStart w:id="305" w:name="_Toc442435619"/>
      <w:bookmarkStart w:id="306" w:name="_Toc462044739"/>
      <w:bookmarkStart w:id="307" w:name="_Toc462068442"/>
      <w:bookmarkStart w:id="308" w:name="_Toc463514132"/>
      <w:bookmarkStart w:id="309" w:name="_Toc469480340"/>
      <w:bookmarkStart w:id="310" w:name="_Toc471823130"/>
      <w:bookmarkStart w:id="311"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5D18F2" w:rsidRDefault="005D18F2" w:rsidP="00363FC9">
      <w:pPr>
        <w:pStyle w:val="3"/>
        <w:numPr>
          <w:ilvl w:val="2"/>
          <w:numId w:val="9"/>
        </w:numPr>
        <w:ind w:left="0" w:firstLine="709"/>
        <w:jc w:val="both"/>
        <w:rPr>
          <w:b w:val="0"/>
          <w:sz w:val="24"/>
          <w:szCs w:val="24"/>
        </w:rPr>
      </w:pPr>
      <w:bookmarkStart w:id="312" w:name="_Toc439238159"/>
      <w:bookmarkStart w:id="313" w:name="_Toc439252711"/>
      <w:bookmarkStart w:id="314" w:name="_Toc439323569"/>
      <w:bookmarkStart w:id="315" w:name="_Toc439323685"/>
      <w:bookmarkStart w:id="316" w:name="_Ref440270867"/>
      <w:bookmarkStart w:id="317" w:name="_Toc440361319"/>
      <w:bookmarkStart w:id="318" w:name="_Toc440376074"/>
      <w:bookmarkStart w:id="319" w:name="_Toc440376201"/>
      <w:bookmarkStart w:id="320" w:name="_Toc440382466"/>
      <w:bookmarkStart w:id="321" w:name="_Toc440447136"/>
      <w:bookmarkStart w:id="322" w:name="_Toc440632296"/>
      <w:bookmarkStart w:id="323" w:name="_Toc440875069"/>
      <w:bookmarkStart w:id="324" w:name="_Toc441131056"/>
      <w:bookmarkStart w:id="325" w:name="_Toc441503237"/>
      <w:bookmarkStart w:id="326" w:name="_Toc441572028"/>
      <w:bookmarkStart w:id="327" w:name="_Toc441575120"/>
      <w:bookmarkStart w:id="328" w:name="_Toc442434781"/>
      <w:bookmarkStart w:id="329" w:name="_Toc442435620"/>
      <w:bookmarkStart w:id="330" w:name="_Toc462044740"/>
      <w:bookmarkStart w:id="331" w:name="_Toc462068443"/>
      <w:bookmarkStart w:id="332" w:name="_Toc463514133"/>
      <w:bookmarkStart w:id="333" w:name="_Toc469480341"/>
      <w:bookmarkStart w:id="334" w:name="_Toc471823131"/>
      <w:bookmarkStart w:id="335" w:name="_Toc498511992"/>
      <w:r w:rsidRPr="005D18F2">
        <w:rPr>
          <w:b w:val="0"/>
          <w:sz w:val="24"/>
          <w:szCs w:val="24"/>
        </w:rPr>
        <w:t>Текст Антикоррупционной оговорки:</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w:t>
      </w:r>
      <w:r w:rsidR="00F16500" w:rsidRPr="00F16500">
        <w:rPr>
          <w:szCs w:val="24"/>
        </w:rPr>
        <w:t xml:space="preserve"> </w:t>
      </w:r>
      <w:r w:rsidR="00F16500" w:rsidRPr="00E12127">
        <w:rPr>
          <w:szCs w:val="24"/>
        </w:rPr>
        <w:t>и ПАО «МРСК Центра и Приволжья»</w:t>
      </w:r>
      <w:r w:rsidRPr="00796F09">
        <w:rPr>
          <w:szCs w:val="24"/>
        </w:rPr>
        <w:t>** реализу</w:t>
      </w:r>
      <w:r w:rsidR="00F16500">
        <w:rPr>
          <w:szCs w:val="24"/>
        </w:rPr>
        <w:t>ю</w:t>
      </w:r>
      <w:r w:rsidRPr="00796F09">
        <w:rPr>
          <w:szCs w:val="24"/>
        </w:rPr>
        <w:t>т требования статьи 13.3 Федерального закона от 25.12.2008 № 273-ФЗ «О прот</w:t>
      </w:r>
      <w:r w:rsidR="00F16500">
        <w:rPr>
          <w:szCs w:val="24"/>
        </w:rPr>
        <w:t>иводействии коррупции», принимаю</w:t>
      </w:r>
      <w:r w:rsidRPr="00796F09">
        <w:rPr>
          <w:szCs w:val="24"/>
        </w:rPr>
        <w:t>т меры по предуп</w:t>
      </w:r>
      <w:r w:rsidR="00F16500">
        <w:rPr>
          <w:szCs w:val="24"/>
        </w:rPr>
        <w:t>реждению коррупции, присоединили</w:t>
      </w:r>
      <w:r w:rsidRPr="00796F09">
        <w:rPr>
          <w:szCs w:val="24"/>
        </w:rPr>
        <w:t>сь к Антикоррупционной хартии российского бизнеса (свидетельств</w:t>
      </w:r>
      <w:r w:rsidR="00F16500">
        <w:rPr>
          <w:szCs w:val="24"/>
        </w:rPr>
        <w:t>о от 23.09.2014 № 496</w:t>
      </w:r>
      <w:r w:rsidR="00713359" w:rsidRPr="00713359">
        <w:rPr>
          <w:szCs w:val="24"/>
        </w:rPr>
        <w:t xml:space="preserve"> </w:t>
      </w:r>
      <w:r w:rsidR="00713359" w:rsidRPr="002914DD">
        <w:rPr>
          <w:szCs w:val="24"/>
        </w:rPr>
        <w:t>и от 08.04.2015 №0202</w:t>
      </w:r>
      <w:r w:rsidR="00F16500">
        <w:rPr>
          <w:szCs w:val="24"/>
        </w:rPr>
        <w:t>), включены</w:t>
      </w:r>
      <w:r w:rsidRPr="00796F09">
        <w:rPr>
          <w:szCs w:val="24"/>
        </w:rPr>
        <w:t xml:space="preserve"> в</w:t>
      </w:r>
      <w:r w:rsidR="00F16500">
        <w:rPr>
          <w:szCs w:val="24"/>
        </w:rPr>
        <w:t xml:space="preserve"> Реестр надежных партнеров, веду</w:t>
      </w:r>
      <w:r w:rsidRPr="00796F09">
        <w:rPr>
          <w:szCs w:val="24"/>
        </w:rPr>
        <w:t>т Антик</w:t>
      </w:r>
      <w:r w:rsidR="00F16500">
        <w:rPr>
          <w:szCs w:val="24"/>
        </w:rPr>
        <w:t>оррупционную политику и развиваю</w:t>
      </w:r>
      <w:r w:rsidRPr="00796F09">
        <w:rPr>
          <w:szCs w:val="24"/>
        </w:rPr>
        <w:t xml:space="preserve">т не допускающую коррупционных </w:t>
      </w:r>
      <w:r w:rsidR="00F16500">
        <w:rPr>
          <w:szCs w:val="24"/>
        </w:rPr>
        <w:t>проявлений культуру, поддерживаю</w:t>
      </w:r>
      <w:r w:rsidRPr="00796F09">
        <w:rPr>
          <w:szCs w:val="24"/>
        </w:rPr>
        <w:t>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r w:rsidR="00F16500" w:rsidRPr="006C152D">
        <w:rPr>
          <w:szCs w:val="24"/>
        </w:rPr>
        <w:t xml:space="preserve">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20" w:history="1">
        <w:r w:rsidR="00F16500" w:rsidRPr="006C152D">
          <w:rPr>
            <w:rStyle w:val="ae"/>
            <w:szCs w:val="24"/>
          </w:rPr>
          <w:t>http://www.rosseti.ru/about/anticorruptionpolicy/policy/index.php</w:t>
        </w:r>
      </w:hyperlink>
      <w:r w:rsidR="00F16500" w:rsidRPr="006C152D">
        <w:rPr>
          <w:szCs w:val="24"/>
        </w:rPr>
        <w:t>, ПАО «МРСК Центра» по адресу -</w:t>
      </w:r>
      <w:r w:rsidR="00F16500" w:rsidRPr="006C152D">
        <w:rPr>
          <w:rFonts w:eastAsia="Calibri"/>
          <w:szCs w:val="24"/>
        </w:rPr>
        <w:t xml:space="preserve"> </w:t>
      </w:r>
      <w:hyperlink r:id="rId21" w:history="1">
        <w:r w:rsidR="00F16500" w:rsidRPr="006C152D">
          <w:rPr>
            <w:rStyle w:val="ae"/>
            <w:rFonts w:eastAsia="Calibri"/>
            <w:szCs w:val="24"/>
          </w:rPr>
          <w:t>http://www.mrsk-1.ru/information/documents/internal/</w:t>
        </w:r>
      </w:hyperlink>
      <w:r w:rsidR="00F16500" w:rsidRPr="006C152D">
        <w:rPr>
          <w:rFonts w:eastAsia="Calibri"/>
          <w:szCs w:val="24"/>
          <w:u w:val="single"/>
        </w:rPr>
        <w:t xml:space="preserve">, </w:t>
      </w:r>
      <w:r w:rsidR="00F16500" w:rsidRPr="006C152D">
        <w:rPr>
          <w:szCs w:val="24"/>
        </w:rPr>
        <w:t xml:space="preserve">ПАО «МРСК Центра и Приволжья» - </w:t>
      </w:r>
      <w:hyperlink r:id="rId22" w:history="1">
        <w:r w:rsidR="00F16500" w:rsidRPr="006C152D">
          <w:rPr>
            <w:rStyle w:val="ae"/>
            <w:rFonts w:eastAsia="Calibri"/>
            <w:szCs w:val="24"/>
          </w:rPr>
          <w:t>http://www.mrsk-cp.ru/about/anti-corruption_policy/policy/</w:t>
        </w:r>
      </w:hyperlink>
      <w:r w:rsidR="00F16500" w:rsidRPr="006C152D">
        <w:rPr>
          <w:szCs w:val="24"/>
        </w:rPr>
        <w:t>), - полностью принимает положения Антикоррупционной политики ПАО «Россети», ПАО «МРСК Центра» и ПАО «МРСК Центра и Приволжья» и обязуется</w:t>
      </w:r>
      <w:r w:rsidR="00F16500" w:rsidRPr="00796F09">
        <w:rPr>
          <w:szCs w:val="24"/>
        </w:rPr>
        <w:t xml:space="preserve">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96F09">
        <w:rPr>
          <w:szCs w:val="24"/>
        </w:rPr>
        <w:t>.</w:t>
      </w:r>
    </w:p>
    <w:p w:rsidR="00A21FFC" w:rsidRPr="00796F09" w:rsidRDefault="00A21FFC" w:rsidP="00A21FFC">
      <w:pPr>
        <w:ind w:firstLine="709"/>
        <w:rPr>
          <w:szCs w:val="24"/>
        </w:rPr>
      </w:pPr>
      <w:r w:rsidRPr="00796F09">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w:t>
      </w:r>
      <w:r w:rsidRPr="00796F09">
        <w:rPr>
          <w:szCs w:val="24"/>
        </w:rPr>
        <w:lastRenderedPageBreak/>
        <w:t>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E14E11" w:rsidRDefault="00B342B2" w:rsidP="00A21FFC">
      <w:pPr>
        <w:ind w:firstLine="709"/>
        <w:rPr>
          <w:i/>
          <w:szCs w:val="24"/>
        </w:rPr>
      </w:pPr>
      <w:r w:rsidRPr="006C152D">
        <w:rPr>
          <w:szCs w:val="24"/>
        </w:rPr>
        <w:t>** </w:t>
      </w:r>
      <w:r w:rsidRPr="006C152D">
        <w:rPr>
          <w:i/>
          <w:szCs w:val="24"/>
        </w:rPr>
        <w:t>Указывается наименование ПАО «Россети» / ПАО «МРСК Центра»/</w:t>
      </w:r>
      <w:r w:rsidRPr="006C152D">
        <w:rPr>
          <w:szCs w:val="24"/>
        </w:rPr>
        <w:t xml:space="preserve"> </w:t>
      </w:r>
      <w:r w:rsidRPr="006C152D">
        <w:rPr>
          <w:i/>
          <w:szCs w:val="24"/>
        </w:rPr>
        <w:t>ПАО «МРСК Центра и Приволжья»</w:t>
      </w:r>
      <w:r w:rsidRPr="006C152D">
        <w:rPr>
          <w:szCs w:val="24"/>
        </w:rPr>
        <w:t xml:space="preserve"> </w:t>
      </w:r>
      <w:r w:rsidRPr="006C152D">
        <w:rPr>
          <w:i/>
          <w:szCs w:val="24"/>
        </w:rPr>
        <w:t>в соответствии с договором (например, заказчик, покупатель и пр.).</w:t>
      </w: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6" w:name="_Toc469470557"/>
      <w:bookmarkStart w:id="337" w:name="_Toc469479605"/>
      <w:bookmarkStart w:id="338" w:name="_Toc498511993"/>
      <w:r w:rsidRPr="00045E78">
        <w:rPr>
          <w:sz w:val="24"/>
          <w:szCs w:val="24"/>
        </w:rPr>
        <w:t>Дополнительные условия, включаемые в проект договора</w:t>
      </w:r>
      <w:bookmarkEnd w:id="336"/>
      <w:bookmarkEnd w:id="337"/>
      <w:bookmarkEnd w:id="338"/>
    </w:p>
    <w:p w:rsidR="00E14E11" w:rsidRPr="00045E78" w:rsidRDefault="00E14E11" w:rsidP="00E14E11">
      <w:pPr>
        <w:pStyle w:val="3"/>
        <w:numPr>
          <w:ilvl w:val="2"/>
          <w:numId w:val="9"/>
        </w:numPr>
        <w:ind w:left="0" w:firstLine="709"/>
        <w:jc w:val="both"/>
        <w:rPr>
          <w:b w:val="0"/>
          <w:sz w:val="24"/>
          <w:szCs w:val="24"/>
        </w:rPr>
      </w:pPr>
      <w:bookmarkStart w:id="339" w:name="_Toc469470558"/>
      <w:bookmarkStart w:id="340" w:name="_Toc469479606"/>
      <w:bookmarkStart w:id="341" w:name="_Toc469480343"/>
      <w:bookmarkStart w:id="342" w:name="_Toc471823133"/>
      <w:bookmarkStart w:id="343"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F20B07">
        <w:fldChar w:fldCharType="begin"/>
      </w:r>
      <w:r w:rsidR="00F20B07">
        <w:instrText xml:space="preserve"> REF _Ref469470272 \r \h  \* MERGEFORMAT </w:instrText>
      </w:r>
      <w:r w:rsidR="00F20B07">
        <w:fldChar w:fldCharType="separate"/>
      </w:r>
      <w:r w:rsidR="00D31E8D" w:rsidRPr="00D31E8D">
        <w:rPr>
          <w:b w:val="0"/>
          <w:sz w:val="24"/>
          <w:szCs w:val="24"/>
        </w:rPr>
        <w:t>2.3.3</w:t>
      </w:r>
      <w:r w:rsidR="00F20B07">
        <w:fldChar w:fldCharType="end"/>
      </w:r>
      <w:r w:rsidRPr="00045E78">
        <w:rPr>
          <w:b w:val="0"/>
          <w:sz w:val="24"/>
          <w:szCs w:val="24"/>
        </w:rPr>
        <w:t>).</w:t>
      </w:r>
      <w:bookmarkEnd w:id="339"/>
      <w:bookmarkEnd w:id="340"/>
      <w:bookmarkEnd w:id="341"/>
      <w:bookmarkEnd w:id="342"/>
      <w:bookmarkEnd w:id="343"/>
    </w:p>
    <w:p w:rsidR="00E14E11" w:rsidRPr="00045E78" w:rsidRDefault="00E14E11" w:rsidP="00E14E11">
      <w:pPr>
        <w:pStyle w:val="3"/>
        <w:numPr>
          <w:ilvl w:val="2"/>
          <w:numId w:val="9"/>
        </w:numPr>
        <w:tabs>
          <w:tab w:val="num" w:pos="0"/>
        </w:tabs>
        <w:ind w:left="0" w:firstLine="709"/>
        <w:jc w:val="both"/>
        <w:rPr>
          <w:b w:val="0"/>
          <w:sz w:val="24"/>
          <w:szCs w:val="24"/>
        </w:rPr>
      </w:pPr>
      <w:bookmarkStart w:id="344" w:name="_Toc469470559"/>
      <w:bookmarkStart w:id="345" w:name="_Toc469479607"/>
      <w:bookmarkStart w:id="346" w:name="_Toc469480344"/>
      <w:bookmarkStart w:id="347" w:name="_Toc471823134"/>
      <w:bookmarkStart w:id="348"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4"/>
      <w:bookmarkEnd w:id="345"/>
      <w:bookmarkEnd w:id="346"/>
      <w:bookmarkEnd w:id="347"/>
      <w:bookmarkEnd w:id="348"/>
    </w:p>
    <w:p w:rsidR="00E14E11" w:rsidRPr="00045E78" w:rsidRDefault="00E14E11" w:rsidP="00E14E11">
      <w:pPr>
        <w:pStyle w:val="3"/>
        <w:numPr>
          <w:ilvl w:val="2"/>
          <w:numId w:val="9"/>
        </w:numPr>
        <w:tabs>
          <w:tab w:val="num" w:pos="0"/>
        </w:tabs>
        <w:ind w:left="0" w:firstLine="709"/>
        <w:jc w:val="both"/>
        <w:rPr>
          <w:b w:val="0"/>
          <w:sz w:val="24"/>
          <w:szCs w:val="24"/>
        </w:rPr>
      </w:pPr>
      <w:bookmarkStart w:id="349" w:name="_Ref469470272"/>
      <w:bookmarkStart w:id="350" w:name="_Toc469470560"/>
      <w:bookmarkStart w:id="351" w:name="_Toc469479608"/>
      <w:bookmarkStart w:id="352" w:name="_Toc469480345"/>
      <w:bookmarkStart w:id="353" w:name="_Toc471823135"/>
      <w:bookmarkStart w:id="354" w:name="_Toc498511996"/>
      <w:r w:rsidRPr="00045E78">
        <w:rPr>
          <w:b w:val="0"/>
          <w:sz w:val="24"/>
          <w:szCs w:val="24"/>
        </w:rPr>
        <w:t>Дополнительные условия:</w:t>
      </w:r>
      <w:bookmarkEnd w:id="349"/>
      <w:bookmarkEnd w:id="350"/>
      <w:bookmarkEnd w:id="351"/>
      <w:bookmarkEnd w:id="352"/>
      <w:bookmarkEnd w:id="353"/>
      <w:bookmarkEnd w:id="354"/>
    </w:p>
    <w:p w:rsidR="00E14E11" w:rsidRPr="00045E78" w:rsidRDefault="00E14E11" w:rsidP="00E14E11">
      <w:pPr>
        <w:pStyle w:val="3"/>
        <w:numPr>
          <w:ilvl w:val="0"/>
          <w:numId w:val="0"/>
        </w:numPr>
        <w:ind w:firstLine="709"/>
        <w:jc w:val="both"/>
        <w:rPr>
          <w:b w:val="0"/>
          <w:sz w:val="24"/>
          <w:szCs w:val="24"/>
        </w:rPr>
      </w:pPr>
      <w:bookmarkStart w:id="355" w:name="_Toc469470561"/>
      <w:bookmarkStart w:id="356" w:name="_Toc469479609"/>
      <w:bookmarkStart w:id="357" w:name="_Toc469480346"/>
      <w:bookmarkStart w:id="358" w:name="_Toc471823136"/>
      <w:bookmarkStart w:id="359" w:name="_Toc498511997"/>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w:t>
      </w:r>
      <w:r w:rsidRPr="00045E78">
        <w:rPr>
          <w:rFonts w:eastAsia="Calibri"/>
          <w:b w:val="0"/>
          <w:sz w:val="24"/>
          <w:szCs w:val="24"/>
        </w:rPr>
        <w:lastRenderedPageBreak/>
        <w:t>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5"/>
      <w:bookmarkEnd w:id="356"/>
      <w:bookmarkEnd w:id="357"/>
      <w:bookmarkEnd w:id="358"/>
      <w:bookmarkEnd w:id="359"/>
    </w:p>
    <w:p w:rsidR="00E14E11" w:rsidRPr="00045E78" w:rsidRDefault="00E14E11" w:rsidP="00E14E11">
      <w:pPr>
        <w:pStyle w:val="3"/>
        <w:numPr>
          <w:ilvl w:val="0"/>
          <w:numId w:val="0"/>
        </w:numPr>
        <w:ind w:firstLine="709"/>
        <w:jc w:val="both"/>
        <w:rPr>
          <w:b w:val="0"/>
          <w:sz w:val="24"/>
          <w:szCs w:val="24"/>
        </w:rPr>
      </w:pPr>
      <w:bookmarkStart w:id="360" w:name="_Toc469470562"/>
      <w:bookmarkStart w:id="361" w:name="_Toc469479610"/>
      <w:bookmarkStart w:id="362" w:name="_Toc469480347"/>
      <w:bookmarkStart w:id="363" w:name="_Toc471823137"/>
      <w:bookmarkStart w:id="364"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0"/>
      <w:bookmarkEnd w:id="361"/>
      <w:bookmarkEnd w:id="362"/>
      <w:bookmarkEnd w:id="363"/>
      <w:bookmarkEnd w:id="364"/>
    </w:p>
    <w:p w:rsidR="00E14E11" w:rsidRPr="00045E78" w:rsidRDefault="00E14E11" w:rsidP="00E14E11">
      <w:pPr>
        <w:pStyle w:val="3"/>
        <w:numPr>
          <w:ilvl w:val="0"/>
          <w:numId w:val="0"/>
        </w:numPr>
        <w:ind w:firstLine="709"/>
        <w:jc w:val="both"/>
        <w:rPr>
          <w:b w:val="0"/>
          <w:sz w:val="24"/>
          <w:szCs w:val="24"/>
        </w:rPr>
      </w:pPr>
      <w:bookmarkStart w:id="365" w:name="_Toc469470563"/>
      <w:bookmarkStart w:id="366" w:name="_Toc469479611"/>
      <w:bookmarkStart w:id="367" w:name="_Toc469480348"/>
      <w:bookmarkStart w:id="368" w:name="_Toc471823138"/>
      <w:bookmarkStart w:id="369" w:name="_Toc498511999"/>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5"/>
      <w:bookmarkEnd w:id="366"/>
      <w:bookmarkEnd w:id="367"/>
      <w:bookmarkEnd w:id="368"/>
      <w:bookmarkEnd w:id="369"/>
    </w:p>
    <w:p w:rsidR="00E14E11" w:rsidRPr="00045E78" w:rsidRDefault="00E14E11" w:rsidP="00E14E11">
      <w:pPr>
        <w:pStyle w:val="3"/>
        <w:numPr>
          <w:ilvl w:val="0"/>
          <w:numId w:val="0"/>
        </w:numPr>
        <w:ind w:firstLine="709"/>
        <w:jc w:val="both"/>
        <w:rPr>
          <w:b w:val="0"/>
          <w:sz w:val="24"/>
          <w:szCs w:val="24"/>
        </w:rPr>
      </w:pPr>
      <w:bookmarkStart w:id="370" w:name="_Toc469470564"/>
      <w:bookmarkStart w:id="371" w:name="_Toc469479612"/>
      <w:bookmarkStart w:id="372" w:name="_Toc469480349"/>
      <w:bookmarkStart w:id="373" w:name="_Toc471823139"/>
      <w:bookmarkStart w:id="374"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0"/>
      <w:bookmarkEnd w:id="371"/>
      <w:bookmarkEnd w:id="372"/>
      <w:bookmarkEnd w:id="373"/>
      <w:bookmarkEnd w:id="374"/>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063833">
          <w:headerReference w:type="even" r:id="rId23"/>
          <w:headerReference w:type="default" r:id="rId24"/>
          <w:footerReference w:type="even" r:id="rId25"/>
          <w:headerReference w:type="first" r:id="rId26"/>
          <w:footerReference w:type="first" r:id="rId27"/>
          <w:pgSz w:w="11907" w:h="16840" w:code="9"/>
          <w:pgMar w:top="1440" w:right="567"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5" w:name="_Toc254176582"/>
      <w:bookmarkStart w:id="376" w:name="_Toc255985704"/>
      <w:bookmarkStart w:id="377" w:name="_Toc254176583"/>
      <w:bookmarkStart w:id="378" w:name="_Toc255985705"/>
      <w:bookmarkStart w:id="379" w:name="_Toc254176584"/>
      <w:bookmarkStart w:id="380" w:name="_Toc255985706"/>
      <w:bookmarkStart w:id="381" w:name="_Toc254176589"/>
      <w:bookmarkStart w:id="382" w:name="_Toc255985711"/>
      <w:bookmarkStart w:id="383" w:name="_Toc254176602"/>
      <w:bookmarkStart w:id="384" w:name="_Toc255985724"/>
      <w:bookmarkStart w:id="385" w:name="_Toc254176609"/>
      <w:bookmarkStart w:id="386" w:name="_Toc255985731"/>
      <w:bookmarkStart w:id="387" w:name="_Toc254176611"/>
      <w:bookmarkStart w:id="388" w:name="_Toc255985733"/>
      <w:bookmarkStart w:id="389" w:name="_Toc254176621"/>
      <w:bookmarkStart w:id="390" w:name="_Toc255985743"/>
      <w:bookmarkStart w:id="391" w:name="_Toc254176624"/>
      <w:bookmarkStart w:id="392" w:name="_Toc255985746"/>
      <w:bookmarkStart w:id="393" w:name="_Toc254176633"/>
      <w:bookmarkStart w:id="394" w:name="_Toc255985755"/>
      <w:bookmarkStart w:id="395" w:name="_Toc254176635"/>
      <w:bookmarkStart w:id="396" w:name="_Toc255985757"/>
      <w:bookmarkStart w:id="397" w:name="_Toc254176638"/>
      <w:bookmarkStart w:id="398" w:name="_Toc255985760"/>
      <w:bookmarkStart w:id="399" w:name="_Toc254176639"/>
      <w:bookmarkStart w:id="400" w:name="_Toc255985761"/>
      <w:bookmarkStart w:id="401" w:name="_Toc254176645"/>
      <w:bookmarkStart w:id="402" w:name="_Toc255985767"/>
      <w:bookmarkStart w:id="403" w:name="_Toc254176648"/>
      <w:bookmarkStart w:id="404" w:name="_Toc255985770"/>
      <w:bookmarkStart w:id="405" w:name="_Toc254176674"/>
      <w:bookmarkStart w:id="406" w:name="_Toc255985796"/>
      <w:bookmarkStart w:id="407" w:name="_Toc254176683"/>
      <w:bookmarkStart w:id="408" w:name="_Toc255985805"/>
      <w:bookmarkStart w:id="409" w:name="_Toc254176691"/>
      <w:bookmarkStart w:id="410" w:name="_Toc255985813"/>
      <w:bookmarkStart w:id="411" w:name="_Toc254176700"/>
      <w:bookmarkStart w:id="412" w:name="_Toc255985822"/>
      <w:bookmarkStart w:id="413" w:name="_Toc254176709"/>
      <w:bookmarkStart w:id="414" w:name="_Toc255985831"/>
      <w:bookmarkStart w:id="415" w:name="_Toc254176710"/>
      <w:bookmarkStart w:id="416" w:name="_Toc255985832"/>
      <w:bookmarkStart w:id="417" w:name="_Toc254176725"/>
      <w:bookmarkStart w:id="418" w:name="_Toc255985847"/>
      <w:bookmarkStart w:id="419" w:name="_Toc254176736"/>
      <w:bookmarkStart w:id="420" w:name="_Toc255985858"/>
      <w:bookmarkStart w:id="421" w:name="_Toc254176743"/>
      <w:bookmarkStart w:id="422" w:name="_Toc255985865"/>
      <w:bookmarkStart w:id="423" w:name="_Toc254176749"/>
      <w:bookmarkStart w:id="424" w:name="_Toc255985871"/>
      <w:bookmarkStart w:id="425" w:name="_Toc254176751"/>
      <w:bookmarkStart w:id="426" w:name="_Toc255985873"/>
      <w:bookmarkStart w:id="427" w:name="_Toc254176766"/>
      <w:bookmarkStart w:id="428" w:name="_Toc255985888"/>
      <w:bookmarkStart w:id="429" w:name="_Toc254176768"/>
      <w:bookmarkStart w:id="430" w:name="_Toc255985890"/>
      <w:bookmarkStart w:id="431" w:name="_Toc254176772"/>
      <w:bookmarkStart w:id="432" w:name="_Toc255985894"/>
      <w:bookmarkStart w:id="433" w:name="_Toc254176776"/>
      <w:bookmarkStart w:id="434" w:name="_Toc255985898"/>
      <w:bookmarkStart w:id="435" w:name="_Toc254176791"/>
      <w:bookmarkStart w:id="436" w:name="_Toc255985913"/>
      <w:bookmarkStart w:id="437" w:name="_Toc254176803"/>
      <w:bookmarkStart w:id="438" w:name="_Toc255985925"/>
      <w:bookmarkStart w:id="439" w:name="_Toc254176822"/>
      <w:bookmarkStart w:id="440" w:name="_Toc255985944"/>
      <w:bookmarkStart w:id="441" w:name="_Toc254176823"/>
      <w:bookmarkStart w:id="442" w:name="_Toc255985945"/>
      <w:bookmarkStart w:id="443" w:name="_Toc254176826"/>
      <w:bookmarkStart w:id="444" w:name="_Toc255985948"/>
      <w:bookmarkStart w:id="445" w:name="_Toc254176827"/>
      <w:bookmarkStart w:id="446" w:name="_Toc255985949"/>
      <w:bookmarkStart w:id="447" w:name="_Toc254176832"/>
      <w:bookmarkStart w:id="448" w:name="_Toc255985954"/>
      <w:bookmarkStart w:id="449" w:name="_Toc254176851"/>
      <w:bookmarkStart w:id="450" w:name="_Toc255985973"/>
      <w:bookmarkStart w:id="451" w:name="_Toc254176853"/>
      <w:bookmarkStart w:id="452" w:name="_Toc255985975"/>
      <w:bookmarkStart w:id="453" w:name="_Toc254176858"/>
      <w:bookmarkStart w:id="454" w:name="_Toc255985980"/>
      <w:bookmarkStart w:id="455" w:name="_Toc254176861"/>
      <w:bookmarkStart w:id="456" w:name="_Toc255985983"/>
      <w:bookmarkStart w:id="457" w:name="_Toc254176868"/>
      <w:bookmarkStart w:id="458" w:name="_Toc255985990"/>
      <w:bookmarkStart w:id="459" w:name="_Toc254176869"/>
      <w:bookmarkStart w:id="460" w:name="_Toc255985991"/>
      <w:bookmarkStart w:id="461" w:name="_Toc254176874"/>
      <w:bookmarkStart w:id="462" w:name="_Toc255985996"/>
      <w:bookmarkStart w:id="463" w:name="_Toc254176875"/>
      <w:bookmarkStart w:id="464" w:name="_Toc255985997"/>
      <w:bookmarkStart w:id="465" w:name="_Toc254176880"/>
      <w:bookmarkStart w:id="466" w:name="_Toc255986002"/>
      <w:bookmarkStart w:id="467" w:name="_Toc254176881"/>
      <w:bookmarkStart w:id="468" w:name="_Toc255986003"/>
      <w:bookmarkStart w:id="469" w:name="_Toc254176922"/>
      <w:bookmarkStart w:id="470" w:name="_Toc255986044"/>
      <w:bookmarkStart w:id="471" w:name="_Toc254176925"/>
      <w:bookmarkStart w:id="472" w:name="_Toc255986047"/>
      <w:bookmarkStart w:id="473" w:name="_Toc254176926"/>
      <w:bookmarkStart w:id="474" w:name="_Toc255986048"/>
      <w:bookmarkStart w:id="475" w:name="_Toc254176939"/>
      <w:bookmarkStart w:id="476" w:name="_Toc255986061"/>
      <w:bookmarkStart w:id="477" w:name="_Toc254176953"/>
      <w:bookmarkStart w:id="478" w:name="_Toc255986075"/>
      <w:bookmarkStart w:id="479" w:name="_Toc254176962"/>
      <w:bookmarkStart w:id="480" w:name="_Toc255986084"/>
      <w:bookmarkStart w:id="481" w:name="_Toc254176963"/>
      <w:bookmarkStart w:id="482" w:name="_Toc255986085"/>
      <w:bookmarkStart w:id="483" w:name="_Toc254176992"/>
      <w:bookmarkStart w:id="484" w:name="_Toc255986114"/>
      <w:bookmarkStart w:id="485" w:name="_Toc254177022"/>
      <w:bookmarkStart w:id="486" w:name="_Toc255986144"/>
      <w:bookmarkStart w:id="487" w:name="_Toc254177026"/>
      <w:bookmarkStart w:id="488" w:name="_Toc255986148"/>
      <w:bookmarkStart w:id="489" w:name="_Toc254177027"/>
      <w:bookmarkStart w:id="490" w:name="_Toc255986149"/>
      <w:bookmarkStart w:id="491" w:name="_Toc254177029"/>
      <w:bookmarkStart w:id="492" w:name="_Toc255986151"/>
      <w:bookmarkStart w:id="493" w:name="_Toc254177038"/>
      <w:bookmarkStart w:id="494" w:name="_Toc255986160"/>
      <w:bookmarkStart w:id="495" w:name="_Toc254177039"/>
      <w:bookmarkStart w:id="496" w:name="_Toc255986161"/>
      <w:bookmarkStart w:id="497" w:name="_Toc254177040"/>
      <w:bookmarkStart w:id="498" w:name="_Toc255986162"/>
      <w:bookmarkStart w:id="499" w:name="_Toc254177086"/>
      <w:bookmarkStart w:id="500" w:name="_Toc255986208"/>
      <w:bookmarkStart w:id="501" w:name="_Toc254177087"/>
      <w:bookmarkStart w:id="502" w:name="_Toc255986209"/>
      <w:bookmarkStart w:id="503" w:name="_Toc254177089"/>
      <w:bookmarkStart w:id="504" w:name="_Toc255986211"/>
      <w:bookmarkStart w:id="505" w:name="_Toc254177095"/>
      <w:bookmarkStart w:id="506" w:name="_Toc255986217"/>
      <w:bookmarkStart w:id="507" w:name="_Toc254177096"/>
      <w:bookmarkStart w:id="508" w:name="_Toc255986218"/>
      <w:bookmarkStart w:id="509" w:name="_Toc254177099"/>
      <w:bookmarkStart w:id="510" w:name="_Toc255986221"/>
      <w:bookmarkStart w:id="511" w:name="_Toc254177100"/>
      <w:bookmarkStart w:id="512" w:name="_Toc255986222"/>
      <w:bookmarkStart w:id="513" w:name="_Toc254177101"/>
      <w:bookmarkStart w:id="514" w:name="_Toc255986223"/>
      <w:bookmarkStart w:id="515" w:name="_Toc254177102"/>
      <w:bookmarkStart w:id="516" w:name="_Toc255986224"/>
      <w:bookmarkStart w:id="517" w:name="_Toc252382046"/>
      <w:bookmarkStart w:id="518" w:name="_Toc252453629"/>
      <w:bookmarkStart w:id="519" w:name="_Toc254177103"/>
      <w:bookmarkStart w:id="520" w:name="_Toc255986225"/>
      <w:bookmarkStart w:id="521" w:name="_Toc252382299"/>
      <w:bookmarkStart w:id="522" w:name="_Toc252453882"/>
      <w:bookmarkStart w:id="523" w:name="_Toc254177356"/>
      <w:bookmarkStart w:id="524" w:name="_Toc255986478"/>
      <w:bookmarkStart w:id="525" w:name="_Toc252382300"/>
      <w:bookmarkStart w:id="526" w:name="_Toc252453883"/>
      <w:bookmarkStart w:id="527" w:name="_Toc254177357"/>
      <w:bookmarkStart w:id="528" w:name="_Toc255986479"/>
      <w:bookmarkStart w:id="529" w:name="_Toc252382302"/>
      <w:bookmarkStart w:id="530" w:name="_Toc252453885"/>
      <w:bookmarkStart w:id="531" w:name="_Toc254177359"/>
      <w:bookmarkStart w:id="532" w:name="_Toc255986481"/>
      <w:bookmarkStart w:id="533" w:name="_Toc252382320"/>
      <w:bookmarkStart w:id="534" w:name="_Toc252453903"/>
      <w:bookmarkStart w:id="535" w:name="_Toc254177377"/>
      <w:bookmarkStart w:id="536" w:name="_Toc255986499"/>
      <w:bookmarkStart w:id="537" w:name="_Toc252382327"/>
      <w:bookmarkStart w:id="538" w:name="_Toc252453910"/>
      <w:bookmarkStart w:id="539" w:name="_Toc254177384"/>
      <w:bookmarkStart w:id="540" w:name="_Toc255986506"/>
      <w:bookmarkStart w:id="541" w:name="_Toc252382344"/>
      <w:bookmarkStart w:id="542" w:name="_Toc252453927"/>
      <w:bookmarkStart w:id="543" w:name="_Toc254177401"/>
      <w:bookmarkStart w:id="544" w:name="_Toc255986523"/>
      <w:bookmarkStart w:id="545" w:name="_Toc252382409"/>
      <w:bookmarkStart w:id="546" w:name="_Toc252453992"/>
      <w:bookmarkStart w:id="547" w:name="_Toc254177466"/>
      <w:bookmarkStart w:id="548" w:name="_Toc255986588"/>
      <w:bookmarkStart w:id="549" w:name="_Toc252382410"/>
      <w:bookmarkStart w:id="550" w:name="_Toc252453993"/>
      <w:bookmarkStart w:id="551" w:name="_Toc254177467"/>
      <w:bookmarkStart w:id="552" w:name="_Toc255986589"/>
      <w:bookmarkStart w:id="553" w:name="_Toc252382414"/>
      <w:bookmarkStart w:id="554" w:name="_Toc252453997"/>
      <w:bookmarkStart w:id="555" w:name="_Toc254177471"/>
      <w:bookmarkStart w:id="556" w:name="_Toc255986593"/>
      <w:bookmarkStart w:id="557" w:name="_Toc252382418"/>
      <w:bookmarkStart w:id="558" w:name="_Toc252454001"/>
      <w:bookmarkStart w:id="559" w:name="_Toc254177475"/>
      <w:bookmarkStart w:id="560" w:name="_Toc255986597"/>
      <w:bookmarkStart w:id="561" w:name="_Toc252382421"/>
      <w:bookmarkStart w:id="562" w:name="_Toc252454004"/>
      <w:bookmarkStart w:id="563" w:name="_Toc254177478"/>
      <w:bookmarkStart w:id="564" w:name="_Toc255986600"/>
      <w:bookmarkStart w:id="565" w:name="_Toc252382442"/>
      <w:bookmarkStart w:id="566" w:name="_Toc252454025"/>
      <w:bookmarkStart w:id="567" w:name="_Toc254177499"/>
      <w:bookmarkStart w:id="568" w:name="_Toc255986621"/>
      <w:bookmarkStart w:id="569" w:name="_Toc252382488"/>
      <w:bookmarkStart w:id="570" w:name="_Toc252454071"/>
      <w:bookmarkStart w:id="571" w:name="_Toc254177545"/>
      <w:bookmarkStart w:id="572" w:name="_Toc255986667"/>
      <w:bookmarkStart w:id="573" w:name="_Toc252382509"/>
      <w:bookmarkStart w:id="574" w:name="_Toc252454092"/>
      <w:bookmarkStart w:id="575" w:name="_Toc254177566"/>
      <w:bookmarkStart w:id="576" w:name="_Toc255986688"/>
      <w:bookmarkStart w:id="577" w:name="_Toc252382530"/>
      <w:bookmarkStart w:id="578" w:name="_Toc252454113"/>
      <w:bookmarkStart w:id="579" w:name="_Toc254177587"/>
      <w:bookmarkStart w:id="580" w:name="_Toc255986709"/>
      <w:bookmarkStart w:id="581" w:name="_Toc252382593"/>
      <w:bookmarkStart w:id="582" w:name="_Toc252454176"/>
      <w:bookmarkStart w:id="583" w:name="_Toc254177650"/>
      <w:bookmarkStart w:id="584" w:name="_Toc255986772"/>
      <w:bookmarkStart w:id="585" w:name="_Toc252382614"/>
      <w:bookmarkStart w:id="586" w:name="_Toc252454197"/>
      <w:bookmarkStart w:id="587" w:name="_Toc254177671"/>
      <w:bookmarkStart w:id="588" w:name="_Toc255986793"/>
      <w:bookmarkStart w:id="589" w:name="_Toc252382635"/>
      <w:bookmarkStart w:id="590" w:name="_Toc252454218"/>
      <w:bookmarkStart w:id="591" w:name="_Toc254177692"/>
      <w:bookmarkStart w:id="592" w:name="_Toc255986814"/>
      <w:bookmarkStart w:id="593" w:name="_Toc252382656"/>
      <w:bookmarkStart w:id="594" w:name="_Toc252454239"/>
      <w:bookmarkStart w:id="595" w:name="_Toc254177713"/>
      <w:bookmarkStart w:id="596" w:name="_Toc255986835"/>
      <w:bookmarkStart w:id="597" w:name="_Toc252382677"/>
      <w:bookmarkStart w:id="598" w:name="_Toc252454260"/>
      <w:bookmarkStart w:id="599" w:name="_Toc254177734"/>
      <w:bookmarkStart w:id="600" w:name="_Toc255986856"/>
      <w:bookmarkStart w:id="601" w:name="_Toc252382718"/>
      <w:bookmarkStart w:id="602" w:name="_Toc252454301"/>
      <w:bookmarkStart w:id="603" w:name="_Toc254177775"/>
      <w:bookmarkStart w:id="604" w:name="_Toc255986897"/>
      <w:bookmarkStart w:id="605" w:name="_Toc252382719"/>
      <w:bookmarkStart w:id="606" w:name="_Toc252454302"/>
      <w:bookmarkStart w:id="607" w:name="_Toc254177776"/>
      <w:bookmarkStart w:id="608" w:name="_Toc255986898"/>
      <w:bookmarkStart w:id="609" w:name="_Toc252382725"/>
      <w:bookmarkStart w:id="610" w:name="_Toc252454308"/>
      <w:bookmarkStart w:id="611" w:name="_Toc254177782"/>
      <w:bookmarkStart w:id="612" w:name="_Toc255986904"/>
      <w:bookmarkStart w:id="613" w:name="_Toc252382727"/>
      <w:bookmarkStart w:id="614" w:name="_Toc252454310"/>
      <w:bookmarkStart w:id="615" w:name="_Toc254177784"/>
      <w:bookmarkStart w:id="616" w:name="_Toc255986906"/>
      <w:bookmarkStart w:id="617" w:name="_Toc252382730"/>
      <w:bookmarkStart w:id="618" w:name="_Toc252454313"/>
      <w:bookmarkStart w:id="619" w:name="_Toc254177787"/>
      <w:bookmarkStart w:id="620" w:name="_Toc255986909"/>
      <w:bookmarkStart w:id="621" w:name="_Toc252382731"/>
      <w:bookmarkStart w:id="622" w:name="_Toc252454314"/>
      <w:bookmarkStart w:id="623" w:name="_Toc254177788"/>
      <w:bookmarkStart w:id="624" w:name="_Toc255986910"/>
      <w:bookmarkStart w:id="625" w:name="_Toc252382737"/>
      <w:bookmarkStart w:id="626" w:name="_Toc252454320"/>
      <w:bookmarkStart w:id="627" w:name="_Toc254177794"/>
      <w:bookmarkStart w:id="628" w:name="_Toc255986916"/>
      <w:bookmarkStart w:id="629" w:name="_Toc252382738"/>
      <w:bookmarkStart w:id="630" w:name="_Toc252454321"/>
      <w:bookmarkStart w:id="631" w:name="_Toc254177795"/>
      <w:bookmarkStart w:id="632" w:name="_Toc255986917"/>
      <w:bookmarkStart w:id="633" w:name="_Toc252382740"/>
      <w:bookmarkStart w:id="634" w:name="_Toc252454323"/>
      <w:bookmarkStart w:id="635" w:name="_Toc254177797"/>
      <w:bookmarkStart w:id="636" w:name="_Toc255986919"/>
      <w:bookmarkStart w:id="637" w:name="_Toc252382743"/>
      <w:bookmarkStart w:id="638" w:name="_Toc252454326"/>
      <w:bookmarkStart w:id="639" w:name="_Toc254177800"/>
      <w:bookmarkStart w:id="640" w:name="_Toc255986922"/>
      <w:bookmarkStart w:id="641" w:name="_Toc252382747"/>
      <w:bookmarkStart w:id="642" w:name="_Toc252454330"/>
      <w:bookmarkStart w:id="643" w:name="_Toc254177804"/>
      <w:bookmarkStart w:id="644" w:name="_Toc255986926"/>
      <w:bookmarkStart w:id="645" w:name="_Toc252382751"/>
      <w:bookmarkStart w:id="646" w:name="_Toc252454334"/>
      <w:bookmarkStart w:id="647" w:name="_Toc254177808"/>
      <w:bookmarkStart w:id="648" w:name="_Toc255986930"/>
      <w:bookmarkStart w:id="649" w:name="_Toc252382778"/>
      <w:bookmarkStart w:id="650" w:name="_Toc252454361"/>
      <w:bookmarkStart w:id="651" w:name="_Toc254177835"/>
      <w:bookmarkStart w:id="652" w:name="_Toc255986957"/>
      <w:bookmarkStart w:id="653" w:name="_Toc252382782"/>
      <w:bookmarkStart w:id="654" w:name="_Toc252454365"/>
      <w:bookmarkStart w:id="655" w:name="_Toc254177839"/>
      <w:bookmarkStart w:id="656" w:name="_Toc255986961"/>
      <w:bookmarkStart w:id="657" w:name="_Toc252382785"/>
      <w:bookmarkStart w:id="658" w:name="_Toc252454368"/>
      <w:bookmarkStart w:id="659" w:name="_Toc254177842"/>
      <w:bookmarkStart w:id="660" w:name="_Toc255986964"/>
      <w:bookmarkStart w:id="661" w:name="_Toc252382786"/>
      <w:bookmarkStart w:id="662" w:name="_Toc252454369"/>
      <w:bookmarkStart w:id="663" w:name="_Toc254177843"/>
      <w:bookmarkStart w:id="664" w:name="_Toc255986965"/>
      <w:bookmarkStart w:id="665" w:name="_Toc252382791"/>
      <w:bookmarkStart w:id="666" w:name="_Toc252454374"/>
      <w:bookmarkStart w:id="667" w:name="_Toc254177848"/>
      <w:bookmarkStart w:id="668" w:name="_Toc255986970"/>
      <w:bookmarkStart w:id="669" w:name="_Toc252382794"/>
      <w:bookmarkStart w:id="670" w:name="_Toc252454377"/>
      <w:bookmarkStart w:id="671" w:name="_Toc254177851"/>
      <w:bookmarkStart w:id="672" w:name="_Toc255986973"/>
      <w:bookmarkStart w:id="673" w:name="_Toc252382802"/>
      <w:bookmarkStart w:id="674" w:name="_Toc252454385"/>
      <w:bookmarkStart w:id="675" w:name="_Toc254177859"/>
      <w:bookmarkStart w:id="676" w:name="_Toc255986981"/>
      <w:bookmarkStart w:id="677" w:name="_Toc252382803"/>
      <w:bookmarkStart w:id="678" w:name="_Toc252454386"/>
      <w:bookmarkStart w:id="679" w:name="_Toc254177860"/>
      <w:bookmarkStart w:id="680" w:name="_Toc255986982"/>
      <w:bookmarkStart w:id="681" w:name="_Toc252382809"/>
      <w:bookmarkStart w:id="682" w:name="_Toc252454392"/>
      <w:bookmarkStart w:id="683" w:name="_Toc254177866"/>
      <w:bookmarkStart w:id="684" w:name="_Toc255986988"/>
      <w:bookmarkStart w:id="685" w:name="_Toc252382811"/>
      <w:bookmarkStart w:id="686" w:name="_Toc252454394"/>
      <w:bookmarkStart w:id="687" w:name="_Toc254177868"/>
      <w:bookmarkStart w:id="688" w:name="_Toc255986990"/>
      <w:bookmarkStart w:id="689" w:name="_Toc252382820"/>
      <w:bookmarkStart w:id="690" w:name="_Toc252454403"/>
      <w:bookmarkStart w:id="691" w:name="_Toc254177877"/>
      <w:bookmarkStart w:id="692" w:name="_Toc255986999"/>
      <w:bookmarkStart w:id="693" w:name="_Toc252382827"/>
      <w:bookmarkStart w:id="694" w:name="_Toc252454410"/>
      <w:bookmarkStart w:id="695" w:name="_Toc254177884"/>
      <w:bookmarkStart w:id="696" w:name="_Toc255987006"/>
      <w:bookmarkStart w:id="697" w:name="_Toc252382834"/>
      <w:bookmarkStart w:id="698" w:name="_Toc252454417"/>
      <w:bookmarkStart w:id="699" w:name="_Toc254177891"/>
      <w:bookmarkStart w:id="700" w:name="_Toc255987013"/>
      <w:bookmarkStart w:id="701" w:name="_Toc252382841"/>
      <w:bookmarkStart w:id="702" w:name="_Toc252454424"/>
      <w:bookmarkStart w:id="703" w:name="_Toc254177898"/>
      <w:bookmarkStart w:id="704" w:name="_Toc255987020"/>
      <w:bookmarkStart w:id="705" w:name="_Toc252382848"/>
      <w:bookmarkStart w:id="706" w:name="_Toc252454431"/>
      <w:bookmarkStart w:id="707" w:name="_Toc254177905"/>
      <w:bookmarkStart w:id="708" w:name="_Toc255987027"/>
      <w:bookmarkStart w:id="709" w:name="_Toc252382855"/>
      <w:bookmarkStart w:id="710" w:name="_Toc252454438"/>
      <w:bookmarkStart w:id="711" w:name="_Toc254177912"/>
      <w:bookmarkStart w:id="712" w:name="_Toc255987034"/>
      <w:bookmarkStart w:id="713" w:name="_Toc252382856"/>
      <w:bookmarkStart w:id="714" w:name="_Toc252454439"/>
      <w:bookmarkStart w:id="715" w:name="_Toc254177913"/>
      <w:bookmarkStart w:id="716" w:name="_Toc255987035"/>
      <w:bookmarkStart w:id="717" w:name="_Toc252382857"/>
      <w:bookmarkStart w:id="718" w:name="_Toc252454440"/>
      <w:bookmarkStart w:id="719" w:name="_Toc254177914"/>
      <w:bookmarkStart w:id="720" w:name="_Toc255987036"/>
      <w:bookmarkStart w:id="721" w:name="_Toc252382858"/>
      <w:bookmarkStart w:id="722" w:name="_Toc252454441"/>
      <w:bookmarkStart w:id="723" w:name="_Toc254177915"/>
      <w:bookmarkStart w:id="724" w:name="_Toc255987037"/>
      <w:bookmarkStart w:id="725" w:name="_Toc252382859"/>
      <w:bookmarkStart w:id="726" w:name="_Toc252454442"/>
      <w:bookmarkStart w:id="727" w:name="_Toc254177916"/>
      <w:bookmarkStart w:id="728" w:name="_Toc255987038"/>
      <w:bookmarkStart w:id="729" w:name="_Toc252382860"/>
      <w:bookmarkStart w:id="730" w:name="_Toc252454443"/>
      <w:bookmarkStart w:id="731" w:name="_Toc254177917"/>
      <w:bookmarkStart w:id="732" w:name="_Toc255987039"/>
      <w:bookmarkStart w:id="733" w:name="_Toc252382861"/>
      <w:bookmarkStart w:id="734" w:name="_Toc252454444"/>
      <w:bookmarkStart w:id="735" w:name="_Toc254177918"/>
      <w:bookmarkStart w:id="736" w:name="_Toc255987040"/>
      <w:bookmarkStart w:id="737" w:name="_Toc252382862"/>
      <w:bookmarkStart w:id="738" w:name="_Toc252454445"/>
      <w:bookmarkStart w:id="739" w:name="_Toc254177919"/>
      <w:bookmarkStart w:id="740" w:name="_Toc255987041"/>
      <w:bookmarkStart w:id="741" w:name="_Toc252382863"/>
      <w:bookmarkStart w:id="742" w:name="_Toc252454446"/>
      <w:bookmarkStart w:id="743" w:name="_Toc254177920"/>
      <w:bookmarkStart w:id="744" w:name="_Toc255987042"/>
      <w:bookmarkStart w:id="745" w:name="_Toc252382864"/>
      <w:bookmarkStart w:id="746" w:name="_Toc252454447"/>
      <w:bookmarkStart w:id="747" w:name="_Toc254177921"/>
      <w:bookmarkStart w:id="748" w:name="_Toc255987043"/>
      <w:bookmarkStart w:id="749" w:name="_Toc252382865"/>
      <w:bookmarkStart w:id="750" w:name="_Toc252454448"/>
      <w:bookmarkStart w:id="751" w:name="_Toc254177922"/>
      <w:bookmarkStart w:id="752" w:name="_Toc255987044"/>
      <w:bookmarkStart w:id="753" w:name="_Toc252382868"/>
      <w:bookmarkStart w:id="754" w:name="_Toc252454451"/>
      <w:bookmarkStart w:id="755" w:name="_Toc254177925"/>
      <w:bookmarkStart w:id="756" w:name="_Toc255987047"/>
      <w:bookmarkStart w:id="757" w:name="_Toc252382870"/>
      <w:bookmarkStart w:id="758" w:name="_Toc252454453"/>
      <w:bookmarkStart w:id="759" w:name="_Toc254177927"/>
      <w:bookmarkStart w:id="760" w:name="_Toc255987049"/>
      <w:bookmarkStart w:id="761" w:name="_Toc252382872"/>
      <w:bookmarkStart w:id="762" w:name="_Toc252454455"/>
      <w:bookmarkStart w:id="763" w:name="_Toc254177929"/>
      <w:bookmarkStart w:id="764" w:name="_Toc255987051"/>
      <w:bookmarkStart w:id="765" w:name="_Toc252382874"/>
      <w:bookmarkStart w:id="766" w:name="_Toc252454457"/>
      <w:bookmarkStart w:id="767" w:name="_Toc254177931"/>
      <w:bookmarkStart w:id="768" w:name="_Toc255987053"/>
      <w:bookmarkStart w:id="769" w:name="_Toc252382879"/>
      <w:bookmarkStart w:id="770" w:name="_Toc252454462"/>
      <w:bookmarkStart w:id="771" w:name="_Toc254177936"/>
      <w:bookmarkStart w:id="772" w:name="_Toc255987058"/>
      <w:bookmarkStart w:id="773" w:name="_Toc252382882"/>
      <w:bookmarkStart w:id="774" w:name="_Toc252454465"/>
      <w:bookmarkStart w:id="775" w:name="_Toc254177939"/>
      <w:bookmarkStart w:id="776" w:name="_Toc255987061"/>
      <w:bookmarkStart w:id="777" w:name="_Toc252382883"/>
      <w:bookmarkStart w:id="778" w:name="_Toc252454466"/>
      <w:bookmarkStart w:id="779" w:name="_Toc254177940"/>
      <w:bookmarkStart w:id="780" w:name="_Toc255987062"/>
      <w:bookmarkStart w:id="781" w:name="_Toc252382884"/>
      <w:bookmarkStart w:id="782" w:name="_Toc252454467"/>
      <w:bookmarkStart w:id="783" w:name="_Toc254177941"/>
      <w:bookmarkStart w:id="784" w:name="_Toc255987063"/>
      <w:bookmarkStart w:id="785" w:name="_Toc252382887"/>
      <w:bookmarkStart w:id="786" w:name="_Toc252454470"/>
      <w:bookmarkStart w:id="787" w:name="_Toc254177944"/>
      <w:bookmarkStart w:id="788" w:name="_Toc255987066"/>
      <w:bookmarkStart w:id="789" w:name="_Toc252382888"/>
      <w:bookmarkStart w:id="790" w:name="_Toc252454471"/>
      <w:bookmarkStart w:id="791" w:name="_Toc254177945"/>
      <w:bookmarkStart w:id="792" w:name="_Toc255987067"/>
      <w:bookmarkStart w:id="793" w:name="_Toc252382889"/>
      <w:bookmarkStart w:id="794" w:name="_Toc252454472"/>
      <w:bookmarkStart w:id="795" w:name="_Toc254177946"/>
      <w:bookmarkStart w:id="796" w:name="_Toc255987068"/>
      <w:bookmarkStart w:id="797" w:name="_Toc252382890"/>
      <w:bookmarkStart w:id="798" w:name="_Toc252454473"/>
      <w:bookmarkStart w:id="799" w:name="_Toc254177947"/>
      <w:bookmarkStart w:id="800" w:name="_Toc255987069"/>
      <w:bookmarkStart w:id="801" w:name="_Ref442254056"/>
      <w:bookmarkStart w:id="802" w:name="_Toc498512001"/>
      <w:bookmarkEnd w:id="179"/>
      <w:bookmarkEnd w:id="18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1"/>
      <w:bookmarkEnd w:id="182"/>
      <w:bookmarkEnd w:id="183"/>
      <w:bookmarkEnd w:id="184"/>
      <w:bookmarkEnd w:id="185"/>
      <w:bookmarkEnd w:id="186"/>
      <w:bookmarkEnd w:id="187"/>
      <w:bookmarkEnd w:id="801"/>
      <w:bookmarkEnd w:id="802"/>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3" w:name="_Ref440305687"/>
      <w:bookmarkStart w:id="804" w:name="_Toc518119235"/>
      <w:bookmarkStart w:id="805" w:name="_Toc55193148"/>
      <w:bookmarkStart w:id="806" w:name="_Toc55285342"/>
      <w:bookmarkStart w:id="807" w:name="_Toc55305379"/>
      <w:bookmarkStart w:id="808" w:name="_Toc57314641"/>
      <w:bookmarkStart w:id="809" w:name="_Toc69728964"/>
      <w:bookmarkStart w:id="810" w:name="_Toc98251713"/>
      <w:bookmarkStart w:id="811" w:name="_Toc298234666"/>
      <w:bookmarkStart w:id="812" w:name="_Toc255985666"/>
      <w:bookmarkStart w:id="813" w:name="_Toc498512002"/>
      <w:bookmarkEnd w:id="188"/>
      <w:r w:rsidRPr="00796A96">
        <w:rPr>
          <w:bCs/>
          <w:sz w:val="24"/>
          <w:szCs w:val="24"/>
        </w:rPr>
        <w:t>Общий порядок проведения конкурса</w:t>
      </w:r>
      <w:bookmarkEnd w:id="803"/>
      <w:bookmarkEnd w:id="804"/>
      <w:bookmarkEnd w:id="805"/>
      <w:bookmarkEnd w:id="806"/>
      <w:bookmarkEnd w:id="807"/>
      <w:bookmarkEnd w:id="808"/>
      <w:bookmarkEnd w:id="809"/>
      <w:bookmarkEnd w:id="810"/>
      <w:bookmarkEnd w:id="811"/>
      <w:bookmarkEnd w:id="812"/>
      <w:bookmarkEnd w:id="813"/>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F20B07">
        <w:fldChar w:fldCharType="begin"/>
      </w:r>
      <w:r w:rsidR="00F20B07">
        <w:instrText xml:space="preserve"> REF _Ref303250835 \r \h  \* MERGEFORMAT </w:instrText>
      </w:r>
      <w:r w:rsidR="00F20B07">
        <w:fldChar w:fldCharType="separate"/>
      </w:r>
      <w:r w:rsidR="00D31E8D" w:rsidRPr="00D31E8D">
        <w:rPr>
          <w:szCs w:val="24"/>
        </w:rPr>
        <w:t>3.2</w:t>
      </w:r>
      <w:r w:rsidR="00F20B07">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F20B07">
        <w:fldChar w:fldCharType="begin"/>
      </w:r>
      <w:r w:rsidR="00F20B07">
        <w:instrText xml:space="preserve"> REF _Ref306201530 \r \h  \* MERGEFORMAT </w:instrText>
      </w:r>
      <w:r w:rsidR="00F20B07">
        <w:fldChar w:fldCharType="separate"/>
      </w:r>
      <w:r w:rsidR="00D31E8D" w:rsidRPr="00D31E8D">
        <w:rPr>
          <w:szCs w:val="24"/>
        </w:rPr>
        <w:t>3.2.1</w:t>
      </w:r>
      <w:r w:rsidR="00F20B07">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F20B07">
        <w:fldChar w:fldCharType="begin"/>
      </w:r>
      <w:r w:rsidR="00F20B07">
        <w:instrText xml:space="preserve"> REF _Ref306190446 \r \h  \* MERGEFORMAT </w:instrText>
      </w:r>
      <w:r w:rsidR="00F20B07">
        <w:fldChar w:fldCharType="separate"/>
      </w:r>
      <w:r w:rsidR="00D31E8D" w:rsidRPr="00D31E8D">
        <w:rPr>
          <w:szCs w:val="24"/>
        </w:rPr>
        <w:t>3.4</w:t>
      </w:r>
      <w:r w:rsidR="00F20B07">
        <w:fldChar w:fldCharType="end"/>
      </w:r>
      <w:r w:rsidR="0081430D" w:rsidRPr="00796A96">
        <w:rPr>
          <w:szCs w:val="24"/>
        </w:rPr>
        <w:t xml:space="preserve">- </w:t>
      </w:r>
      <w:r w:rsidR="00F20B07">
        <w:fldChar w:fldCharType="begin"/>
      </w:r>
      <w:r w:rsidR="00F20B07">
        <w:instrText xml:space="preserve"> REF _Ref306190495 \r \h  \* MERGEFORMAT </w:instrText>
      </w:r>
      <w:r w:rsidR="00F20B07">
        <w:fldChar w:fldCharType="separate"/>
      </w:r>
      <w:r w:rsidR="00D31E8D" w:rsidRPr="00D31E8D">
        <w:rPr>
          <w:szCs w:val="24"/>
        </w:rPr>
        <w:t>3.5</w:t>
      </w:r>
      <w:r w:rsidR="00F20B07">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F20B07">
        <w:fldChar w:fldCharType="begin"/>
      </w:r>
      <w:r w:rsidR="00F20B07">
        <w:instrText xml:space="preserve"> REF _Ref55280443 \r \h  \* MERGEFORMAT </w:instrText>
      </w:r>
      <w:r w:rsidR="00F20B07">
        <w:fldChar w:fldCharType="separate"/>
      </w:r>
      <w:r w:rsidR="00D31E8D" w:rsidRPr="00D31E8D">
        <w:rPr>
          <w:szCs w:val="24"/>
        </w:rPr>
        <w:t>3.6</w:t>
      </w:r>
      <w:r w:rsidR="00F20B07">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F20B07">
        <w:fldChar w:fldCharType="begin"/>
      </w:r>
      <w:r w:rsidR="00F20B07">
        <w:instrText xml:space="preserve"> REF _Ref306191383 \r \h  \* MERGEFORMAT </w:instrText>
      </w:r>
      <w:r w:rsidR="00F20B07">
        <w:fldChar w:fldCharType="separate"/>
      </w:r>
      <w:r w:rsidR="00D31E8D" w:rsidRPr="00D31E8D">
        <w:rPr>
          <w:szCs w:val="24"/>
        </w:rPr>
        <w:t>3.7</w:t>
      </w:r>
      <w:r w:rsidR="00F20B07">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F20B07">
        <w:fldChar w:fldCharType="begin"/>
      </w:r>
      <w:r w:rsidR="00F20B07">
        <w:instrText xml:space="preserve"> REF _Ref306191426 \r \h  \* MERGEFORMAT </w:instrText>
      </w:r>
      <w:r w:rsidR="00F20B07">
        <w:fldChar w:fldCharType="separate"/>
      </w:r>
      <w:r w:rsidR="00D31E8D" w:rsidRPr="00D31E8D">
        <w:rPr>
          <w:szCs w:val="24"/>
        </w:rPr>
        <w:t>3.8</w:t>
      </w:r>
      <w:r w:rsidR="00F20B07">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F20B07">
        <w:fldChar w:fldCharType="begin"/>
      </w:r>
      <w:r w:rsidR="00F20B07">
        <w:instrText xml:space="preserve"> REF _Ref306191468 \r \h  \* MERGEFORMAT </w:instrText>
      </w:r>
      <w:r w:rsidR="00F20B07">
        <w:fldChar w:fldCharType="separate"/>
      </w:r>
      <w:r w:rsidR="00D31E8D" w:rsidRPr="00D31E8D">
        <w:rPr>
          <w:szCs w:val="24"/>
        </w:rPr>
        <w:t>3.9</w:t>
      </w:r>
      <w:r w:rsidR="00F20B07">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F20B07">
        <w:fldChar w:fldCharType="begin"/>
      </w:r>
      <w:r w:rsidR="00F20B07">
        <w:instrText xml:space="preserve"> REF _Ref303250967 \r \h  \* MERGEFORMAT </w:instrText>
      </w:r>
      <w:r w:rsidR="00F20B07">
        <w:fldChar w:fldCharType="separate"/>
      </w:r>
      <w:r w:rsidR="00D31E8D" w:rsidRPr="00D31E8D">
        <w:rPr>
          <w:szCs w:val="24"/>
        </w:rPr>
        <w:t>3.10</w:t>
      </w:r>
      <w:r w:rsidR="00F20B07">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F20B07">
        <w:fldChar w:fldCharType="begin"/>
      </w:r>
      <w:r w:rsidR="00F20B07">
        <w:instrText xml:space="preserve"> REF _Ref306191581 \r \h  \* MERGEFORMAT </w:instrText>
      </w:r>
      <w:r w:rsidR="00F20B07">
        <w:fldChar w:fldCharType="separate"/>
      </w:r>
      <w:r w:rsidR="00D31E8D" w:rsidRPr="00D31E8D">
        <w:rPr>
          <w:szCs w:val="24"/>
        </w:rPr>
        <w:t>3.12</w:t>
      </w:r>
      <w:r w:rsidR="00F20B07">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F20B07">
        <w:fldChar w:fldCharType="begin"/>
      </w:r>
      <w:r w:rsidR="00F20B07">
        <w:instrText xml:space="preserve"> REF _Ref303251044 \r \h  \* MERGEFORMAT </w:instrText>
      </w:r>
      <w:r w:rsidR="00F20B07">
        <w:fldChar w:fldCharType="separate"/>
      </w:r>
      <w:r w:rsidR="00D31E8D" w:rsidRPr="00D31E8D">
        <w:rPr>
          <w:szCs w:val="24"/>
        </w:rPr>
        <w:t>3.13</w:t>
      </w:r>
      <w:r w:rsidR="00F20B07">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F20B07">
        <w:fldChar w:fldCharType="begin"/>
      </w:r>
      <w:r w:rsidR="00F20B07">
        <w:instrText xml:space="preserve"> REF _Ref55280469 \r \h  \* MERGEFORMAT </w:instrText>
      </w:r>
      <w:r w:rsidR="00F20B07">
        <w:fldChar w:fldCharType="separate"/>
      </w:r>
      <w:r w:rsidR="00D31E8D" w:rsidRPr="00D31E8D">
        <w:rPr>
          <w:szCs w:val="24"/>
        </w:rPr>
        <w:t>3.14</w:t>
      </w:r>
      <w:r w:rsidR="00F20B07">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F20B07">
        <w:fldChar w:fldCharType="begin"/>
      </w:r>
      <w:r w:rsidR="00F20B07">
        <w:instrText xml:space="preserve"> REF _Ref306191775 \r \h  \* MERGEFORMAT </w:instrText>
      </w:r>
      <w:r w:rsidR="00F20B07">
        <w:fldChar w:fldCharType="separate"/>
      </w:r>
      <w:r w:rsidR="00D31E8D" w:rsidRPr="00D31E8D">
        <w:rPr>
          <w:szCs w:val="24"/>
        </w:rPr>
        <w:t>3.15</w:t>
      </w:r>
      <w:r w:rsidR="00F20B07">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4"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F20B07">
        <w:fldChar w:fldCharType="begin"/>
      </w:r>
      <w:r w:rsidR="00F20B07">
        <w:instrText xml:space="preserve"> REF _Ref303251086 \r \h  \* MERGEFORMAT </w:instrText>
      </w:r>
      <w:r w:rsidR="00F20B07">
        <w:fldChar w:fldCharType="separate"/>
      </w:r>
      <w:r w:rsidR="00D31E8D" w:rsidRPr="00D31E8D">
        <w:rPr>
          <w:szCs w:val="24"/>
        </w:rPr>
        <w:t>3.17</w:t>
      </w:r>
      <w:r w:rsidR="00F20B07">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4"/>
      <w:r w:rsidR="00C901E1" w:rsidRPr="00796A96">
        <w:rPr>
          <w:szCs w:val="24"/>
        </w:rPr>
        <w:t xml:space="preserve"> (п.</w:t>
      </w:r>
      <w:r w:rsidR="00F20B07">
        <w:fldChar w:fldCharType="begin"/>
      </w:r>
      <w:r w:rsidR="00F20B07">
        <w:instrText xml:space="preserve"> REF _Ref306191812 \r \h  \* MERGEFORMAT </w:instrText>
      </w:r>
      <w:r w:rsidR="00F20B07">
        <w:fldChar w:fldCharType="separate"/>
      </w:r>
      <w:r w:rsidR="00D31E8D" w:rsidRPr="00D31E8D">
        <w:rPr>
          <w:szCs w:val="24"/>
        </w:rPr>
        <w:t>3.18</w:t>
      </w:r>
      <w:r w:rsidR="00F20B07">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C12D6E">
        <w:rPr>
          <w:szCs w:val="24"/>
        </w:rPr>
        <w:fldChar w:fldCharType="begin"/>
      </w:r>
      <w:r w:rsidR="00233CE1">
        <w:rPr>
          <w:szCs w:val="24"/>
        </w:rPr>
        <w:instrText xml:space="preserve"> REF _Ref441571244 \r \h </w:instrText>
      </w:r>
      <w:r w:rsidR="00C12D6E">
        <w:rPr>
          <w:szCs w:val="24"/>
        </w:rPr>
      </w:r>
      <w:r w:rsidR="00C12D6E">
        <w:rPr>
          <w:szCs w:val="24"/>
        </w:rPr>
        <w:fldChar w:fldCharType="separate"/>
      </w:r>
      <w:r w:rsidR="00D31E8D">
        <w:rPr>
          <w:szCs w:val="24"/>
        </w:rPr>
        <w:t>1.1.1</w:t>
      </w:r>
      <w:r w:rsidR="00C12D6E">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5" w:name="_Ref55280418"/>
      <w:bookmarkStart w:id="816" w:name="_Toc55285343"/>
      <w:bookmarkStart w:id="817" w:name="_Toc55305380"/>
      <w:bookmarkStart w:id="818" w:name="_Toc57314642"/>
      <w:bookmarkStart w:id="819" w:name="_Toc69728965"/>
      <w:bookmarkStart w:id="820"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1" w:name="_Toc298234667"/>
      <w:bookmarkStart w:id="822" w:name="_Toc255985667"/>
      <w:bookmarkStart w:id="823" w:name="_Ref303250835"/>
      <w:bookmarkStart w:id="824" w:name="_Toc498512003"/>
      <w:r w:rsidRPr="0008171A">
        <w:rPr>
          <w:bCs/>
          <w:sz w:val="24"/>
          <w:szCs w:val="24"/>
        </w:rPr>
        <w:t>Публикация Извещения о проведении конкурса</w:t>
      </w:r>
      <w:bookmarkEnd w:id="815"/>
      <w:bookmarkEnd w:id="816"/>
      <w:bookmarkEnd w:id="817"/>
      <w:bookmarkEnd w:id="818"/>
      <w:bookmarkEnd w:id="819"/>
      <w:bookmarkEnd w:id="820"/>
      <w:bookmarkEnd w:id="821"/>
      <w:bookmarkEnd w:id="822"/>
      <w:r w:rsidR="00D84C95" w:rsidRPr="0008171A">
        <w:rPr>
          <w:bCs/>
          <w:sz w:val="24"/>
          <w:szCs w:val="24"/>
        </w:rPr>
        <w:t xml:space="preserve"> и Конкурсной документации</w:t>
      </w:r>
      <w:bookmarkEnd w:id="823"/>
      <w:bookmarkEnd w:id="824"/>
    </w:p>
    <w:p w:rsidR="000D1809" w:rsidRPr="00796A96" w:rsidRDefault="000D1809" w:rsidP="00363FC9">
      <w:pPr>
        <w:pStyle w:val="Times12"/>
        <w:numPr>
          <w:ilvl w:val="2"/>
          <w:numId w:val="9"/>
        </w:numPr>
        <w:spacing w:after="120"/>
        <w:ind w:left="0" w:firstLine="567"/>
        <w:rPr>
          <w:szCs w:val="24"/>
        </w:rPr>
      </w:pPr>
      <w:bookmarkStart w:id="825"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5"/>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C12D6E">
        <w:rPr>
          <w:szCs w:val="24"/>
        </w:rPr>
        <w:fldChar w:fldCharType="begin"/>
      </w:r>
      <w:r w:rsidR="00233CE1">
        <w:rPr>
          <w:szCs w:val="24"/>
        </w:rPr>
        <w:instrText xml:space="preserve"> REF _Ref441571244 \r \h </w:instrText>
      </w:r>
      <w:r w:rsidR="00C12D6E">
        <w:rPr>
          <w:szCs w:val="24"/>
        </w:rPr>
      </w:r>
      <w:r w:rsidR="00C12D6E">
        <w:rPr>
          <w:szCs w:val="24"/>
        </w:rPr>
        <w:fldChar w:fldCharType="separate"/>
      </w:r>
      <w:r w:rsidR="00D31E8D">
        <w:rPr>
          <w:szCs w:val="24"/>
        </w:rPr>
        <w:t>1.1.1</w:t>
      </w:r>
      <w:r w:rsidR="00C12D6E">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6" w:name="_Toc298234669"/>
      <w:bookmarkStart w:id="827" w:name="_Toc255985669"/>
      <w:bookmarkStart w:id="828" w:name="_Ref303250860"/>
      <w:bookmarkStart w:id="829" w:name="_Ref306190343"/>
      <w:bookmarkStart w:id="830" w:name="_Ref441500379"/>
      <w:bookmarkStart w:id="831" w:name="_Toc498512004"/>
      <w:bookmarkStart w:id="832" w:name="_Ref55280436"/>
      <w:bookmarkStart w:id="833" w:name="_Toc55285345"/>
      <w:bookmarkStart w:id="834" w:name="_Toc55305382"/>
      <w:bookmarkStart w:id="835" w:name="_Toc57314644"/>
      <w:bookmarkStart w:id="836" w:name="_Toc69728967"/>
      <w:bookmarkStart w:id="837"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6"/>
      <w:bookmarkEnd w:id="827"/>
      <w:bookmarkEnd w:id="828"/>
      <w:bookmarkEnd w:id="829"/>
      <w:bookmarkEnd w:id="830"/>
      <w:bookmarkEnd w:id="831"/>
    </w:p>
    <w:p w:rsidR="000D1809" w:rsidRPr="00796A96" w:rsidRDefault="000D1809" w:rsidP="00363FC9">
      <w:pPr>
        <w:pStyle w:val="3"/>
        <w:numPr>
          <w:ilvl w:val="2"/>
          <w:numId w:val="9"/>
        </w:numPr>
        <w:tabs>
          <w:tab w:val="num" w:pos="1620"/>
        </w:tabs>
        <w:spacing w:before="0"/>
        <w:ind w:left="1620" w:hanging="1080"/>
        <w:rPr>
          <w:sz w:val="24"/>
          <w:szCs w:val="24"/>
        </w:rPr>
      </w:pPr>
      <w:bookmarkStart w:id="838" w:name="_Toc90385071"/>
      <w:bookmarkStart w:id="839" w:name="_Ref93090116"/>
      <w:bookmarkStart w:id="840" w:name="_Toc98251726"/>
      <w:bookmarkStart w:id="841" w:name="_Toc298234670"/>
      <w:bookmarkStart w:id="842" w:name="_Toc255985670"/>
      <w:bookmarkStart w:id="843" w:name="_Ref302978249"/>
      <w:bookmarkStart w:id="844" w:name="_Ref303252160"/>
      <w:bookmarkStart w:id="845" w:name="_Ref303252167"/>
      <w:bookmarkStart w:id="846" w:name="_Ref306193615"/>
      <w:bookmarkStart w:id="847" w:name="_Ref306193661"/>
      <w:bookmarkStart w:id="848" w:name="_Ref441492458"/>
      <w:bookmarkStart w:id="849" w:name="_Ref441499156"/>
      <w:bookmarkStart w:id="850" w:name="_Toc441503242"/>
      <w:bookmarkStart w:id="851" w:name="_Toc441572033"/>
      <w:bookmarkStart w:id="852" w:name="_Toc441575125"/>
      <w:bookmarkStart w:id="853" w:name="_Ref441583649"/>
      <w:bookmarkStart w:id="854" w:name="_Toc442434786"/>
      <w:bookmarkStart w:id="855" w:name="_Toc442435625"/>
      <w:bookmarkStart w:id="856" w:name="_Ref461807201"/>
      <w:bookmarkStart w:id="857" w:name="_Toc462044745"/>
      <w:bookmarkStart w:id="858" w:name="_Toc462068448"/>
      <w:bookmarkStart w:id="859" w:name="_Toc463514138"/>
      <w:bookmarkStart w:id="860" w:name="_Toc469480354"/>
      <w:bookmarkStart w:id="861" w:name="_Toc471823144"/>
      <w:bookmarkStart w:id="862" w:name="_Toc498512005"/>
      <w:r w:rsidRPr="00796A96">
        <w:rPr>
          <w:sz w:val="24"/>
          <w:szCs w:val="24"/>
        </w:rPr>
        <w:t>Требования к Участникам конкурса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8175C8" w:rsidRPr="00112895" w:rsidRDefault="008175C8" w:rsidP="00363FC9">
      <w:pPr>
        <w:pStyle w:val="Times12"/>
        <w:numPr>
          <w:ilvl w:val="3"/>
          <w:numId w:val="9"/>
        </w:numPr>
        <w:spacing w:after="120"/>
        <w:ind w:left="0" w:firstLine="567"/>
        <w:rPr>
          <w:szCs w:val="24"/>
        </w:rPr>
      </w:pPr>
      <w:bookmarkStart w:id="863" w:name="_Ref303252151"/>
      <w:bookmarkStart w:id="864" w:name="_Ref306193986"/>
      <w:bookmarkStart w:id="865"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F20B07">
        <w:fldChar w:fldCharType="begin"/>
      </w:r>
      <w:r w:rsidR="00F20B07">
        <w:instrText xml:space="preserve"> REF _Ref306192015 \r \h  \* MERGEFORMAT </w:instrText>
      </w:r>
      <w:r w:rsidR="00F20B07">
        <w:fldChar w:fldCharType="separate"/>
      </w:r>
      <w:r w:rsidR="00D31E8D" w:rsidRPr="00D31E8D">
        <w:rPr>
          <w:szCs w:val="24"/>
        </w:rPr>
        <w:t>3.3.3</w:t>
      </w:r>
      <w:r w:rsidR="00F20B07">
        <w:fldChar w:fldCharType="end"/>
      </w:r>
      <w:r w:rsidR="003B33C4" w:rsidRPr="00112895">
        <w:rPr>
          <w:szCs w:val="24"/>
        </w:rPr>
        <w:t>.</w:t>
      </w:r>
      <w:r w:rsidRPr="00112895">
        <w:rPr>
          <w:szCs w:val="24"/>
        </w:rPr>
        <w:t xml:space="preserve"> 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C12D6E">
        <w:rPr>
          <w:szCs w:val="24"/>
        </w:rPr>
        <w:fldChar w:fldCharType="begin"/>
      </w:r>
      <w:r w:rsidR="00050BB7">
        <w:rPr>
          <w:szCs w:val="24"/>
        </w:rPr>
        <w:instrText xml:space="preserve"> REF _Ref442253730 \r \h </w:instrText>
      </w:r>
      <w:r w:rsidR="00C12D6E">
        <w:rPr>
          <w:szCs w:val="24"/>
        </w:rPr>
      </w:r>
      <w:r w:rsidR="00C12D6E">
        <w:rPr>
          <w:szCs w:val="24"/>
        </w:rPr>
        <w:fldChar w:fldCharType="separate"/>
      </w:r>
      <w:r w:rsidR="00D31E8D">
        <w:rPr>
          <w:szCs w:val="24"/>
        </w:rPr>
        <w:t>3.3.4</w:t>
      </w:r>
      <w:r w:rsidR="00C12D6E">
        <w:rPr>
          <w:szCs w:val="24"/>
        </w:rPr>
        <w:fldChar w:fldCharType="end"/>
      </w:r>
      <w:r w:rsidR="003C49D0" w:rsidRPr="00112895">
        <w:rPr>
          <w:szCs w:val="24"/>
        </w:rPr>
        <w:t>.</w:t>
      </w:r>
      <w:r w:rsidR="008F2219" w:rsidRPr="00112895">
        <w:rPr>
          <w:szCs w:val="24"/>
        </w:rPr>
        <w:t xml:space="preserve"> </w:t>
      </w:r>
      <w:bookmarkEnd w:id="863"/>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4"/>
    </w:p>
    <w:p w:rsidR="000D1809" w:rsidRPr="00112895" w:rsidRDefault="000D1809" w:rsidP="00363FC9">
      <w:pPr>
        <w:pStyle w:val="Times12"/>
        <w:numPr>
          <w:ilvl w:val="3"/>
          <w:numId w:val="9"/>
        </w:numPr>
        <w:spacing w:after="120"/>
        <w:ind w:left="0" w:firstLine="540"/>
        <w:rPr>
          <w:szCs w:val="24"/>
        </w:rPr>
      </w:pPr>
      <w:bookmarkStart w:id="866"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5"/>
      <w:r w:rsidRPr="00112895">
        <w:rPr>
          <w:szCs w:val="24"/>
        </w:rPr>
        <w:t>:</w:t>
      </w:r>
      <w:bookmarkEnd w:id="866"/>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7" w:name="_Ref306032455"/>
      <w:r w:rsidRPr="00112895">
        <w:rPr>
          <w:bCs/>
          <w:color w:val="000000"/>
          <w:szCs w:val="24"/>
        </w:rPr>
        <w:t xml:space="preserve">должен </w:t>
      </w:r>
      <w:bookmarkStart w:id="868"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7"/>
      <w:bookmarkEnd w:id="868"/>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69"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69"/>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0"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F20B07">
        <w:fldChar w:fldCharType="begin"/>
      </w:r>
      <w:r w:rsidR="00F20B07">
        <w:instrText xml:space="preserve"> REF _Ref303323780 \r \h  \* MERGEFORMAT </w:instrText>
      </w:r>
      <w:r w:rsidR="00F20B07">
        <w:fldChar w:fldCharType="separate"/>
      </w:r>
      <w:r w:rsidR="00D31E8D" w:rsidRPr="00D31E8D">
        <w:rPr>
          <w:szCs w:val="24"/>
        </w:rPr>
        <w:t>1.1.4</w:t>
      </w:r>
      <w:r w:rsidR="00F20B07">
        <w:fldChar w:fldCharType="end"/>
      </w:r>
      <w:r w:rsidRPr="0076530B">
        <w:rPr>
          <w:szCs w:val="24"/>
        </w:rPr>
        <w:t xml:space="preserve"> и разделе </w:t>
      </w:r>
      <w:r w:rsidR="00F20B07">
        <w:fldChar w:fldCharType="begin"/>
      </w:r>
      <w:r w:rsidR="00F20B07">
        <w:instrText xml:space="preserve"> REF _Ref441488179 \r \h  \* MERGEFORMAT </w:instrText>
      </w:r>
      <w:r w:rsidR="00F20B07">
        <w:fldChar w:fldCharType="separate"/>
      </w:r>
      <w:r w:rsidR="00D31E8D">
        <w:t>4</w:t>
      </w:r>
      <w:r w:rsidR="00F20B07">
        <w:fldChar w:fldCharType="end"/>
      </w:r>
      <w:r w:rsidRPr="0076530B">
        <w:rPr>
          <w:szCs w:val="24"/>
        </w:rPr>
        <w:t>, в соответствии с требованиями законодательства Российской Федерации);</w:t>
      </w:r>
      <w:bookmarkEnd w:id="870"/>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516346"/>
      <w:r w:rsidRPr="0076530B">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1"/>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76530B">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0D1809" w:rsidRPr="0008171A" w:rsidRDefault="000D1809" w:rsidP="00363FC9">
      <w:pPr>
        <w:pStyle w:val="3"/>
        <w:numPr>
          <w:ilvl w:val="2"/>
          <w:numId w:val="9"/>
        </w:numPr>
        <w:tabs>
          <w:tab w:val="num" w:pos="1620"/>
        </w:tabs>
        <w:ind w:left="1616" w:hanging="1077"/>
        <w:rPr>
          <w:sz w:val="24"/>
          <w:szCs w:val="24"/>
        </w:rPr>
      </w:pPr>
      <w:bookmarkStart w:id="872" w:name="_Ref86827631"/>
      <w:bookmarkStart w:id="873" w:name="_Toc90385072"/>
      <w:bookmarkStart w:id="874" w:name="_Toc98251727"/>
      <w:bookmarkStart w:id="875" w:name="_Toc298234671"/>
      <w:bookmarkStart w:id="876" w:name="_Toc255985671"/>
      <w:bookmarkStart w:id="877" w:name="_Toc441503243"/>
      <w:bookmarkStart w:id="878" w:name="_Toc441572034"/>
      <w:bookmarkStart w:id="879" w:name="_Toc441575126"/>
      <w:bookmarkStart w:id="880" w:name="_Toc442434787"/>
      <w:bookmarkStart w:id="881" w:name="_Toc442435626"/>
      <w:bookmarkStart w:id="882" w:name="_Toc462044746"/>
      <w:bookmarkStart w:id="883" w:name="_Toc462068449"/>
      <w:bookmarkStart w:id="884" w:name="_Toc463514139"/>
      <w:bookmarkStart w:id="885" w:name="_Toc469480355"/>
      <w:bookmarkStart w:id="886" w:name="_Toc471823145"/>
      <w:bookmarkStart w:id="887" w:name="_Toc498512006"/>
      <w:r w:rsidRPr="0008171A">
        <w:rPr>
          <w:sz w:val="24"/>
          <w:szCs w:val="24"/>
        </w:rPr>
        <w:t>Требования к документам, подтверждающим соответствие Участника установленным требованиям</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0D1809" w:rsidRPr="0008171A" w:rsidRDefault="00D85D2C" w:rsidP="00363FC9">
      <w:pPr>
        <w:pStyle w:val="Times12"/>
        <w:numPr>
          <w:ilvl w:val="3"/>
          <w:numId w:val="9"/>
        </w:numPr>
        <w:spacing w:after="120"/>
        <w:ind w:left="0" w:firstLine="540"/>
        <w:rPr>
          <w:szCs w:val="24"/>
        </w:rPr>
      </w:pPr>
      <w:bookmarkStart w:id="888"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F20B07">
        <w:fldChar w:fldCharType="begin"/>
      </w:r>
      <w:r w:rsidR="00F20B07">
        <w:instrText xml:space="preserve"> REF _Ref461807201 \r \h  \* MERGEFORMAT </w:instrText>
      </w:r>
      <w:r w:rsidR="00F20B07">
        <w:fldChar w:fldCharType="separate"/>
      </w:r>
      <w:r w:rsidR="00D31E8D">
        <w:t>3.3.1</w:t>
      </w:r>
      <w:r w:rsidR="00F20B07">
        <w:fldChar w:fldCharType="end"/>
      </w:r>
      <w:r w:rsidRPr="0008171A">
        <w:t>:</w:t>
      </w:r>
      <w:bookmarkEnd w:id="88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89"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9"/>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C12D6E">
        <w:rPr>
          <w:szCs w:val="24"/>
        </w:rPr>
        <w:fldChar w:fldCharType="begin"/>
      </w:r>
      <w:r w:rsidR="002F4A4E">
        <w:rPr>
          <w:szCs w:val="24"/>
        </w:rPr>
        <w:instrText xml:space="preserve"> REF _Ref440271993 \r \h </w:instrText>
      </w:r>
      <w:r w:rsidR="00C12D6E">
        <w:rPr>
          <w:szCs w:val="24"/>
        </w:rPr>
      </w:r>
      <w:r w:rsidR="00C12D6E">
        <w:rPr>
          <w:szCs w:val="24"/>
        </w:rPr>
        <w:fldChar w:fldCharType="separate"/>
      </w:r>
      <w:r w:rsidR="00D31E8D">
        <w:rPr>
          <w:szCs w:val="24"/>
        </w:rPr>
        <w:t>5.11</w:t>
      </w:r>
      <w:r w:rsidR="00C12D6E">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0"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F20B07">
        <w:fldChar w:fldCharType="begin"/>
      </w:r>
      <w:r w:rsidR="00F20B07">
        <w:instrText xml:space="preserve"> REF _Ref440271964 \r \h  \* MERGEFORMAT </w:instrText>
      </w:r>
      <w:r w:rsidR="00F20B07">
        <w:fldChar w:fldCharType="separate"/>
      </w:r>
      <w:r w:rsidR="00D31E8D" w:rsidRPr="00D31E8D">
        <w:rPr>
          <w:szCs w:val="24"/>
        </w:rPr>
        <w:t>5.1.3</w:t>
      </w:r>
      <w:r w:rsidR="00F20B07">
        <w:fldChar w:fldCharType="end"/>
      </w:r>
      <w:r w:rsidRPr="005F207D">
        <w:rPr>
          <w:szCs w:val="24"/>
        </w:rPr>
        <w:t>);</w:t>
      </w:r>
      <w:bookmarkEnd w:id="890"/>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w:t>
      </w:r>
      <w:r w:rsidR="002F4A4E" w:rsidRPr="0008171A">
        <w:rPr>
          <w:szCs w:val="24"/>
        </w:rPr>
        <w:lastRenderedPageBreak/>
        <w:t xml:space="preserve">приведенными в настоящей Документации (подраздел </w:t>
      </w:r>
      <w:r w:rsidR="00F20B07">
        <w:fldChar w:fldCharType="begin"/>
      </w:r>
      <w:r w:rsidR="00F20B07">
        <w:instrText xml:space="preserve"> REF _Ref440272035 \r \h  \* MERGEFORMAT </w:instrText>
      </w:r>
      <w:r w:rsidR="00F20B07">
        <w:fldChar w:fldCharType="separate"/>
      </w:r>
      <w:r w:rsidR="00D31E8D" w:rsidRPr="00D31E8D">
        <w:rPr>
          <w:szCs w:val="24"/>
        </w:rPr>
        <w:t>5.12</w:t>
      </w:r>
      <w:r w:rsidR="00F20B07">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Согласие на обработку п</w:t>
      </w:r>
      <w:r w:rsidR="00B342B2">
        <w:rPr>
          <w:szCs w:val="24"/>
        </w:rPr>
        <w:t>ерсональных данных в адрес ПАО «</w:t>
      </w:r>
      <w:r w:rsidRPr="0008171A">
        <w:rPr>
          <w:szCs w:val="24"/>
        </w:rPr>
        <w:t>МРСК Центра</w:t>
      </w:r>
      <w:r w:rsidR="00B342B2">
        <w:rPr>
          <w:szCs w:val="24"/>
        </w:rPr>
        <w:t>»</w:t>
      </w:r>
      <w:r w:rsidRPr="0008171A">
        <w:rPr>
          <w:szCs w:val="24"/>
        </w:rPr>
        <w:t xml:space="preserve"> </w:t>
      </w:r>
      <w:r w:rsidR="00B342B2">
        <w:rPr>
          <w:szCs w:val="24"/>
        </w:rPr>
        <w:t xml:space="preserve">и </w:t>
      </w:r>
      <w:r w:rsidR="00B342B2" w:rsidRPr="00E12127">
        <w:rPr>
          <w:szCs w:val="24"/>
        </w:rPr>
        <w:t>ПАО «МРСК Центра и Приволжья»</w:t>
      </w:r>
      <w:r w:rsidR="00B342B2" w:rsidRPr="00545374">
        <w:rPr>
          <w:szCs w:val="24"/>
        </w:rPr>
        <w:t xml:space="preserve"> </w:t>
      </w:r>
      <w:r w:rsidRPr="0008171A">
        <w:rPr>
          <w:szCs w:val="24"/>
        </w:rPr>
        <w:t xml:space="preserve">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_Ref440272051 \r \h  \* MERGEFORMAT </w:instrText>
      </w:r>
      <w:r w:rsidR="00F20B07">
        <w:fldChar w:fldCharType="separate"/>
      </w:r>
      <w:r w:rsidR="00D31E8D" w:rsidRPr="00D31E8D">
        <w:rPr>
          <w:szCs w:val="24"/>
        </w:rPr>
        <w:t>5.13</w:t>
      </w:r>
      <w:r w:rsidR="00F20B07">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8"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1"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_Ref440272119 \r \h  \* MERGEFORMAT </w:instrText>
      </w:r>
      <w:r w:rsidR="00F20B07">
        <w:fldChar w:fldCharType="separate"/>
      </w:r>
      <w:r w:rsidR="00D31E8D" w:rsidRPr="00D31E8D">
        <w:rPr>
          <w:szCs w:val="24"/>
        </w:rPr>
        <w:t>5.7.1</w:t>
      </w:r>
      <w:r w:rsidR="00F20B07">
        <w:fldChar w:fldCharType="end"/>
      </w:r>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91"/>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2" w:name="_Ref496256352"/>
      <w:r w:rsidRPr="0076530B">
        <w:rPr>
          <w:szCs w:val="24"/>
        </w:rPr>
        <w:lastRenderedPageBreak/>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9"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F20B07">
        <w:fldChar w:fldCharType="begin"/>
      </w:r>
      <w:r w:rsidR="00F20B07">
        <w:instrText xml:space="preserve"> REF _Ref491176415 \r \h  \* MERGEFORMAT </w:instrText>
      </w:r>
      <w:r w:rsidR="00F20B07">
        <w:fldChar w:fldCharType="separate"/>
      </w:r>
      <w:r w:rsidR="00D31E8D" w:rsidRPr="00D31E8D">
        <w:rPr>
          <w:szCs w:val="24"/>
        </w:rPr>
        <w:t>5.7.2</w:t>
      </w:r>
      <w:r w:rsidR="00F20B07">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Pr>
          <w:szCs w:val="24"/>
        </w:rPr>
        <w:t>/Организатором</w:t>
      </w:r>
      <w:r w:rsidRPr="0076530B">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2"/>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3" w:name="_Ref489619599"/>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F20B07">
        <w:fldChar w:fldCharType="begin"/>
      </w:r>
      <w:r w:rsidR="00F20B07">
        <w:instrText xml:space="preserve"> REF _Ref303323780 \r \h  \* MERGEFORMAT </w:instrText>
      </w:r>
      <w:r w:rsidR="00F20B07">
        <w:fldChar w:fldCharType="separate"/>
      </w:r>
      <w:r w:rsidR="00D31E8D" w:rsidRPr="00D31E8D">
        <w:rPr>
          <w:szCs w:val="24"/>
        </w:rPr>
        <w:t>1.1.4</w:t>
      </w:r>
      <w:r w:rsidR="00F20B07">
        <w:fldChar w:fldCharType="end"/>
      </w:r>
      <w:r w:rsidRPr="0076530B">
        <w:rPr>
          <w:szCs w:val="24"/>
        </w:rPr>
        <w:t xml:space="preserve"> и разделе </w:t>
      </w:r>
      <w:r w:rsidR="00F20B07">
        <w:fldChar w:fldCharType="begin"/>
      </w:r>
      <w:r w:rsidR="00F20B07">
        <w:instrText xml:space="preserve"> REF _Ref440270568 \r \h  \* MERGEFORMAT </w:instrText>
      </w:r>
      <w:r w:rsidR="00F20B07">
        <w:fldChar w:fldCharType="separate"/>
      </w:r>
      <w:r w:rsidR="00D31E8D">
        <w:t>4</w:t>
      </w:r>
      <w:r w:rsidR="00F20B07">
        <w:fldChar w:fldCharType="end"/>
      </w:r>
      <w:r w:rsidRPr="0076530B">
        <w:rPr>
          <w:szCs w:val="24"/>
        </w:rPr>
        <w:t>, в соответствии с требованиями законодательства Российской Федерации);</w:t>
      </w:r>
      <w:bookmarkEnd w:id="893"/>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4" w:name="_Ref489619605"/>
      <w:r w:rsidRPr="0076530B">
        <w:rPr>
          <w:szCs w:val="24"/>
        </w:rPr>
        <w:t>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w:t>
      </w:r>
      <w:r w:rsidR="00F20B07">
        <w:rPr>
          <w:szCs w:val="24"/>
        </w:rPr>
        <w:t>201</w:t>
      </w:r>
      <w:r w:rsidR="00115A0C">
        <w:rPr>
          <w:szCs w:val="24"/>
        </w:rPr>
        <w:t>7</w:t>
      </w:r>
      <w:r w:rsidRPr="0076530B">
        <w:rPr>
          <w:szCs w:val="24"/>
        </w:rPr>
        <w:t xml:space="preserve"> N 56 (в случае, если для выполнения работ, указанных в п. </w:t>
      </w:r>
      <w:r w:rsidR="00F20B07">
        <w:fldChar w:fldCharType="begin"/>
      </w:r>
      <w:r w:rsidR="00F20B07">
        <w:instrText xml:space="preserve"> REF _Ref303323780 \r \h  \* MERGEFORMAT </w:instrText>
      </w:r>
      <w:r w:rsidR="00F20B07">
        <w:fldChar w:fldCharType="separate"/>
      </w:r>
      <w:r w:rsidR="00D31E8D" w:rsidRPr="00D31E8D">
        <w:rPr>
          <w:szCs w:val="24"/>
        </w:rPr>
        <w:t>1.1.4</w:t>
      </w:r>
      <w:r w:rsidR="00F20B07">
        <w:fldChar w:fldCharType="end"/>
      </w:r>
      <w:r w:rsidRPr="0076530B">
        <w:rPr>
          <w:szCs w:val="24"/>
        </w:rPr>
        <w:t xml:space="preserve"> и разделе </w:t>
      </w:r>
      <w:r w:rsidR="00F20B07">
        <w:fldChar w:fldCharType="begin"/>
      </w:r>
      <w:r w:rsidR="00F20B07">
        <w:instrText xml:space="preserve"> REF _Ref440270568 \r \h  \* MERGEFORMAT </w:instrText>
      </w:r>
      <w:r w:rsidR="00F20B07">
        <w:fldChar w:fldCharType="separate"/>
      </w:r>
      <w:r w:rsidR="00D31E8D">
        <w:t>4</w:t>
      </w:r>
      <w:r w:rsidR="00F20B07">
        <w:fldChar w:fldCharType="end"/>
      </w:r>
      <w:r w:rsidRPr="0076530B">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4"/>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F20B07">
        <w:fldChar w:fldCharType="begin"/>
      </w:r>
      <w:r w:rsidR="00F20B07">
        <w:instrText xml:space="preserve"> REF _Ref449017545 \r \h  \* MERGEFORMAT </w:instrText>
      </w:r>
      <w:r w:rsidR="00F20B07">
        <w:fldChar w:fldCharType="separate"/>
      </w:r>
      <w:r w:rsidR="00D31E8D" w:rsidRPr="00D31E8D">
        <w:rPr>
          <w:szCs w:val="24"/>
        </w:rPr>
        <w:t>5.8</w:t>
      </w:r>
      <w:r w:rsidR="00F20B07">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F20B07">
        <w:fldChar w:fldCharType="begin"/>
      </w:r>
      <w:r w:rsidR="00F20B07">
        <w:instrText xml:space="preserve"> REF _Ref449017552 \r \h  \* MERGEFORMAT </w:instrText>
      </w:r>
      <w:r w:rsidR="00F20B07">
        <w:fldChar w:fldCharType="separate"/>
      </w:r>
      <w:r w:rsidR="00D31E8D" w:rsidRPr="00D31E8D">
        <w:rPr>
          <w:szCs w:val="24"/>
        </w:rPr>
        <w:t>5.9</w:t>
      </w:r>
      <w:r w:rsidR="00F20B07">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F20B07">
        <w:fldChar w:fldCharType="begin"/>
      </w:r>
      <w:r w:rsidR="00F20B07">
        <w:instrText xml:space="preserve"> REF _Ref449017558 \r \h  \* MERGEFORMAT </w:instrText>
      </w:r>
      <w:r w:rsidR="00F20B07">
        <w:fldChar w:fldCharType="separate"/>
      </w:r>
      <w:r w:rsidR="00D31E8D" w:rsidRPr="00D31E8D">
        <w:rPr>
          <w:szCs w:val="24"/>
        </w:rPr>
        <w:t>5.10</w:t>
      </w:r>
      <w:r w:rsidR="00F20B07">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 xml:space="preserve">Под термином аналогичного договора понимается договор, идентичный предмету и сопоставимый с объемом и суммой работ/услуг договора по данной </w:t>
      </w:r>
      <w:r w:rsidR="00F7438F" w:rsidRPr="0076530B">
        <w:rPr>
          <w:iCs/>
        </w:rPr>
        <w:lastRenderedPageBreak/>
        <w:t>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5"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_Ref440272256 \r \h  \* MERGEFORMAT </w:instrText>
      </w:r>
      <w:r w:rsidR="00F20B07">
        <w:fldChar w:fldCharType="separate"/>
      </w:r>
      <w:r w:rsidR="00D31E8D" w:rsidRPr="00D31E8D">
        <w:rPr>
          <w:szCs w:val="24"/>
        </w:rPr>
        <w:t>0</w:t>
      </w:r>
      <w:r w:rsidR="00F20B07">
        <w:fldChar w:fldCharType="end"/>
      </w:r>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95"/>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F20B07">
        <w:fldChar w:fldCharType="begin"/>
      </w:r>
      <w:r w:rsidR="00F20B07">
        <w:instrText xml:space="preserve"> REF _Ref462068049 \r \h  \* MERGEFORMAT </w:instrText>
      </w:r>
      <w:r w:rsidR="00F20B07">
        <w:fldChar w:fldCharType="separate"/>
      </w:r>
      <w:r w:rsidR="00D31E8D" w:rsidRPr="00D31E8D">
        <w:rPr>
          <w:szCs w:val="24"/>
        </w:rPr>
        <w:t>5.16</w:t>
      </w:r>
      <w:r w:rsidR="00F20B07">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F20B07">
        <w:fldChar w:fldCharType="begin"/>
      </w:r>
      <w:r w:rsidR="00F20B07">
        <w:instrText xml:space="preserve"> REF _Ref465675151 \r \h  \* MERGEFORMAT </w:instrText>
      </w:r>
      <w:r w:rsidR="00F20B07">
        <w:fldChar w:fldCharType="separate"/>
      </w:r>
      <w:r w:rsidR="00D31E8D" w:rsidRPr="00D31E8D">
        <w:rPr>
          <w:szCs w:val="24"/>
        </w:rPr>
        <w:t>3.15.2</w:t>
      </w:r>
      <w:r w:rsidR="00F20B07">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w:t>
      </w:r>
      <w:r w:rsidR="00B342B2" w:rsidRPr="00E12127">
        <w:rPr>
          <w:szCs w:val="24"/>
        </w:rPr>
        <w:t>ПАО «МРСК Центра и Приволжья»</w:t>
      </w:r>
      <w:r w:rsidR="00B342B2">
        <w:rPr>
          <w:szCs w:val="24"/>
        </w:rPr>
        <w:t xml:space="preserve">, </w:t>
      </w:r>
      <w:r w:rsidR="00B342B2">
        <w:rPr>
          <w:bCs w:val="0"/>
          <w:szCs w:val="24"/>
        </w:rPr>
        <w:t>их</w:t>
      </w:r>
      <w:r w:rsidR="00B342B2" w:rsidRPr="00DE4A7E">
        <w:rPr>
          <w:bCs w:val="0"/>
          <w:szCs w:val="24"/>
        </w:rPr>
        <w:t xml:space="preserve"> </w:t>
      </w:r>
      <w:r w:rsidRPr="00B20653">
        <w:rPr>
          <w:bCs w:val="0"/>
          <w:szCs w:val="24"/>
        </w:rPr>
        <w:t>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B25E1A" w:rsidRPr="00BB253D">
        <w:rPr>
          <w:sz w:val="24"/>
          <w:szCs w:val="24"/>
          <w:lang w:val="x-none"/>
        </w:rPr>
        <w:t>иные нарушения существенны</w:t>
      </w:r>
      <w:r w:rsidR="00B25E1A" w:rsidRPr="00BB253D">
        <w:rPr>
          <w:sz w:val="24"/>
          <w:szCs w:val="24"/>
        </w:rPr>
        <w:t xml:space="preserve">х </w:t>
      </w:r>
      <w:r w:rsidR="00B25E1A"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6" w:name="_Toc234385833"/>
      <w:bookmarkStart w:id="897" w:name="_Toc127262883"/>
      <w:bookmarkStart w:id="898" w:name="_Toc298234672"/>
      <w:bookmarkStart w:id="899" w:name="_Toc255985672"/>
      <w:bookmarkEnd w:id="896"/>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0" w:name="_Ref303251178"/>
      <w:bookmarkStart w:id="901" w:name="_Ref306192015"/>
      <w:bookmarkStart w:id="902" w:name="_Toc441503244"/>
      <w:bookmarkStart w:id="903" w:name="_Ref441571951"/>
      <w:bookmarkStart w:id="904" w:name="_Toc441572035"/>
      <w:bookmarkStart w:id="905" w:name="_Toc441575127"/>
      <w:bookmarkStart w:id="906" w:name="_Toc442434788"/>
      <w:bookmarkStart w:id="907" w:name="_Toc442435627"/>
      <w:bookmarkStart w:id="908" w:name="_Toc462044747"/>
      <w:bookmarkStart w:id="909" w:name="_Toc462068450"/>
      <w:bookmarkStart w:id="910" w:name="_Toc463514140"/>
      <w:bookmarkStart w:id="911" w:name="_Toc469480356"/>
      <w:bookmarkStart w:id="912" w:name="_Toc471823146"/>
      <w:bookmarkStart w:id="913" w:name="_Toc498512007"/>
      <w:r w:rsidRPr="008C66F6">
        <w:rPr>
          <w:sz w:val="24"/>
          <w:szCs w:val="24"/>
        </w:rPr>
        <w:lastRenderedPageBreak/>
        <w:t>Привлечение</w:t>
      </w:r>
      <w:r w:rsidRPr="00796A96">
        <w:rPr>
          <w:i/>
          <w:sz w:val="24"/>
          <w:szCs w:val="24"/>
        </w:rPr>
        <w:t xml:space="preserve"> </w:t>
      </w:r>
      <w:bookmarkEnd w:id="897"/>
      <w:bookmarkEnd w:id="898"/>
      <w:bookmarkEnd w:id="899"/>
      <w:bookmarkEnd w:id="900"/>
      <w:bookmarkEnd w:id="901"/>
      <w:bookmarkEnd w:id="902"/>
      <w:bookmarkEnd w:id="903"/>
      <w:bookmarkEnd w:id="904"/>
      <w:bookmarkEnd w:id="905"/>
      <w:r w:rsidR="00F75FBB">
        <w:rPr>
          <w:sz w:val="24"/>
          <w:szCs w:val="24"/>
        </w:rPr>
        <w:t>субподрядчиков</w:t>
      </w:r>
      <w:bookmarkEnd w:id="906"/>
      <w:bookmarkEnd w:id="907"/>
      <w:bookmarkEnd w:id="908"/>
      <w:bookmarkEnd w:id="909"/>
      <w:bookmarkEnd w:id="910"/>
      <w:bookmarkEnd w:id="911"/>
      <w:bookmarkEnd w:id="912"/>
      <w:bookmarkEnd w:id="913"/>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C12D6E">
        <w:rPr>
          <w:bCs/>
          <w:szCs w:val="24"/>
        </w:rPr>
        <w:fldChar w:fldCharType="begin"/>
      </w:r>
      <w:r w:rsidR="00FC0698">
        <w:rPr>
          <w:bCs/>
          <w:szCs w:val="24"/>
        </w:rPr>
        <w:instrText xml:space="preserve"> REF _Ref441492458 \r \h </w:instrText>
      </w:r>
      <w:r w:rsidR="00C12D6E">
        <w:rPr>
          <w:bCs/>
          <w:szCs w:val="24"/>
        </w:rPr>
      </w:r>
      <w:r w:rsidR="00C12D6E">
        <w:rPr>
          <w:bCs/>
          <w:szCs w:val="24"/>
        </w:rPr>
        <w:fldChar w:fldCharType="separate"/>
      </w:r>
      <w:r w:rsidR="00D31E8D">
        <w:rPr>
          <w:bCs/>
          <w:szCs w:val="24"/>
        </w:rPr>
        <w:t>3.3.1</w:t>
      </w:r>
      <w:r w:rsidR="00C12D6E">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4" w:name="_Ref306143446"/>
      <w:r w:rsidRPr="008C66F6">
        <w:rPr>
          <w:szCs w:val="24"/>
        </w:rPr>
        <w:t>В связи с вышеизложенным Участник готовит Заявку с учетом следующих дополнительных требований:</w:t>
      </w:r>
      <w:bookmarkEnd w:id="914"/>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C12D6E">
        <w:rPr>
          <w:bCs/>
          <w:szCs w:val="24"/>
        </w:rPr>
        <w:fldChar w:fldCharType="begin"/>
      </w:r>
      <w:r w:rsidR="00F77665">
        <w:rPr>
          <w:bCs/>
          <w:szCs w:val="24"/>
        </w:rPr>
        <w:instrText xml:space="preserve"> REF _Ref441492458 \r \h </w:instrText>
      </w:r>
      <w:r w:rsidR="00C12D6E">
        <w:rPr>
          <w:bCs/>
          <w:szCs w:val="24"/>
        </w:rPr>
      </w:r>
      <w:r w:rsidR="00C12D6E">
        <w:rPr>
          <w:bCs/>
          <w:szCs w:val="24"/>
        </w:rPr>
        <w:fldChar w:fldCharType="separate"/>
      </w:r>
      <w:r w:rsidR="00D31E8D">
        <w:rPr>
          <w:bCs/>
          <w:szCs w:val="24"/>
        </w:rPr>
        <w:t>3.3.1</w:t>
      </w:r>
      <w:r w:rsidR="00C12D6E">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C12D6E">
        <w:rPr>
          <w:bCs/>
          <w:szCs w:val="24"/>
        </w:rPr>
        <w:fldChar w:fldCharType="begin"/>
      </w:r>
      <w:r w:rsidR="00F77665">
        <w:rPr>
          <w:bCs/>
          <w:szCs w:val="24"/>
        </w:rPr>
        <w:instrText xml:space="preserve"> REF _Ref86827631 \r \h </w:instrText>
      </w:r>
      <w:r w:rsidR="00C12D6E">
        <w:rPr>
          <w:bCs/>
          <w:szCs w:val="24"/>
        </w:rPr>
      </w:r>
      <w:r w:rsidR="00C12D6E">
        <w:rPr>
          <w:bCs/>
          <w:szCs w:val="24"/>
        </w:rPr>
        <w:fldChar w:fldCharType="separate"/>
      </w:r>
      <w:r w:rsidR="00D31E8D">
        <w:rPr>
          <w:bCs/>
          <w:szCs w:val="24"/>
        </w:rPr>
        <w:t>3.3.2</w:t>
      </w:r>
      <w:r w:rsidR="00C12D6E">
        <w:rPr>
          <w:bCs/>
          <w:szCs w:val="24"/>
        </w:rPr>
        <w:fldChar w:fldCharType="end"/>
      </w:r>
      <w:r w:rsidRPr="00D52133">
        <w:rPr>
          <w:bCs/>
          <w:szCs w:val="24"/>
        </w:rPr>
        <w:t>)</w:t>
      </w:r>
      <w:r w:rsidR="001525CB">
        <w:rPr>
          <w:bCs/>
          <w:szCs w:val="24"/>
        </w:rPr>
        <w:t xml:space="preserve">. </w:t>
      </w:r>
      <w:r w:rsidR="001525CB" w:rsidRPr="005F207D">
        <w:rPr>
          <w:szCs w:val="24"/>
        </w:rPr>
        <w:t>Документы, указанные в пп.</w:t>
      </w:r>
      <w:r w:rsidR="001D37E7">
        <w:rPr>
          <w:szCs w:val="24"/>
        </w:rPr>
        <w:t xml:space="preserve"> </w:t>
      </w:r>
      <w:r w:rsidR="00C12D6E">
        <w:fldChar w:fldCharType="begin"/>
      </w:r>
      <w:r w:rsidR="004E62DD">
        <w:instrText xml:space="preserve"> REF _Ref441574561 \r \h  \* MERGEFORMAT </w:instrText>
      </w:r>
      <w:r w:rsidR="00C12D6E">
        <w:fldChar w:fldCharType="separate"/>
      </w:r>
      <w:r w:rsidR="00D31E8D" w:rsidRPr="00D31E8D">
        <w:rPr>
          <w:szCs w:val="24"/>
        </w:rPr>
        <w:t>ф)</w:t>
      </w:r>
      <w:r w:rsidR="00C12D6E">
        <w:fldChar w:fldCharType="end"/>
      </w:r>
      <w:r w:rsidR="001525CB" w:rsidRPr="005F207D">
        <w:rPr>
          <w:szCs w:val="24"/>
        </w:rPr>
        <w:t xml:space="preserve"> п. </w:t>
      </w:r>
      <w:r w:rsidR="00C12D6E">
        <w:rPr>
          <w:szCs w:val="24"/>
        </w:rPr>
        <w:fldChar w:fldCharType="begin"/>
      </w:r>
      <w:r w:rsidR="001525CB">
        <w:rPr>
          <w:szCs w:val="24"/>
        </w:rPr>
        <w:instrText xml:space="preserve"> REF _Ref461810037 \r \h </w:instrText>
      </w:r>
      <w:r w:rsidR="00C12D6E">
        <w:rPr>
          <w:szCs w:val="24"/>
        </w:rPr>
      </w:r>
      <w:r w:rsidR="00C12D6E">
        <w:rPr>
          <w:szCs w:val="24"/>
        </w:rPr>
        <w:fldChar w:fldCharType="separate"/>
      </w:r>
      <w:r w:rsidR="00D31E8D">
        <w:rPr>
          <w:szCs w:val="24"/>
        </w:rPr>
        <w:t>3.3.2.1</w:t>
      </w:r>
      <w:r w:rsidR="00C12D6E">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C12D6E">
        <w:rPr>
          <w:bCs/>
          <w:szCs w:val="24"/>
        </w:rPr>
        <w:fldChar w:fldCharType="begin"/>
      </w:r>
      <w:r w:rsidR="008C66F6">
        <w:rPr>
          <w:bCs/>
          <w:szCs w:val="24"/>
        </w:rPr>
        <w:instrText xml:space="preserve"> REF _Ref440272510 \r \h </w:instrText>
      </w:r>
      <w:r w:rsidR="00C12D6E">
        <w:rPr>
          <w:bCs/>
          <w:szCs w:val="24"/>
        </w:rPr>
      </w:r>
      <w:r w:rsidR="00C12D6E">
        <w:rPr>
          <w:bCs/>
          <w:szCs w:val="24"/>
        </w:rPr>
        <w:fldChar w:fldCharType="separate"/>
      </w:r>
      <w:r w:rsidR="00D31E8D">
        <w:rPr>
          <w:bCs/>
          <w:szCs w:val="24"/>
        </w:rPr>
        <w:t>5.17</w:t>
      </w:r>
      <w:r w:rsidR="00C12D6E">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w:t>
      </w:r>
      <w:r w:rsidR="00B342B2" w:rsidRPr="00704D7F">
        <w:rPr>
          <w:bCs w:val="0"/>
          <w:szCs w:val="24"/>
        </w:rPr>
        <w:t xml:space="preserve">Организатор Конкурса (Заказчик) </w:t>
      </w:r>
      <w:r w:rsidR="008C66F6" w:rsidRPr="00E71A48">
        <w:rPr>
          <w:bCs w:val="0"/>
          <w:szCs w:val="24"/>
        </w:rPr>
        <w:t xml:space="preserve">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w:t>
      </w:r>
      <w:r w:rsidR="00971DCE">
        <w:rPr>
          <w:szCs w:val="24"/>
        </w:rPr>
        <w:t>/Организатора</w:t>
      </w:r>
      <w:r w:rsidR="00F75FBB" w:rsidRPr="00E71A48">
        <w:rPr>
          <w:szCs w:val="24"/>
        </w:rPr>
        <w:t>,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5" w:name="_Ref442253730"/>
      <w:bookmarkStart w:id="916" w:name="_Toc442434789"/>
      <w:bookmarkStart w:id="917" w:name="_Toc442435628"/>
      <w:bookmarkStart w:id="918" w:name="_Toc462044748"/>
      <w:bookmarkStart w:id="919" w:name="_Toc462068451"/>
      <w:bookmarkStart w:id="920" w:name="_Toc463514141"/>
      <w:bookmarkStart w:id="921" w:name="_Toc469480357"/>
      <w:bookmarkStart w:id="922" w:name="_Toc471823147"/>
      <w:bookmarkStart w:id="923" w:name="_Toc498512008"/>
      <w:r w:rsidRPr="003443D3">
        <w:rPr>
          <w:sz w:val="24"/>
          <w:szCs w:val="24"/>
        </w:rPr>
        <w:lastRenderedPageBreak/>
        <w:t>Участие в конкурсе коллективных участников (группы лиц)</w:t>
      </w:r>
      <w:bookmarkEnd w:id="915"/>
      <w:bookmarkEnd w:id="916"/>
      <w:bookmarkEnd w:id="917"/>
      <w:bookmarkEnd w:id="918"/>
      <w:bookmarkEnd w:id="919"/>
      <w:bookmarkEnd w:id="920"/>
      <w:bookmarkEnd w:id="921"/>
      <w:bookmarkEnd w:id="922"/>
      <w:bookmarkEnd w:id="923"/>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F20B07">
        <w:fldChar w:fldCharType="begin"/>
      </w:r>
      <w:r w:rsidR="00F20B07">
        <w:instrText xml:space="preserve"> REF _Ref302978249 \r \h  \* MERGEFORMAT </w:instrText>
      </w:r>
      <w:r w:rsidR="00F20B07">
        <w:fldChar w:fldCharType="separate"/>
      </w:r>
      <w:r w:rsidR="00D31E8D" w:rsidRPr="00D31E8D">
        <w:rPr>
          <w:szCs w:val="24"/>
        </w:rPr>
        <w:t>3.3.1</w:t>
      </w:r>
      <w:r w:rsidR="00F20B07">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F20B07">
        <w:fldChar w:fldCharType="begin"/>
      </w:r>
      <w:r w:rsidR="00F20B07">
        <w:instrText xml:space="preserve"> REF _Ref302978265 \r \h  \* MERGEFORMAT </w:instrText>
      </w:r>
      <w:r w:rsidR="00F20B07">
        <w:fldChar w:fldCharType="separate"/>
      </w:r>
      <w:r w:rsidR="00D31E8D" w:rsidRPr="00D31E8D">
        <w:rPr>
          <w:szCs w:val="24"/>
        </w:rPr>
        <w:t>3.3.1.2</w:t>
      </w:r>
      <w:r w:rsidR="00F20B07">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C12D6E">
        <w:rPr>
          <w:bCs w:val="0"/>
          <w:szCs w:val="24"/>
        </w:rPr>
        <w:fldChar w:fldCharType="begin"/>
      </w:r>
      <w:r w:rsidR="0060076B">
        <w:rPr>
          <w:bCs w:val="0"/>
          <w:szCs w:val="24"/>
        </w:rPr>
        <w:instrText xml:space="preserve"> REF _Ref302978265 \r \h </w:instrText>
      </w:r>
      <w:r w:rsidR="00C12D6E">
        <w:rPr>
          <w:bCs w:val="0"/>
          <w:szCs w:val="24"/>
        </w:rPr>
      </w:r>
      <w:r w:rsidR="00C12D6E">
        <w:rPr>
          <w:bCs w:val="0"/>
          <w:szCs w:val="24"/>
        </w:rPr>
        <w:fldChar w:fldCharType="separate"/>
      </w:r>
      <w:r w:rsidR="00D31E8D">
        <w:rPr>
          <w:bCs w:val="0"/>
          <w:szCs w:val="24"/>
        </w:rPr>
        <w:t>3.3.1.2</w:t>
      </w:r>
      <w:r w:rsidR="00C12D6E">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4"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4"/>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5"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 xml:space="preserve">желанию </w:t>
      </w:r>
      <w:r w:rsidR="00B342B2" w:rsidRPr="00796A96">
        <w:rPr>
          <w:sz w:val="24"/>
          <w:szCs w:val="24"/>
        </w:rPr>
        <w:t>Заказчик</w:t>
      </w:r>
      <w:r w:rsidR="00B342B2">
        <w:rPr>
          <w:sz w:val="24"/>
          <w:szCs w:val="24"/>
        </w:rPr>
        <w:t>а/Организатора</w:t>
      </w:r>
      <w:r w:rsidR="00B342B2" w:rsidRPr="00796A96">
        <w:rPr>
          <w:sz w:val="24"/>
          <w:szCs w:val="24"/>
        </w:rPr>
        <w:t xml:space="preserve"> </w:t>
      </w:r>
      <w:r w:rsidRPr="00796A96">
        <w:rPr>
          <w:sz w:val="24"/>
          <w:szCs w:val="24"/>
        </w:rPr>
        <w:t>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F20B07">
        <w:fldChar w:fldCharType="begin"/>
      </w:r>
      <w:r w:rsidR="00F20B07">
        <w:instrText xml:space="preserve"> REF _Ref308086230 \r \h  \* MERGEFORMAT </w:instrText>
      </w:r>
      <w:r w:rsidR="00F20B07">
        <w:fldChar w:fldCharType="separate"/>
      </w:r>
      <w:r w:rsidR="00D31E8D" w:rsidRPr="00D31E8D">
        <w:rPr>
          <w:szCs w:val="24"/>
        </w:rPr>
        <w:t>3.3.4.4</w:t>
      </w:r>
      <w:r w:rsidR="00F20B07">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6"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6"/>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F20B07">
        <w:fldChar w:fldCharType="begin"/>
      </w:r>
      <w:r w:rsidR="00F20B07">
        <w:instrText xml:space="preserve"> REF _Ref86827631 \r \h  \* MERGEFORMAT </w:instrText>
      </w:r>
      <w:r w:rsidR="00F20B07">
        <w:fldChar w:fldCharType="separate"/>
      </w:r>
      <w:r w:rsidR="00D31E8D" w:rsidRPr="00D31E8D">
        <w:rPr>
          <w:sz w:val="24"/>
          <w:szCs w:val="24"/>
        </w:rPr>
        <w:t>3.3.2</w:t>
      </w:r>
      <w:r w:rsidR="00F20B07">
        <w:fldChar w:fldCharType="end"/>
      </w:r>
      <w:r w:rsidR="0029151D" w:rsidRPr="001525CB">
        <w:rPr>
          <w:sz w:val="24"/>
          <w:szCs w:val="24"/>
        </w:rPr>
        <w:t>)</w:t>
      </w:r>
      <w:r w:rsidR="001525CB" w:rsidRPr="001525CB">
        <w:rPr>
          <w:sz w:val="24"/>
          <w:szCs w:val="24"/>
        </w:rPr>
        <w:t xml:space="preserve">. Документы, указанные в пп. </w:t>
      </w:r>
      <w:r w:rsidR="00C12D6E">
        <w:fldChar w:fldCharType="begin"/>
      </w:r>
      <w:r w:rsidR="004E62DD">
        <w:instrText xml:space="preserve"> REF _Ref441574561 \r \h  \* MERGEFORMAT </w:instrText>
      </w:r>
      <w:r w:rsidR="00C12D6E">
        <w:fldChar w:fldCharType="separate"/>
      </w:r>
      <w:r w:rsidR="00D31E8D" w:rsidRPr="00D31E8D">
        <w:rPr>
          <w:sz w:val="24"/>
          <w:szCs w:val="24"/>
        </w:rPr>
        <w:t>ф)</w:t>
      </w:r>
      <w:r w:rsidR="00C12D6E">
        <w:fldChar w:fldCharType="end"/>
      </w:r>
      <w:r w:rsidR="001525CB" w:rsidRPr="001525CB">
        <w:rPr>
          <w:sz w:val="24"/>
          <w:szCs w:val="24"/>
        </w:rPr>
        <w:t xml:space="preserve"> п. </w:t>
      </w:r>
      <w:r w:rsidR="00F20B07">
        <w:fldChar w:fldCharType="begin"/>
      </w:r>
      <w:r w:rsidR="00F20B07">
        <w:instrText xml:space="preserve"> REF _Ref461810037 \r \h  \* MERGEFORMAT </w:instrText>
      </w:r>
      <w:r w:rsidR="00F20B07">
        <w:fldChar w:fldCharType="separate"/>
      </w:r>
      <w:r w:rsidR="00D31E8D" w:rsidRPr="00D31E8D">
        <w:rPr>
          <w:sz w:val="24"/>
          <w:szCs w:val="24"/>
        </w:rPr>
        <w:t>3.3.2.1</w:t>
      </w:r>
      <w:r w:rsidR="00F20B07">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w:t>
      </w:r>
      <w:r w:rsidRPr="00796A96">
        <w:rPr>
          <w:sz w:val="24"/>
          <w:szCs w:val="24"/>
        </w:rPr>
        <w:lastRenderedPageBreak/>
        <w:t xml:space="preserve">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C12D6E">
        <w:rPr>
          <w:bCs/>
          <w:sz w:val="24"/>
          <w:szCs w:val="24"/>
        </w:rPr>
        <w:fldChar w:fldCharType="begin"/>
      </w:r>
      <w:r>
        <w:rPr>
          <w:bCs/>
          <w:sz w:val="24"/>
          <w:szCs w:val="24"/>
        </w:rPr>
        <w:instrText xml:space="preserve"> REF _Ref440376324 \r \h </w:instrText>
      </w:r>
      <w:r w:rsidR="00C12D6E">
        <w:rPr>
          <w:bCs/>
          <w:sz w:val="24"/>
          <w:szCs w:val="24"/>
        </w:rPr>
      </w:r>
      <w:r w:rsidR="00C12D6E">
        <w:rPr>
          <w:bCs/>
          <w:sz w:val="24"/>
          <w:szCs w:val="24"/>
        </w:rPr>
        <w:fldChar w:fldCharType="separate"/>
      </w:r>
      <w:r w:rsidR="00D31E8D">
        <w:rPr>
          <w:bCs/>
          <w:sz w:val="24"/>
          <w:szCs w:val="24"/>
        </w:rPr>
        <w:t>5.18</w:t>
      </w:r>
      <w:r w:rsidR="00C12D6E">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C12D6E">
        <w:rPr>
          <w:szCs w:val="24"/>
        </w:rPr>
        <w:fldChar w:fldCharType="begin"/>
      </w:r>
      <w:r w:rsidR="00127894">
        <w:rPr>
          <w:szCs w:val="24"/>
        </w:rPr>
        <w:instrText xml:space="preserve"> REF _Ref441499156 \r \h </w:instrText>
      </w:r>
      <w:r w:rsidR="00C12D6E">
        <w:rPr>
          <w:szCs w:val="24"/>
        </w:rPr>
      </w:r>
      <w:r w:rsidR="00C12D6E">
        <w:rPr>
          <w:szCs w:val="24"/>
        </w:rPr>
        <w:fldChar w:fldCharType="separate"/>
      </w:r>
      <w:r w:rsidR="00D31E8D">
        <w:rPr>
          <w:szCs w:val="24"/>
        </w:rPr>
        <w:t>3.3.1</w:t>
      </w:r>
      <w:r w:rsidR="00C12D6E">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w:t>
      </w:r>
      <w:r w:rsidR="00971DCE">
        <w:rPr>
          <w:szCs w:val="24"/>
        </w:rPr>
        <w:t>/Организатора</w:t>
      </w:r>
      <w:r w:rsidRPr="00796A96">
        <w:rPr>
          <w:szCs w:val="24"/>
        </w:rPr>
        <w:t>,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7" w:name="_Toc298234674"/>
      <w:bookmarkStart w:id="928" w:name="_Toc255985674"/>
      <w:bookmarkStart w:id="929" w:name="_Ref303250879"/>
      <w:bookmarkStart w:id="930" w:name="_Ref306190446"/>
      <w:bookmarkStart w:id="931" w:name="_Ref441224325"/>
      <w:bookmarkStart w:id="932" w:name="_Toc498512009"/>
      <w:r w:rsidRPr="00796A96">
        <w:rPr>
          <w:bCs/>
          <w:sz w:val="24"/>
          <w:szCs w:val="24"/>
        </w:rPr>
        <w:t xml:space="preserve">Подготовка </w:t>
      </w:r>
      <w:bookmarkEnd w:id="832"/>
      <w:bookmarkEnd w:id="833"/>
      <w:bookmarkEnd w:id="834"/>
      <w:bookmarkEnd w:id="835"/>
      <w:bookmarkEnd w:id="836"/>
      <w:bookmarkEnd w:id="837"/>
      <w:bookmarkEnd w:id="927"/>
      <w:bookmarkEnd w:id="928"/>
      <w:bookmarkEnd w:id="929"/>
      <w:bookmarkEnd w:id="930"/>
      <w:bookmarkEnd w:id="931"/>
      <w:r w:rsidR="00F01046">
        <w:rPr>
          <w:bCs/>
          <w:sz w:val="24"/>
          <w:szCs w:val="24"/>
        </w:rPr>
        <w:t>Заявок</w:t>
      </w:r>
      <w:bookmarkEnd w:id="932"/>
    </w:p>
    <w:p w:rsidR="000D1809" w:rsidRPr="00796A96" w:rsidRDefault="000D1809" w:rsidP="00363FC9">
      <w:pPr>
        <w:pStyle w:val="3"/>
        <w:numPr>
          <w:ilvl w:val="2"/>
          <w:numId w:val="9"/>
        </w:numPr>
        <w:tabs>
          <w:tab w:val="num" w:pos="1620"/>
        </w:tabs>
        <w:spacing w:before="0"/>
        <w:ind w:left="1620" w:hanging="1081"/>
        <w:rPr>
          <w:sz w:val="24"/>
          <w:szCs w:val="24"/>
        </w:rPr>
      </w:pPr>
      <w:bookmarkStart w:id="933" w:name="_Ref56229154"/>
      <w:bookmarkStart w:id="934" w:name="_Toc57314645"/>
      <w:bookmarkStart w:id="935" w:name="_Toc98251717"/>
      <w:bookmarkStart w:id="936" w:name="_Toc298234675"/>
      <w:bookmarkStart w:id="937" w:name="_Toc255985675"/>
      <w:bookmarkStart w:id="938" w:name="_Toc441503247"/>
      <w:bookmarkStart w:id="939" w:name="_Toc441572038"/>
      <w:bookmarkStart w:id="940" w:name="_Toc441575130"/>
      <w:bookmarkStart w:id="941" w:name="_Toc442434791"/>
      <w:bookmarkStart w:id="942" w:name="_Toc442435630"/>
      <w:bookmarkStart w:id="943" w:name="_Toc462044750"/>
      <w:bookmarkStart w:id="944" w:name="_Toc462068453"/>
      <w:bookmarkStart w:id="945" w:name="_Toc463514143"/>
      <w:bookmarkStart w:id="946" w:name="_Toc469480359"/>
      <w:bookmarkStart w:id="947" w:name="_Toc471823149"/>
      <w:bookmarkStart w:id="948" w:name="_Toc498512010"/>
      <w:r w:rsidRPr="00796A96">
        <w:rPr>
          <w:sz w:val="24"/>
          <w:szCs w:val="24"/>
        </w:rPr>
        <w:t xml:space="preserve">Общие требования к </w:t>
      </w:r>
      <w:bookmarkEnd w:id="933"/>
      <w:bookmarkEnd w:id="934"/>
      <w:bookmarkEnd w:id="935"/>
      <w:bookmarkEnd w:id="936"/>
      <w:bookmarkEnd w:id="937"/>
      <w:r w:rsidR="00F01046">
        <w:rPr>
          <w:sz w:val="24"/>
          <w:szCs w:val="24"/>
        </w:rPr>
        <w:t>Заявке</w:t>
      </w:r>
      <w:bookmarkEnd w:id="938"/>
      <w:bookmarkEnd w:id="939"/>
      <w:bookmarkEnd w:id="940"/>
      <w:bookmarkEnd w:id="941"/>
      <w:bookmarkEnd w:id="942"/>
      <w:bookmarkEnd w:id="943"/>
      <w:bookmarkEnd w:id="944"/>
      <w:bookmarkEnd w:id="945"/>
      <w:bookmarkEnd w:id="946"/>
      <w:bookmarkEnd w:id="947"/>
      <w:bookmarkEnd w:id="948"/>
    </w:p>
    <w:p w:rsidR="000D1809" w:rsidRPr="00796A96" w:rsidRDefault="000D1809" w:rsidP="00363FC9">
      <w:pPr>
        <w:pStyle w:val="Times12"/>
        <w:numPr>
          <w:ilvl w:val="3"/>
          <w:numId w:val="9"/>
        </w:numPr>
        <w:tabs>
          <w:tab w:val="num" w:pos="1620"/>
        </w:tabs>
        <w:spacing w:after="120"/>
        <w:ind w:left="0" w:firstLine="567"/>
        <w:rPr>
          <w:szCs w:val="24"/>
        </w:rPr>
      </w:pPr>
      <w:bookmarkStart w:id="949"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C12D6E">
        <w:rPr>
          <w:bCs/>
          <w:szCs w:val="24"/>
        </w:rPr>
        <w:fldChar w:fldCharType="begin"/>
      </w:r>
      <w:r>
        <w:rPr>
          <w:bCs/>
          <w:szCs w:val="24"/>
        </w:rPr>
        <w:instrText xml:space="preserve"> REF _Ref55336310 \r \h </w:instrText>
      </w:r>
      <w:r w:rsidR="00C12D6E">
        <w:rPr>
          <w:bCs/>
          <w:szCs w:val="24"/>
        </w:rPr>
      </w:r>
      <w:r w:rsidR="00C12D6E">
        <w:rPr>
          <w:bCs/>
          <w:szCs w:val="24"/>
        </w:rPr>
        <w:fldChar w:fldCharType="separate"/>
      </w:r>
      <w:r w:rsidR="00D31E8D">
        <w:rPr>
          <w:bCs/>
          <w:szCs w:val="24"/>
        </w:rPr>
        <w:t>5.1</w:t>
      </w:r>
      <w:r w:rsidR="00C12D6E">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_Ref440271072 \r \h </w:instrText>
      </w:r>
      <w:r w:rsidR="00C12D6E">
        <w:rPr>
          <w:bCs/>
          <w:szCs w:val="24"/>
        </w:rPr>
      </w:r>
      <w:r w:rsidR="00C12D6E">
        <w:rPr>
          <w:bCs/>
          <w:szCs w:val="24"/>
        </w:rPr>
        <w:fldChar w:fldCharType="separate"/>
      </w:r>
      <w:r w:rsidR="00D31E8D">
        <w:rPr>
          <w:bCs/>
          <w:szCs w:val="24"/>
        </w:rPr>
        <w:t>5.2</w:t>
      </w:r>
      <w:r w:rsidR="00C12D6E">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C12D6E">
        <w:rPr>
          <w:bCs/>
          <w:szCs w:val="24"/>
        </w:rPr>
        <w:fldChar w:fldCharType="begin"/>
      </w:r>
      <w:r>
        <w:rPr>
          <w:bCs/>
          <w:szCs w:val="24"/>
        </w:rPr>
        <w:instrText xml:space="preserve"> REF _Ref440537086 \r \h </w:instrText>
      </w:r>
      <w:r w:rsidR="00C12D6E">
        <w:rPr>
          <w:bCs/>
          <w:szCs w:val="24"/>
        </w:rPr>
      </w:r>
      <w:r w:rsidR="00C12D6E">
        <w:rPr>
          <w:bCs/>
          <w:szCs w:val="24"/>
        </w:rPr>
        <w:fldChar w:fldCharType="separate"/>
      </w:r>
      <w:r w:rsidR="00D31E8D">
        <w:rPr>
          <w:bCs/>
          <w:szCs w:val="24"/>
        </w:rPr>
        <w:t>5.3</w:t>
      </w:r>
      <w:r w:rsidR="00C12D6E">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_Ref440271036 \r \h </w:instrText>
      </w:r>
      <w:r w:rsidR="00C12D6E">
        <w:rPr>
          <w:bCs/>
          <w:szCs w:val="24"/>
        </w:rPr>
      </w:r>
      <w:r w:rsidR="00C12D6E">
        <w:rPr>
          <w:bCs/>
          <w:szCs w:val="24"/>
        </w:rPr>
        <w:fldChar w:fldCharType="separate"/>
      </w:r>
      <w:r w:rsidR="00D31E8D">
        <w:rPr>
          <w:bCs/>
          <w:szCs w:val="24"/>
        </w:rPr>
        <w:t>5.4</w:t>
      </w:r>
      <w:r w:rsidR="00C12D6E">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_Ref440361914 \r \h </w:instrText>
      </w:r>
      <w:r w:rsidR="00C12D6E">
        <w:rPr>
          <w:bCs/>
          <w:szCs w:val="24"/>
        </w:rPr>
      </w:r>
      <w:r w:rsidR="00C12D6E">
        <w:rPr>
          <w:bCs/>
          <w:szCs w:val="24"/>
        </w:rPr>
        <w:fldChar w:fldCharType="separate"/>
      </w:r>
      <w:r w:rsidR="00D31E8D">
        <w:rPr>
          <w:bCs/>
          <w:szCs w:val="24"/>
        </w:rPr>
        <w:t>5.5</w:t>
      </w:r>
      <w:r w:rsidR="00C12D6E">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C12D6E">
        <w:fldChar w:fldCharType="begin"/>
      </w:r>
      <w:r>
        <w:rPr>
          <w:bCs/>
          <w:szCs w:val="24"/>
        </w:rPr>
        <w:instrText xml:space="preserve"> REF _Ref441500379 \r \h </w:instrText>
      </w:r>
      <w:r w:rsidR="00C12D6E">
        <w:fldChar w:fldCharType="separate"/>
      </w:r>
      <w:r w:rsidR="00D31E8D">
        <w:rPr>
          <w:bCs/>
          <w:szCs w:val="24"/>
        </w:rPr>
        <w:t>3.3</w:t>
      </w:r>
      <w:r w:rsidR="00C12D6E">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C12D6E">
        <w:rPr>
          <w:bCs/>
          <w:szCs w:val="24"/>
        </w:rPr>
        <w:fldChar w:fldCharType="begin"/>
      </w:r>
      <w:r>
        <w:rPr>
          <w:bCs/>
          <w:szCs w:val="24"/>
        </w:rPr>
        <w:instrText xml:space="preserve"> REF _Ref440361610 \r \h </w:instrText>
      </w:r>
      <w:r w:rsidR="00C12D6E">
        <w:rPr>
          <w:bCs/>
          <w:szCs w:val="24"/>
        </w:rPr>
      </w:r>
      <w:r w:rsidR="00C12D6E">
        <w:rPr>
          <w:bCs/>
          <w:szCs w:val="24"/>
        </w:rPr>
        <w:fldChar w:fldCharType="separate"/>
      </w:r>
      <w:r w:rsidR="00D31E8D">
        <w:rPr>
          <w:bCs/>
          <w:szCs w:val="24"/>
        </w:rPr>
        <w:t>5.6</w:t>
      </w:r>
      <w:r w:rsidR="00C12D6E">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49"/>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_Ref55336310 \r \h  \* MERGEFORMAT </w:instrText>
      </w:r>
      <w:r w:rsidR="00F20B07">
        <w:fldChar w:fldCharType="separate"/>
      </w:r>
      <w:r w:rsidR="00D31E8D" w:rsidRPr="00D31E8D">
        <w:rPr>
          <w:bCs w:val="0"/>
          <w:szCs w:val="24"/>
        </w:rPr>
        <w:t>5.1</w:t>
      </w:r>
      <w:r w:rsidR="00F20B07">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F20B07">
        <w:fldChar w:fldCharType="begin"/>
      </w:r>
      <w:r w:rsidR="00F20B07">
        <w:instrText xml:space="preserve"> REF _Ref440271964 \r \h  \* MERGEFORMAT </w:instrText>
      </w:r>
      <w:r w:rsidR="00F20B07">
        <w:fldChar w:fldCharType="separate"/>
      </w:r>
      <w:r w:rsidR="00D31E8D">
        <w:t>5.1.3</w:t>
      </w:r>
      <w:r w:rsidR="00F20B07">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r w:rsidR="00F20B07">
        <w:fldChar w:fldCharType="begin"/>
      </w:r>
      <w:r w:rsidR="00F20B07">
        <w:instrText xml:space="preserve"> REF _Ref461810189 \r \h  \* MERGEFORMAT </w:instrText>
      </w:r>
      <w:r w:rsidR="00F20B07">
        <w:fldChar w:fldCharType="separate"/>
      </w:r>
      <w:r w:rsidR="00D31E8D" w:rsidRPr="00D31E8D">
        <w:rPr>
          <w:szCs w:val="24"/>
        </w:rPr>
        <w:t>б)</w:t>
      </w:r>
      <w:r w:rsidR="00F20B07">
        <w:fldChar w:fldCharType="end"/>
      </w:r>
      <w:r w:rsidRPr="0008171A">
        <w:rPr>
          <w:szCs w:val="24"/>
        </w:rPr>
        <w:t xml:space="preserve"> п.</w:t>
      </w:r>
      <w:r w:rsidR="00F20B07">
        <w:fldChar w:fldCharType="begin"/>
      </w:r>
      <w:r w:rsidR="00F20B07">
        <w:instrText xml:space="preserve"> REF _Ref461810037 \r \h  \* MERGEFORMAT </w:instrText>
      </w:r>
      <w:r w:rsidR="00F20B07">
        <w:fldChar w:fldCharType="separate"/>
      </w:r>
      <w:r w:rsidR="00D31E8D" w:rsidRPr="00D31E8D">
        <w:rPr>
          <w:szCs w:val="24"/>
        </w:rPr>
        <w:t>3.3.2.1</w:t>
      </w:r>
      <w:r w:rsidR="00F20B07">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_Ref440537086 \r \h  \* MERGEFORMAT </w:instrText>
      </w:r>
      <w:r w:rsidR="00F20B07">
        <w:fldChar w:fldCharType="separate"/>
      </w:r>
      <w:r w:rsidR="00D31E8D" w:rsidRPr="00D31E8D">
        <w:rPr>
          <w:szCs w:val="24"/>
        </w:rPr>
        <w:t>5.3</w:t>
      </w:r>
      <w:r w:rsidR="00F20B07">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lastRenderedPageBreak/>
        <w:t>Сводная таблица стоимости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_Ref462067635 \r \h  \* MERGEFORMAT </w:instrText>
      </w:r>
      <w:r w:rsidR="00F20B07">
        <w:fldChar w:fldCharType="separate"/>
      </w:r>
      <w:r w:rsidR="00D31E8D" w:rsidRPr="00D31E8D">
        <w:rPr>
          <w:bCs w:val="0"/>
          <w:szCs w:val="24"/>
        </w:rPr>
        <w:t>5.2</w:t>
      </w:r>
      <w:r w:rsidR="00F20B07">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_Ref462067657 \r \h  \* MERGEFORMAT </w:instrText>
      </w:r>
      <w:r w:rsidR="00F20B07">
        <w:fldChar w:fldCharType="separate"/>
      </w:r>
      <w:r w:rsidR="00D31E8D" w:rsidRPr="00D31E8D">
        <w:rPr>
          <w:bCs w:val="0"/>
          <w:szCs w:val="24"/>
        </w:rPr>
        <w:t>5.4</w:t>
      </w:r>
      <w:r w:rsidR="00F20B07">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_Ref440361439 \r \h  \* MERGEFORMAT </w:instrText>
      </w:r>
      <w:r w:rsidR="00F20B07">
        <w:fldChar w:fldCharType="separate"/>
      </w:r>
      <w:r w:rsidR="00D31E8D" w:rsidRPr="00D31E8D">
        <w:rPr>
          <w:bCs w:val="0"/>
          <w:szCs w:val="24"/>
        </w:rPr>
        <w:t>5.5</w:t>
      </w:r>
      <w:r w:rsidR="00F20B07">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_Ref440361610 \r \h  \* MERGEFORMAT </w:instrText>
      </w:r>
      <w:r w:rsidR="00F20B07">
        <w:fldChar w:fldCharType="separate"/>
      </w:r>
      <w:r w:rsidR="00D31E8D" w:rsidRPr="00D31E8D">
        <w:rPr>
          <w:bCs w:val="0"/>
          <w:szCs w:val="24"/>
        </w:rPr>
        <w:t>5.6</w:t>
      </w:r>
      <w:r w:rsidR="00F20B07">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F20B07">
        <w:fldChar w:fldCharType="begin"/>
      </w:r>
      <w:r w:rsidR="00F20B07">
        <w:instrText xml:space="preserve"> REF _Ref461810318 \r \h  \* MERGEFORMAT </w:instrText>
      </w:r>
      <w:r w:rsidR="00F20B07">
        <w:fldChar w:fldCharType="separate"/>
      </w:r>
      <w:r w:rsidR="00D31E8D" w:rsidRPr="00D31E8D">
        <w:rPr>
          <w:bCs w:val="0"/>
          <w:szCs w:val="24"/>
        </w:rPr>
        <w:t>5.7.1</w:t>
      </w:r>
      <w:r w:rsidR="00F20B07">
        <w:fldChar w:fldCharType="end"/>
      </w:r>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20B07">
        <w:fldChar w:fldCharType="begin"/>
      </w:r>
      <w:r w:rsidR="00F20B07">
        <w:instrText xml:space="preserve"> REF _Ref491176415 \r \h  \* MERGEFORMAT </w:instrText>
      </w:r>
      <w:r w:rsidR="00F20B07">
        <w:fldChar w:fldCharType="separate"/>
      </w:r>
      <w:r w:rsidR="00D31E8D" w:rsidRPr="00D31E8D">
        <w:rPr>
          <w:szCs w:val="24"/>
        </w:rPr>
        <w:t>5.7.2</w:t>
      </w:r>
      <w:r w:rsidR="00F20B07">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Pr>
          <w:szCs w:val="24"/>
        </w:rPr>
        <w:t>/Организатором</w:t>
      </w:r>
      <w:r w:rsidRPr="0076530B">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F20B07">
        <w:fldChar w:fldCharType="begin"/>
      </w:r>
      <w:r w:rsidR="00F20B07">
        <w:instrText xml:space="preserve"> REF _Ref461810037 \r \h  \* MERGEFORMAT </w:instrText>
      </w:r>
      <w:r w:rsidR="00F20B07">
        <w:fldChar w:fldCharType="separate"/>
      </w:r>
      <w:r w:rsidR="00D31E8D" w:rsidRPr="00D31E8D">
        <w:rPr>
          <w:bCs w:val="0"/>
          <w:szCs w:val="24"/>
        </w:rPr>
        <w:t>3.3.2.1</w:t>
      </w:r>
      <w:r w:rsidR="00F20B07">
        <w:fldChar w:fldCharType="end"/>
      </w:r>
      <w:r w:rsidRPr="0008171A">
        <w:rPr>
          <w:bCs w:val="0"/>
          <w:szCs w:val="24"/>
        </w:rPr>
        <w:t xml:space="preserve">, за исключением документов, указанных в </w:t>
      </w:r>
      <w:r w:rsidRPr="0008171A">
        <w:rPr>
          <w:szCs w:val="24"/>
        </w:rPr>
        <w:t>пп.</w:t>
      </w:r>
      <w:r w:rsidR="001A5957" w:rsidRPr="0008171A">
        <w:rPr>
          <w:szCs w:val="24"/>
        </w:rPr>
        <w:t xml:space="preserve"> </w:t>
      </w:r>
      <w:r w:rsidR="00F20B07">
        <w:fldChar w:fldCharType="begin"/>
      </w:r>
      <w:r w:rsidR="00F20B07">
        <w:instrText xml:space="preserve"> REF _Ref461810189 \r \h  \* MERGEFORMAT </w:instrText>
      </w:r>
      <w:r w:rsidR="00F20B07">
        <w:fldChar w:fldCharType="separate"/>
      </w:r>
      <w:r w:rsidR="00D31E8D" w:rsidRPr="00D31E8D">
        <w:rPr>
          <w:szCs w:val="24"/>
        </w:rPr>
        <w:t>б)</w:t>
      </w:r>
      <w:r w:rsidR="00F20B07">
        <w:fldChar w:fldCharType="end"/>
      </w:r>
      <w:r w:rsidRPr="0008171A">
        <w:rPr>
          <w:szCs w:val="24"/>
        </w:rPr>
        <w:t xml:space="preserve">, </w:t>
      </w:r>
      <w:r w:rsidR="00F20B07">
        <w:fldChar w:fldCharType="begin"/>
      </w:r>
      <w:r w:rsidR="00F20B07">
        <w:instrText xml:space="preserve"> REF _Ref440372326 \r \h  \* MERGEFORMAT </w:instrText>
      </w:r>
      <w:r w:rsidR="00F20B07">
        <w:fldChar w:fldCharType="separate"/>
      </w:r>
      <w:r w:rsidR="00D31E8D">
        <w:t>д)</w:t>
      </w:r>
      <w:r w:rsidR="00F20B07">
        <w:fldChar w:fldCharType="end"/>
      </w:r>
      <w:r w:rsidRPr="0008171A">
        <w:rPr>
          <w:szCs w:val="24"/>
        </w:rPr>
        <w:t xml:space="preserve">, </w:t>
      </w:r>
      <w:r w:rsidR="00C12D6E">
        <w:fldChar w:fldCharType="begin"/>
      </w:r>
      <w:r w:rsidR="004E62DD">
        <w:instrText xml:space="preserve"> REF _Ref440371812 \r \h  \* MERGEFORMAT </w:instrText>
      </w:r>
      <w:r w:rsidR="00C12D6E">
        <w:fldChar w:fldCharType="separate"/>
      </w:r>
      <w:r w:rsidR="00D31E8D" w:rsidRPr="00D31E8D">
        <w:rPr>
          <w:szCs w:val="24"/>
        </w:rPr>
        <w:t>м)</w:t>
      </w:r>
      <w:r w:rsidR="00C12D6E">
        <w:fldChar w:fldCharType="end"/>
      </w:r>
      <w:r w:rsidRPr="0008171A">
        <w:rPr>
          <w:szCs w:val="24"/>
        </w:rPr>
        <w:t xml:space="preserve">, </w:t>
      </w:r>
      <w:r w:rsidR="00C12D6E">
        <w:fldChar w:fldCharType="begin"/>
      </w:r>
      <w:r w:rsidR="00981958">
        <w:rPr>
          <w:szCs w:val="24"/>
        </w:rPr>
        <w:instrText xml:space="preserve"> REF _Ref496256352 \r \h </w:instrText>
      </w:r>
      <w:r w:rsidR="00C12D6E">
        <w:fldChar w:fldCharType="separate"/>
      </w:r>
      <w:r w:rsidR="00D31E8D">
        <w:rPr>
          <w:szCs w:val="24"/>
        </w:rPr>
        <w:t>н)</w:t>
      </w:r>
      <w:r w:rsidR="00C12D6E">
        <w:fldChar w:fldCharType="end"/>
      </w:r>
      <w:r w:rsidRPr="0008171A">
        <w:rPr>
          <w:szCs w:val="24"/>
        </w:rPr>
        <w:t xml:space="preserve">, </w:t>
      </w:r>
      <w:r w:rsidR="00C12D6E">
        <w:fldChar w:fldCharType="begin"/>
      </w:r>
      <w:r w:rsidR="004E62DD">
        <w:instrText xml:space="preserve"> REF _Ref441574561 \r \h  \* MERGEFORMAT </w:instrText>
      </w:r>
      <w:r w:rsidR="00C12D6E">
        <w:fldChar w:fldCharType="separate"/>
      </w:r>
      <w:r w:rsidR="00D31E8D" w:rsidRPr="00D31E8D">
        <w:rPr>
          <w:szCs w:val="24"/>
        </w:rPr>
        <w:t>ф)</w:t>
      </w:r>
      <w:r w:rsidR="00C12D6E">
        <w:fldChar w:fldCharType="end"/>
      </w:r>
      <w:r w:rsidRPr="0008171A">
        <w:rPr>
          <w:szCs w:val="24"/>
        </w:rPr>
        <w:t xml:space="preserve"> п. </w:t>
      </w:r>
      <w:r w:rsidR="00F20B07">
        <w:fldChar w:fldCharType="begin"/>
      </w:r>
      <w:r w:rsidR="00F20B07">
        <w:instrText xml:space="preserve"> REF _Ref461810037 \r \h  \* MERGEFORMAT </w:instrText>
      </w:r>
      <w:r w:rsidR="00F20B07">
        <w:fldChar w:fldCharType="separate"/>
      </w:r>
      <w:r w:rsidR="00D31E8D" w:rsidRPr="00D31E8D">
        <w:rPr>
          <w:szCs w:val="24"/>
        </w:rPr>
        <w:t>3.3.2.1</w:t>
      </w:r>
      <w:r w:rsidR="00F20B07">
        <w:fldChar w:fldCharType="end"/>
      </w:r>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F20B07">
        <w:fldChar w:fldCharType="begin"/>
      </w:r>
      <w:r w:rsidR="00F20B07">
        <w:instrText xml:space="preserve"> REF _Ref306143446 \r \h  \* MERGEFORMAT </w:instrText>
      </w:r>
      <w:r w:rsidR="00F20B07">
        <w:fldChar w:fldCharType="separate"/>
      </w:r>
      <w:r w:rsidR="00D31E8D" w:rsidRPr="00D31E8D">
        <w:rPr>
          <w:bCs w:val="0"/>
          <w:szCs w:val="24"/>
        </w:rPr>
        <w:t>3.3.3.3</w:t>
      </w:r>
      <w:r w:rsidR="00F20B07">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20B07">
        <w:fldChar w:fldCharType="begin"/>
      </w:r>
      <w:r w:rsidR="00F20B07">
        <w:instrText xml:space="preserve"> REF _Ref461810949 \r \h  \* MERGEFORMAT </w:instrText>
      </w:r>
      <w:r w:rsidR="00F20B07">
        <w:fldChar w:fldCharType="separate"/>
      </w:r>
      <w:r w:rsidR="00D31E8D" w:rsidRPr="00D31E8D">
        <w:rPr>
          <w:bCs w:val="0"/>
          <w:szCs w:val="24"/>
        </w:rPr>
        <w:t>3.3.4.7</w:t>
      </w:r>
      <w:r w:rsidR="00F20B07">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0"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971DCE">
        <w:rPr>
          <w:szCs w:val="24"/>
        </w:rPr>
        <w:t>Организатора</w:t>
      </w:r>
      <w:r w:rsidRPr="001C133F">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20B07">
        <w:fldChar w:fldCharType="begin"/>
      </w:r>
      <w:r w:rsidR="00F20B07">
        <w:instrText xml:space="preserve"> REF _Ref442263553 \r \h  \* MERGEFORMAT </w:instrText>
      </w:r>
      <w:r w:rsidR="00F20B07">
        <w:fldChar w:fldCharType="separate"/>
      </w:r>
      <w:r w:rsidR="00D31E8D" w:rsidRPr="00D31E8D">
        <w:rPr>
          <w:szCs w:val="24"/>
        </w:rPr>
        <w:t>3.4.8.4</w:t>
      </w:r>
      <w:r w:rsidR="00F20B07">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0"/>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F20B07">
        <w:fldChar w:fldCharType="begin"/>
      </w:r>
      <w:r w:rsidR="00F20B07">
        <w:instrText xml:space="preserve"> REF _Ref440270602 \r \h  \* MERGEFORMAT </w:instrText>
      </w:r>
      <w:r w:rsidR="00F20B07">
        <w:fldChar w:fldCharType="separate"/>
      </w:r>
      <w:r w:rsidR="00D31E8D">
        <w:t>5</w:t>
      </w:r>
      <w:r w:rsidR="00F20B07">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F20B07">
        <w:fldChar w:fldCharType="begin"/>
      </w:r>
      <w:r w:rsidR="00F20B07">
        <w:instrText xml:space="preserve"> REF _Ref303693687 \r \h  \* MERGEFORMAT </w:instrText>
      </w:r>
      <w:r w:rsidR="00F20B07">
        <w:fldChar w:fldCharType="separate"/>
      </w:r>
      <w:r w:rsidR="00D31E8D" w:rsidRPr="00D31E8D">
        <w:rPr>
          <w:szCs w:val="24"/>
        </w:rPr>
        <w:t>3.4.2</w:t>
      </w:r>
      <w:r w:rsidR="00F20B07">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D31E8D" w:rsidRPr="00D31E8D">
        <w:rPr>
          <w:bCs w:val="0"/>
          <w:szCs w:val="24"/>
        </w:rPr>
        <w:t>0</w:t>
      </w:r>
      <w:r w:rsidR="00F20B07">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D31E8D" w:rsidRPr="00D31E8D">
        <w:rPr>
          <w:szCs w:val="24"/>
        </w:rPr>
        <w:t>5.15</w:t>
      </w:r>
      <w:r w:rsidR="00F20B07">
        <w:fldChar w:fldCharType="end"/>
      </w:r>
      <w:r w:rsidR="00C00B65" w:rsidRPr="001C133F">
        <w:rPr>
          <w:szCs w:val="24"/>
        </w:rPr>
        <w:t xml:space="preserve">), в случае, если в качестве обеспечения </w:t>
      </w:r>
      <w:r w:rsidR="00C00B65" w:rsidRPr="001C133F">
        <w:rPr>
          <w:szCs w:val="24"/>
        </w:rPr>
        <w:lastRenderedPageBreak/>
        <w:t>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1"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1"/>
    </w:p>
    <w:p w:rsidR="00DB69FD" w:rsidRPr="0008171A" w:rsidRDefault="00DB69FD" w:rsidP="00363FC9">
      <w:pPr>
        <w:pStyle w:val="Times12"/>
        <w:numPr>
          <w:ilvl w:val="3"/>
          <w:numId w:val="9"/>
        </w:numPr>
        <w:spacing w:after="120"/>
        <w:ind w:left="0" w:firstLine="540"/>
        <w:rPr>
          <w:szCs w:val="24"/>
        </w:rPr>
      </w:pPr>
      <w:bookmarkStart w:id="952" w:name="_Ref195087786"/>
      <w:r w:rsidRPr="0008171A">
        <w:rPr>
          <w:bCs w:val="0"/>
          <w:szCs w:val="24"/>
        </w:rPr>
        <w:t>Каждый документ, входящий в Заявку, должен быть скреплен печатью Участника.</w:t>
      </w:r>
      <w:bookmarkEnd w:id="952"/>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3A408E" w:rsidRPr="00D93564" w:rsidRDefault="00DB69FD" w:rsidP="00D93564">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F20B07">
        <w:fldChar w:fldCharType="begin"/>
      </w:r>
      <w:r w:rsidR="00F20B07">
        <w:instrText xml:space="preserve"> REF _Ref440361959 \r \h  \* MERGEFORMAT </w:instrText>
      </w:r>
      <w:r w:rsidR="00F20B07">
        <w:fldChar w:fldCharType="separate"/>
      </w:r>
      <w:r w:rsidR="00D31E8D" w:rsidRPr="00D31E8D">
        <w:rPr>
          <w:bCs w:val="0"/>
          <w:szCs w:val="24"/>
        </w:rPr>
        <w:t>5.5</w:t>
      </w:r>
      <w:r w:rsidR="00F20B07">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F20B07">
        <w:fldChar w:fldCharType="begin"/>
      </w:r>
      <w:r w:rsidR="00F20B07">
        <w:instrText xml:space="preserve"> REF _Ref440271036 \r \h  \* MERGEFORMAT </w:instrText>
      </w:r>
      <w:r w:rsidR="00F20B07">
        <w:fldChar w:fldCharType="separate"/>
      </w:r>
      <w:r w:rsidR="00D31E8D" w:rsidRPr="00D31E8D">
        <w:rPr>
          <w:bCs w:val="0"/>
          <w:szCs w:val="24"/>
        </w:rPr>
        <w:t>5.4</w:t>
      </w:r>
      <w:r w:rsidR="00F20B07">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F20B07">
        <w:fldChar w:fldCharType="begin"/>
      </w:r>
      <w:r w:rsidR="00F20B07">
        <w:instrText xml:space="preserve"> REF _Ref55336310 \r \h  \* MERGEFORMAT </w:instrText>
      </w:r>
      <w:r w:rsidR="00F20B07">
        <w:fldChar w:fldCharType="separate"/>
      </w:r>
      <w:r w:rsidR="00D31E8D" w:rsidRPr="00D31E8D">
        <w:rPr>
          <w:bCs w:val="0"/>
          <w:szCs w:val="24"/>
        </w:rPr>
        <w:t>5.1</w:t>
      </w:r>
      <w:r w:rsidR="00F20B07">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w:t>
      </w:r>
      <w:r w:rsidR="00B342B2" w:rsidRPr="00796A96">
        <w:rPr>
          <w:szCs w:val="24"/>
        </w:rPr>
        <w:t>Заказчик</w:t>
      </w:r>
      <w:r w:rsidR="00B342B2">
        <w:rPr>
          <w:szCs w:val="24"/>
        </w:rPr>
        <w:t>а/Организатора</w:t>
      </w:r>
      <w:r w:rsidRPr="000E5AC7">
        <w:rPr>
          <w:szCs w:val="24"/>
        </w:rPr>
        <w:t xml:space="preserve">,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C12D6E">
        <w:rPr>
          <w:bCs w:val="0"/>
          <w:szCs w:val="24"/>
        </w:rPr>
        <w:fldChar w:fldCharType="begin"/>
      </w:r>
      <w:r>
        <w:rPr>
          <w:bCs w:val="0"/>
          <w:szCs w:val="24"/>
        </w:rPr>
        <w:instrText xml:space="preserve"> REF _Ref55336310 \r \h </w:instrText>
      </w:r>
      <w:r w:rsidR="00C12D6E">
        <w:rPr>
          <w:bCs w:val="0"/>
          <w:szCs w:val="24"/>
        </w:rPr>
      </w:r>
      <w:r w:rsidR="00C12D6E">
        <w:rPr>
          <w:bCs w:val="0"/>
          <w:szCs w:val="24"/>
        </w:rPr>
        <w:fldChar w:fldCharType="separate"/>
      </w:r>
      <w:r w:rsidR="00D31E8D">
        <w:rPr>
          <w:bCs w:val="0"/>
          <w:szCs w:val="24"/>
        </w:rPr>
        <w:t>5.1</w:t>
      </w:r>
      <w:r w:rsidR="00C12D6E">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F20B07">
        <w:fldChar w:fldCharType="begin"/>
      </w:r>
      <w:r w:rsidR="00F20B07">
        <w:instrText xml:space="preserve"> REF _Ref440537086 \r \h  \* MERGEFORMAT </w:instrText>
      </w:r>
      <w:r w:rsidR="00F20B07">
        <w:fldChar w:fldCharType="separate"/>
      </w:r>
      <w:r w:rsidR="00D31E8D" w:rsidRPr="00D31E8D">
        <w:rPr>
          <w:sz w:val="24"/>
          <w:szCs w:val="24"/>
        </w:rPr>
        <w:t>5.3</w:t>
      </w:r>
      <w:r w:rsidR="00F20B07">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53" w:name="_Ref303693387"/>
      <w:bookmarkStart w:id="954" w:name="_Ref303693408"/>
      <w:bookmarkStart w:id="955" w:name="_Ref303693498"/>
      <w:bookmarkStart w:id="956" w:name="_Ref303693569"/>
      <w:bookmarkStart w:id="957" w:name="_Ref303693664"/>
      <w:bookmarkStart w:id="958" w:name="_Ref303693687"/>
      <w:bookmarkStart w:id="959" w:name="_Toc441503248"/>
      <w:bookmarkStart w:id="960" w:name="_Toc441572039"/>
      <w:bookmarkStart w:id="961" w:name="_Toc441575131"/>
      <w:bookmarkStart w:id="962" w:name="_Toc442434792"/>
      <w:bookmarkStart w:id="963" w:name="_Toc442435631"/>
      <w:bookmarkStart w:id="964" w:name="_Toc462044751"/>
      <w:bookmarkStart w:id="965" w:name="_Toc462068454"/>
      <w:bookmarkStart w:id="966" w:name="_Toc463514144"/>
      <w:bookmarkStart w:id="967" w:name="_Toc469480360"/>
      <w:bookmarkStart w:id="968" w:name="_Toc471823150"/>
      <w:bookmarkStart w:id="969" w:name="_Toc498512011"/>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0" w:name="_Ref115076807"/>
      <w:bookmarkStart w:id="971" w:name="_Toc115623412"/>
      <w:bookmarkStart w:id="972" w:name="_Toc298234677"/>
      <w:bookmarkStart w:id="973" w:name="_Toc255985677"/>
      <w:bookmarkStart w:id="974" w:name="_Toc441503249"/>
      <w:bookmarkStart w:id="975" w:name="_Toc441572040"/>
      <w:bookmarkStart w:id="976" w:name="_Toc441575132"/>
      <w:bookmarkStart w:id="977" w:name="_Toc442434793"/>
      <w:bookmarkStart w:id="978" w:name="_Toc442435632"/>
      <w:bookmarkStart w:id="979" w:name="_Toc462044752"/>
      <w:bookmarkStart w:id="980" w:name="_Toc462068455"/>
      <w:bookmarkStart w:id="981" w:name="_Toc463514145"/>
      <w:bookmarkStart w:id="982" w:name="_Toc469480361"/>
      <w:bookmarkStart w:id="983" w:name="_Toc471823151"/>
      <w:bookmarkStart w:id="984"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0D1809" w:rsidRPr="001C133F" w:rsidRDefault="00F80076" w:rsidP="00363FC9">
      <w:pPr>
        <w:pStyle w:val="Times12"/>
        <w:numPr>
          <w:ilvl w:val="3"/>
          <w:numId w:val="9"/>
        </w:numPr>
        <w:tabs>
          <w:tab w:val="left" w:pos="1620"/>
        </w:tabs>
        <w:spacing w:after="120"/>
        <w:ind w:left="0" w:firstLine="540"/>
        <w:rPr>
          <w:szCs w:val="24"/>
        </w:rPr>
      </w:pPr>
      <w:bookmarkStart w:id="985"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D31E8D" w:rsidRPr="00D31E8D">
        <w:rPr>
          <w:bCs w:val="0"/>
          <w:szCs w:val="24"/>
        </w:rPr>
        <w:t>0</w:t>
      </w:r>
      <w:r w:rsidR="00F20B07">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D31E8D" w:rsidRPr="00D31E8D">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5"/>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6" w:name="_Toc298234678"/>
      <w:bookmarkStart w:id="987" w:name="_Toc255985678"/>
      <w:bookmarkStart w:id="988" w:name="_Ref303277443"/>
      <w:bookmarkStart w:id="989" w:name="_Ref303323608"/>
      <w:bookmarkStart w:id="990" w:name="_Ref305686033"/>
      <w:bookmarkStart w:id="991" w:name="_Ref306195624"/>
      <w:bookmarkStart w:id="992" w:name="_Ref306196482"/>
      <w:bookmarkStart w:id="993" w:name="_Toc441503250"/>
      <w:bookmarkStart w:id="994" w:name="_Ref441504383"/>
      <w:bookmarkStart w:id="995" w:name="_Ref441571664"/>
      <w:bookmarkStart w:id="996" w:name="_Toc441572041"/>
      <w:bookmarkStart w:id="997" w:name="_Toc441575133"/>
      <w:bookmarkStart w:id="998" w:name="_Toc442434794"/>
      <w:bookmarkStart w:id="999" w:name="_Toc442435633"/>
      <w:bookmarkStart w:id="1000" w:name="_Toc462044753"/>
      <w:bookmarkStart w:id="1001" w:name="_Toc462068456"/>
      <w:bookmarkStart w:id="1002" w:name="_Toc463514146"/>
      <w:bookmarkStart w:id="1003" w:name="_Toc469480362"/>
      <w:bookmarkStart w:id="1004" w:name="_Toc471823152"/>
      <w:bookmarkStart w:id="1005" w:name="_Toc498512013"/>
      <w:r w:rsidRPr="00796A96">
        <w:rPr>
          <w:sz w:val="24"/>
          <w:szCs w:val="24"/>
        </w:rPr>
        <w:t xml:space="preserve">Требования к сроку действия </w:t>
      </w:r>
      <w:bookmarkEnd w:id="986"/>
      <w:bookmarkEnd w:id="987"/>
      <w:bookmarkEnd w:id="988"/>
      <w:bookmarkEnd w:id="989"/>
      <w:bookmarkEnd w:id="990"/>
      <w:bookmarkEnd w:id="991"/>
      <w:bookmarkEnd w:id="992"/>
      <w:r w:rsidR="00F01046">
        <w:rPr>
          <w:sz w:val="24"/>
          <w:szCs w:val="24"/>
        </w:rPr>
        <w:t>Заявки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D220F4" w:rsidRPr="00FC0698" w:rsidRDefault="00F80076" w:rsidP="00363FC9">
      <w:pPr>
        <w:pStyle w:val="Times12"/>
        <w:numPr>
          <w:ilvl w:val="3"/>
          <w:numId w:val="9"/>
        </w:numPr>
        <w:tabs>
          <w:tab w:val="left" w:pos="1620"/>
        </w:tabs>
        <w:spacing w:after="120"/>
        <w:ind w:left="0" w:firstLine="540"/>
        <w:rPr>
          <w:szCs w:val="24"/>
        </w:rPr>
      </w:pPr>
      <w:bookmarkStart w:id="1006" w:name="_Ref56220570"/>
      <w:bookmarkStart w:id="1007"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06"/>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F20B07">
        <w:fldChar w:fldCharType="begin"/>
      </w:r>
      <w:r w:rsidR="00F20B07">
        <w:instrText xml:space="preserve"> REF _Ref441567650 \r \h  \* MERGEFORMAT </w:instrText>
      </w:r>
      <w:r w:rsidR="00F20B07">
        <w:fldChar w:fldCharType="separate"/>
      </w:r>
      <w:r w:rsidR="00D31E8D" w:rsidRPr="00D31E8D">
        <w:rPr>
          <w:szCs w:val="24"/>
        </w:rPr>
        <w:t>3.8.3</w:t>
      </w:r>
      <w:r w:rsidR="00F20B07">
        <w:fldChar w:fldCharType="end"/>
      </w:r>
      <w:r w:rsidR="00F01046" w:rsidRPr="00FC0698">
        <w:rPr>
          <w:szCs w:val="24"/>
        </w:rPr>
        <w:t>)</w:t>
      </w:r>
      <w:r w:rsidR="00D220F4" w:rsidRPr="00FC0698">
        <w:rPr>
          <w:szCs w:val="24"/>
        </w:rPr>
        <w:t>.</w:t>
      </w:r>
      <w:bookmarkEnd w:id="1007"/>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8" w:name="_Toc57314647"/>
      <w:bookmarkStart w:id="1009" w:name="_Toc98251719"/>
      <w:bookmarkStart w:id="1010" w:name="_Toc298234679"/>
      <w:bookmarkStart w:id="1011" w:name="_Toc255985679"/>
      <w:bookmarkStart w:id="1012" w:name="_Toc441503251"/>
      <w:bookmarkStart w:id="1013" w:name="_Toc441572042"/>
      <w:bookmarkStart w:id="1014" w:name="_Toc441575134"/>
      <w:bookmarkStart w:id="1015" w:name="_Toc442434795"/>
      <w:bookmarkStart w:id="1016" w:name="_Toc442435634"/>
      <w:bookmarkStart w:id="1017" w:name="_Toc462044754"/>
      <w:bookmarkStart w:id="1018" w:name="_Toc462068457"/>
      <w:bookmarkStart w:id="1019" w:name="_Toc463514147"/>
      <w:bookmarkStart w:id="1020" w:name="_Toc469480363"/>
      <w:bookmarkStart w:id="1021" w:name="_Toc471823153"/>
      <w:bookmarkStart w:id="1022" w:name="_Toc498512014"/>
      <w:r w:rsidRPr="00796A96">
        <w:rPr>
          <w:sz w:val="24"/>
          <w:szCs w:val="24"/>
        </w:rPr>
        <w:t xml:space="preserve">Требования к языку </w:t>
      </w:r>
      <w:bookmarkEnd w:id="1008"/>
      <w:bookmarkEnd w:id="1009"/>
      <w:bookmarkEnd w:id="1010"/>
      <w:bookmarkEnd w:id="1011"/>
      <w:r w:rsidR="00F01046">
        <w:rPr>
          <w:sz w:val="24"/>
          <w:szCs w:val="24"/>
        </w:rPr>
        <w:t>Заявки</w:t>
      </w:r>
      <w:bookmarkEnd w:id="1012"/>
      <w:bookmarkEnd w:id="1013"/>
      <w:bookmarkEnd w:id="1014"/>
      <w:bookmarkEnd w:id="1015"/>
      <w:bookmarkEnd w:id="1016"/>
      <w:bookmarkEnd w:id="1017"/>
      <w:bookmarkEnd w:id="1018"/>
      <w:bookmarkEnd w:id="1019"/>
      <w:bookmarkEnd w:id="1020"/>
      <w:bookmarkEnd w:id="1021"/>
      <w:bookmarkEnd w:id="1022"/>
    </w:p>
    <w:p w:rsidR="000D1809" w:rsidRPr="00796A96" w:rsidRDefault="000D1809" w:rsidP="00363FC9">
      <w:pPr>
        <w:pStyle w:val="Times12"/>
        <w:numPr>
          <w:ilvl w:val="3"/>
          <w:numId w:val="9"/>
        </w:numPr>
        <w:tabs>
          <w:tab w:val="num" w:pos="1620"/>
        </w:tabs>
        <w:spacing w:after="120"/>
        <w:ind w:left="0" w:firstLine="540"/>
        <w:rPr>
          <w:szCs w:val="24"/>
        </w:rPr>
      </w:pPr>
      <w:bookmarkStart w:id="1023"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lastRenderedPageBreak/>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B342B2" w:rsidRPr="00796A96">
        <w:rPr>
          <w:szCs w:val="24"/>
        </w:rPr>
        <w:t>Заказчик</w:t>
      </w:r>
      <w:r w:rsidR="00B342B2">
        <w:rPr>
          <w:szCs w:val="24"/>
        </w:rPr>
        <w:t>/Организатор</w:t>
      </w:r>
      <w:r w:rsidR="00B342B2" w:rsidRPr="00796A96">
        <w:rPr>
          <w:szCs w:val="24"/>
        </w:rPr>
        <w:t xml:space="preserve"> </w:t>
      </w:r>
      <w:r w:rsidRPr="009422B8">
        <w:rPr>
          <w:szCs w:val="24"/>
        </w:rPr>
        <w:t>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4" w:name="_Toc98251720"/>
      <w:bookmarkStart w:id="1025" w:name="_Toc298234680"/>
      <w:bookmarkStart w:id="1026" w:name="_Toc255985680"/>
      <w:bookmarkStart w:id="1027" w:name="_Toc441503252"/>
      <w:bookmarkStart w:id="1028" w:name="_Toc441572043"/>
      <w:bookmarkStart w:id="1029" w:name="_Toc441575135"/>
      <w:bookmarkStart w:id="1030" w:name="_Toc442434796"/>
      <w:bookmarkStart w:id="1031" w:name="_Toc442435635"/>
      <w:bookmarkStart w:id="1032" w:name="_Toc462044755"/>
      <w:bookmarkStart w:id="1033" w:name="_Toc462068458"/>
      <w:bookmarkStart w:id="1034" w:name="_Toc463514148"/>
      <w:bookmarkStart w:id="1035" w:name="_Toc469480364"/>
      <w:bookmarkStart w:id="1036" w:name="_Toc471823154"/>
      <w:bookmarkStart w:id="1037" w:name="_Toc498512015"/>
      <w:r w:rsidRPr="00796A96">
        <w:rPr>
          <w:sz w:val="24"/>
          <w:szCs w:val="24"/>
        </w:rPr>
        <w:t xml:space="preserve">Требования к валюте </w:t>
      </w:r>
      <w:bookmarkEnd w:id="1023"/>
      <w:bookmarkEnd w:id="1024"/>
      <w:bookmarkEnd w:id="1025"/>
      <w:bookmarkEnd w:id="1026"/>
      <w:r w:rsidR="00F01046">
        <w:rPr>
          <w:sz w:val="24"/>
          <w:szCs w:val="24"/>
        </w:rPr>
        <w:t>Заявки</w:t>
      </w:r>
      <w:bookmarkEnd w:id="1027"/>
      <w:bookmarkEnd w:id="1028"/>
      <w:bookmarkEnd w:id="1029"/>
      <w:bookmarkEnd w:id="1030"/>
      <w:bookmarkEnd w:id="1031"/>
      <w:bookmarkEnd w:id="1032"/>
      <w:bookmarkEnd w:id="1033"/>
      <w:bookmarkEnd w:id="1034"/>
      <w:bookmarkEnd w:id="1035"/>
      <w:bookmarkEnd w:id="1036"/>
      <w:bookmarkEnd w:id="1037"/>
    </w:p>
    <w:p w:rsidR="000D1809" w:rsidRPr="00796A96" w:rsidRDefault="000D1809" w:rsidP="00363FC9">
      <w:pPr>
        <w:pStyle w:val="Times12"/>
        <w:numPr>
          <w:ilvl w:val="3"/>
          <w:numId w:val="9"/>
        </w:numPr>
        <w:tabs>
          <w:tab w:val="num" w:pos="1620"/>
        </w:tabs>
        <w:spacing w:after="120"/>
        <w:ind w:left="0" w:firstLine="540"/>
        <w:rPr>
          <w:szCs w:val="24"/>
        </w:rPr>
      </w:pPr>
      <w:bookmarkStart w:id="1038"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38"/>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39" w:name="_Toc164834442"/>
      <w:bookmarkStart w:id="1040" w:name="_Toc298234681"/>
      <w:bookmarkStart w:id="1041" w:name="_Toc255985681"/>
      <w:bookmarkStart w:id="1042" w:name="_Toc441503253"/>
      <w:bookmarkStart w:id="1043" w:name="_Toc441572044"/>
      <w:bookmarkStart w:id="1044" w:name="_Toc441575136"/>
      <w:bookmarkStart w:id="1045" w:name="_Toc442434797"/>
      <w:bookmarkStart w:id="1046" w:name="_Toc442435636"/>
      <w:bookmarkStart w:id="1047" w:name="_Toc462044756"/>
      <w:bookmarkStart w:id="1048" w:name="_Toc462068459"/>
      <w:bookmarkStart w:id="1049" w:name="_Toc463514149"/>
      <w:bookmarkStart w:id="1050" w:name="_Ref468697412"/>
      <w:bookmarkStart w:id="1051" w:name="_Toc469480365"/>
      <w:bookmarkStart w:id="1052" w:name="_Toc471823155"/>
      <w:bookmarkStart w:id="1053" w:name="_Toc498512016"/>
      <w:bookmarkStart w:id="1054" w:name="_Toc102290213"/>
      <w:bookmarkStart w:id="1055" w:name="_Toc57314653"/>
      <w:bookmarkStart w:id="1056"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39"/>
      <w:bookmarkEnd w:id="1040"/>
      <w:bookmarkEnd w:id="1041"/>
      <w:r w:rsidR="008420B1" w:rsidRPr="00796A96">
        <w:rPr>
          <w:sz w:val="24"/>
          <w:szCs w:val="24"/>
        </w:rPr>
        <w:t xml:space="preserve">Договора </w:t>
      </w:r>
      <w:r w:rsidR="00F03B20" w:rsidRPr="00796A96">
        <w:rPr>
          <w:sz w:val="24"/>
          <w:szCs w:val="24"/>
        </w:rPr>
        <w:t>(цена лота)</w:t>
      </w:r>
      <w:bookmarkEnd w:id="1042"/>
      <w:bookmarkEnd w:id="1043"/>
      <w:bookmarkEnd w:id="1044"/>
      <w:bookmarkEnd w:id="1045"/>
      <w:bookmarkEnd w:id="1046"/>
      <w:bookmarkEnd w:id="1047"/>
      <w:bookmarkEnd w:id="1048"/>
      <w:bookmarkEnd w:id="1049"/>
      <w:bookmarkEnd w:id="1050"/>
      <w:bookmarkEnd w:id="1051"/>
      <w:bookmarkEnd w:id="1052"/>
      <w:bookmarkEnd w:id="1053"/>
    </w:p>
    <w:p w:rsidR="00A7730A" w:rsidRDefault="00637BF6" w:rsidP="00363FC9">
      <w:pPr>
        <w:pStyle w:val="Times12"/>
        <w:numPr>
          <w:ilvl w:val="3"/>
          <w:numId w:val="9"/>
        </w:numPr>
        <w:tabs>
          <w:tab w:val="num" w:pos="1620"/>
        </w:tabs>
        <w:spacing w:after="120"/>
        <w:ind w:left="0" w:firstLine="540"/>
        <w:rPr>
          <w:szCs w:val="24"/>
        </w:rPr>
      </w:pPr>
      <w:bookmarkStart w:id="1057"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57"/>
    </w:p>
    <w:p w:rsidR="005A10EE" w:rsidRPr="00376387" w:rsidRDefault="0096562C" w:rsidP="005A10EE">
      <w:pPr>
        <w:pStyle w:val="Times12"/>
        <w:tabs>
          <w:tab w:val="num" w:pos="1620"/>
        </w:tabs>
        <w:spacing w:after="120"/>
        <w:ind w:left="540" w:firstLine="0"/>
        <w:rPr>
          <w:b/>
          <w:szCs w:val="24"/>
        </w:rPr>
      </w:pPr>
      <w:r w:rsidRPr="00376387">
        <w:rPr>
          <w:b/>
          <w:bCs w:val="0"/>
          <w:szCs w:val="24"/>
          <w:u w:val="single"/>
        </w:rPr>
        <w:t>По Лоту №1:</w:t>
      </w:r>
      <w:r w:rsidRPr="00376387">
        <w:rPr>
          <w:bCs w:val="0"/>
          <w:szCs w:val="24"/>
        </w:rPr>
        <w:t xml:space="preserve"> </w:t>
      </w:r>
      <w:r w:rsidR="00376387" w:rsidRPr="00BA5A37">
        <w:rPr>
          <w:b/>
          <w:color w:val="000000"/>
          <w:szCs w:val="24"/>
        </w:rPr>
        <w:t>399 629 948,00</w:t>
      </w:r>
      <w:r w:rsidR="00376387" w:rsidRPr="00BA5A37">
        <w:rPr>
          <w:color w:val="000000"/>
          <w:szCs w:val="24"/>
        </w:rPr>
        <w:t xml:space="preserve"> (триста девяносто девять миллионов шестьсот двадцать девять тысяч девятьсот сорок восемь) рублей 00 копеек РФ, без учета НДС; НДС составляет </w:t>
      </w:r>
      <w:r w:rsidR="00376387" w:rsidRPr="00BA5A37">
        <w:rPr>
          <w:b/>
          <w:color w:val="000000"/>
          <w:szCs w:val="24"/>
        </w:rPr>
        <w:t>71 933 390,64</w:t>
      </w:r>
      <w:r w:rsidR="00376387" w:rsidRPr="00BA5A37">
        <w:rPr>
          <w:color w:val="000000"/>
          <w:szCs w:val="24"/>
        </w:rPr>
        <w:t xml:space="preserve"> (семьдесят один миллион девятьсот тридцать три тысячи триста девяносто) рублей 64 копейки РФ; </w:t>
      </w:r>
      <w:r w:rsidR="00376387" w:rsidRPr="00BA5A37">
        <w:rPr>
          <w:b/>
          <w:color w:val="000000"/>
          <w:szCs w:val="24"/>
        </w:rPr>
        <w:t>471 563 338,64</w:t>
      </w:r>
      <w:r w:rsidR="00376387" w:rsidRPr="00BA5A37">
        <w:rPr>
          <w:color w:val="000000"/>
          <w:szCs w:val="24"/>
        </w:rPr>
        <w:t xml:space="preserve"> (четыреста семьдесят один миллион пятьсот шестьдесят три тысячи триста тридцать восемь) рублей 64 копейки РФ, с учетом НДС, в том числе по филиалам</w:t>
      </w:r>
      <w:r w:rsidR="005A10EE" w:rsidRPr="00376387">
        <w:rPr>
          <w:szCs w:val="24"/>
        </w:rPr>
        <w:t>:</w:t>
      </w:r>
    </w:p>
    <w:p w:rsidR="005A10EE" w:rsidRPr="00376387" w:rsidRDefault="005A10EE" w:rsidP="005A10EE">
      <w:pPr>
        <w:pStyle w:val="Times12"/>
        <w:tabs>
          <w:tab w:val="num" w:pos="1620"/>
        </w:tabs>
        <w:spacing w:after="120"/>
        <w:ind w:left="540" w:firstLine="0"/>
        <w:rPr>
          <w:szCs w:val="24"/>
        </w:rPr>
      </w:pPr>
      <w:r w:rsidRPr="00376387">
        <w:rPr>
          <w:b/>
          <w:szCs w:val="24"/>
        </w:rPr>
        <w:t xml:space="preserve">- ПАО «МРСК Центра и Приволжья» - «Владимирэнерго» - </w:t>
      </w:r>
      <w:r w:rsidR="00376387" w:rsidRPr="00BA5A37">
        <w:rPr>
          <w:b/>
          <w:color w:val="000000"/>
          <w:szCs w:val="24"/>
        </w:rPr>
        <w:t>91 034 881,00</w:t>
      </w:r>
      <w:r w:rsidR="00376387" w:rsidRPr="00BA5A37">
        <w:rPr>
          <w:color w:val="000000"/>
          <w:szCs w:val="24"/>
        </w:rPr>
        <w:t xml:space="preserve"> (девяносто один миллион тридцать четыре тысячи восемьсот восемьдесят один) рубль 00 копеек РФ, без учета НДС; НДС составляет </w:t>
      </w:r>
      <w:r w:rsidR="00376387" w:rsidRPr="00BA5A37">
        <w:rPr>
          <w:b/>
          <w:color w:val="000000"/>
          <w:szCs w:val="24"/>
        </w:rPr>
        <w:t>16 386 278,58</w:t>
      </w:r>
      <w:r w:rsidR="00376387" w:rsidRPr="00BA5A37">
        <w:rPr>
          <w:color w:val="000000"/>
          <w:szCs w:val="24"/>
        </w:rPr>
        <w:t xml:space="preserve"> (шестнадцать миллионов триста восемьдесят шесть тысяч двести семьдесят восемь) рублей 58 копеек РФ; </w:t>
      </w:r>
      <w:r w:rsidR="00376387" w:rsidRPr="00BA5A37">
        <w:rPr>
          <w:b/>
          <w:color w:val="000000"/>
          <w:szCs w:val="24"/>
        </w:rPr>
        <w:t>107 421 159,58</w:t>
      </w:r>
      <w:r w:rsidR="00376387" w:rsidRPr="00BA5A37">
        <w:rPr>
          <w:color w:val="000000"/>
          <w:szCs w:val="24"/>
        </w:rPr>
        <w:t xml:space="preserve"> (сто семь миллионов четыреста двадцать одна тысячa сто пятьдесят девять) рублей 58 копеек РФ, с учетом НДС</w:t>
      </w:r>
      <w:r w:rsidRPr="00376387">
        <w:rPr>
          <w:szCs w:val="24"/>
        </w:rPr>
        <w:t>;</w:t>
      </w:r>
    </w:p>
    <w:p w:rsidR="005A10EE" w:rsidRPr="00376387" w:rsidRDefault="005A10EE" w:rsidP="005A10EE">
      <w:pPr>
        <w:pStyle w:val="Times12"/>
        <w:tabs>
          <w:tab w:val="num" w:pos="1620"/>
        </w:tabs>
        <w:spacing w:after="120"/>
        <w:ind w:left="540" w:firstLine="0"/>
        <w:rPr>
          <w:szCs w:val="24"/>
        </w:rPr>
      </w:pPr>
      <w:r w:rsidRPr="00376387">
        <w:rPr>
          <w:b/>
          <w:szCs w:val="24"/>
        </w:rPr>
        <w:t xml:space="preserve">- ПАО «МРСК Центра и Приволжья» - «Ивэнерго» - </w:t>
      </w:r>
      <w:r w:rsidR="00376387" w:rsidRPr="00BA5A37">
        <w:rPr>
          <w:b/>
          <w:color w:val="000000"/>
          <w:szCs w:val="24"/>
        </w:rPr>
        <w:t>18 037 416,00</w:t>
      </w:r>
      <w:r w:rsidR="00376387" w:rsidRPr="00BA5A37">
        <w:rPr>
          <w:color w:val="000000"/>
          <w:szCs w:val="24"/>
        </w:rPr>
        <w:t xml:space="preserve"> (восемнадцать миллионов тридцать семь тысяч четыреста шестнадцать) рублей 00 копеек РФ, без учета НДС; НДС составляет </w:t>
      </w:r>
      <w:r w:rsidR="00376387" w:rsidRPr="00BA5A37">
        <w:rPr>
          <w:b/>
          <w:color w:val="000000"/>
          <w:szCs w:val="24"/>
        </w:rPr>
        <w:t>3 246 734,88</w:t>
      </w:r>
      <w:r w:rsidR="00376387" w:rsidRPr="00BA5A37">
        <w:rPr>
          <w:color w:val="000000"/>
          <w:szCs w:val="24"/>
        </w:rPr>
        <w:t xml:space="preserve"> (три миллиона двести сорок шесть тысяч семьсот тридцать четыре) рубля 88 копеек РФ; </w:t>
      </w:r>
      <w:r w:rsidR="00376387" w:rsidRPr="00BA5A37">
        <w:rPr>
          <w:b/>
          <w:color w:val="000000"/>
          <w:szCs w:val="24"/>
        </w:rPr>
        <w:t>21 284 150,88</w:t>
      </w:r>
      <w:r w:rsidR="00376387" w:rsidRPr="00BA5A37">
        <w:rPr>
          <w:color w:val="000000"/>
          <w:szCs w:val="24"/>
        </w:rPr>
        <w:t xml:space="preserve"> (двадцать один миллион двести восемьдесят четыре тысячи сто пятьдесят) рублей 88 копеек РФ, с учетом НДС</w:t>
      </w:r>
      <w:r w:rsidRPr="00376387">
        <w:rPr>
          <w:szCs w:val="24"/>
        </w:rPr>
        <w:t>;</w:t>
      </w:r>
    </w:p>
    <w:p w:rsidR="005A10EE" w:rsidRPr="00376387" w:rsidRDefault="005A10EE" w:rsidP="005A10EE">
      <w:pPr>
        <w:pStyle w:val="Times12"/>
        <w:tabs>
          <w:tab w:val="num" w:pos="1620"/>
        </w:tabs>
        <w:spacing w:after="120"/>
        <w:ind w:left="540" w:firstLine="0"/>
        <w:rPr>
          <w:szCs w:val="24"/>
        </w:rPr>
      </w:pPr>
      <w:r w:rsidRPr="00376387">
        <w:rPr>
          <w:b/>
          <w:szCs w:val="24"/>
        </w:rPr>
        <w:t xml:space="preserve">- ПАО «МРСК Центра и Приволжья» - «Калугаэнерго» - </w:t>
      </w:r>
      <w:r w:rsidR="00376387" w:rsidRPr="00BA5A37">
        <w:rPr>
          <w:b/>
          <w:color w:val="000000"/>
          <w:szCs w:val="24"/>
        </w:rPr>
        <w:t>177 772 443,00</w:t>
      </w:r>
      <w:r w:rsidR="00376387" w:rsidRPr="00BA5A37">
        <w:rPr>
          <w:color w:val="000000"/>
          <w:szCs w:val="24"/>
        </w:rPr>
        <w:t xml:space="preserve"> (сто семьдесят семь миллионов семьсот семьдесят две тысячи четыреста сорок три) рубля 00 копеек РФ, без учета НДС; НДС составляет </w:t>
      </w:r>
      <w:r w:rsidR="00376387" w:rsidRPr="00BA5A37">
        <w:rPr>
          <w:b/>
          <w:color w:val="000000"/>
          <w:szCs w:val="24"/>
        </w:rPr>
        <w:t>31 999 039,74</w:t>
      </w:r>
      <w:r w:rsidR="00376387" w:rsidRPr="00BA5A37">
        <w:rPr>
          <w:color w:val="000000"/>
          <w:szCs w:val="24"/>
        </w:rPr>
        <w:t xml:space="preserve"> (тридцать один миллион девятьсот девяносто девять тысяч тридцать девять) рублей 74 копейки РФ; </w:t>
      </w:r>
      <w:r w:rsidR="00376387" w:rsidRPr="00BA5A37">
        <w:rPr>
          <w:b/>
          <w:color w:val="000000"/>
          <w:szCs w:val="24"/>
        </w:rPr>
        <w:t>209 771 482,74</w:t>
      </w:r>
      <w:r w:rsidR="00376387" w:rsidRPr="00BA5A37">
        <w:rPr>
          <w:color w:val="000000"/>
          <w:szCs w:val="24"/>
        </w:rPr>
        <w:t xml:space="preserve"> (двести девять миллионов семьсот семьдесят одна тысячa четыреста восемьдесят два) рубля 74 копейки РФ, с учетом НДС</w:t>
      </w:r>
      <w:r w:rsidRPr="00376387">
        <w:rPr>
          <w:szCs w:val="24"/>
        </w:rPr>
        <w:t>;</w:t>
      </w:r>
    </w:p>
    <w:p w:rsidR="005A10EE" w:rsidRPr="00376387" w:rsidRDefault="005A10EE" w:rsidP="005A10EE">
      <w:pPr>
        <w:pStyle w:val="Times12"/>
        <w:tabs>
          <w:tab w:val="num" w:pos="1620"/>
        </w:tabs>
        <w:spacing w:after="120"/>
        <w:ind w:left="540" w:firstLine="0"/>
        <w:rPr>
          <w:szCs w:val="24"/>
        </w:rPr>
      </w:pPr>
      <w:r w:rsidRPr="00376387">
        <w:rPr>
          <w:b/>
          <w:szCs w:val="24"/>
        </w:rPr>
        <w:t xml:space="preserve">- ПАО «МРСК Центра и Приволжья» - «Кировэнерго» - </w:t>
      </w:r>
      <w:r w:rsidR="00376387" w:rsidRPr="00BA5A37">
        <w:rPr>
          <w:b/>
          <w:color w:val="000000"/>
          <w:szCs w:val="24"/>
        </w:rPr>
        <w:t>97 629 213,00</w:t>
      </w:r>
      <w:r w:rsidR="00376387" w:rsidRPr="00BA5A37">
        <w:rPr>
          <w:color w:val="000000"/>
          <w:szCs w:val="24"/>
        </w:rPr>
        <w:t xml:space="preserve"> (девяносто семь миллионов шестьсот двадцать девять тысяч двести тринадцать) рублей 00 копеек РФ, без </w:t>
      </w:r>
      <w:r w:rsidR="00376387" w:rsidRPr="00BA5A37">
        <w:rPr>
          <w:color w:val="000000"/>
          <w:szCs w:val="24"/>
        </w:rPr>
        <w:lastRenderedPageBreak/>
        <w:t xml:space="preserve">учета НДС; НДС составляет </w:t>
      </w:r>
      <w:r w:rsidR="00376387" w:rsidRPr="00BA5A37">
        <w:rPr>
          <w:b/>
          <w:color w:val="000000"/>
          <w:szCs w:val="24"/>
        </w:rPr>
        <w:t>17 573 258,34</w:t>
      </w:r>
      <w:r w:rsidR="00376387" w:rsidRPr="00BA5A37">
        <w:rPr>
          <w:color w:val="000000"/>
          <w:szCs w:val="24"/>
        </w:rPr>
        <w:t xml:space="preserve"> (семнадцать миллионов пятьсот семьдесят три тысячи двести пятьдесят восемь) рублей 34 копейки РФ; </w:t>
      </w:r>
      <w:r w:rsidR="00376387" w:rsidRPr="00BA5A37">
        <w:rPr>
          <w:b/>
          <w:color w:val="000000"/>
          <w:szCs w:val="24"/>
        </w:rPr>
        <w:t>115 202 471,34</w:t>
      </w:r>
      <w:r w:rsidR="00376387" w:rsidRPr="00BA5A37">
        <w:rPr>
          <w:color w:val="000000"/>
          <w:szCs w:val="24"/>
        </w:rPr>
        <w:t xml:space="preserve"> (сто пятнадцать миллионов двести две тысячи четыреста семьдесят один) рубль 34 копейки РФ, с учетом НДС</w:t>
      </w:r>
      <w:r w:rsidRPr="00376387">
        <w:rPr>
          <w:szCs w:val="24"/>
        </w:rPr>
        <w:t>;</w:t>
      </w:r>
    </w:p>
    <w:p w:rsidR="005A10EE" w:rsidRPr="00376387" w:rsidRDefault="005A10EE" w:rsidP="005A10EE">
      <w:pPr>
        <w:pStyle w:val="Times12"/>
        <w:tabs>
          <w:tab w:val="num" w:pos="1620"/>
        </w:tabs>
        <w:spacing w:after="120"/>
        <w:ind w:left="540" w:firstLine="0"/>
        <w:rPr>
          <w:b/>
          <w:szCs w:val="24"/>
        </w:rPr>
      </w:pPr>
      <w:r w:rsidRPr="00376387">
        <w:rPr>
          <w:b/>
          <w:szCs w:val="24"/>
        </w:rPr>
        <w:t xml:space="preserve">- ПАО «МРСК Центра и Приволжья» - «Мариэнерго» - </w:t>
      </w:r>
      <w:r w:rsidR="00376387" w:rsidRPr="00BA5A37">
        <w:rPr>
          <w:b/>
          <w:color w:val="000000"/>
          <w:szCs w:val="24"/>
        </w:rPr>
        <w:t>15 155 995,00</w:t>
      </w:r>
      <w:r w:rsidR="00376387" w:rsidRPr="00BA5A37">
        <w:rPr>
          <w:color w:val="000000"/>
          <w:szCs w:val="24"/>
        </w:rPr>
        <w:t xml:space="preserve"> (пятнадцать миллионов сто пятьдесят пять тысяч девятьсот девяносто пять) рублей 00 копеек РФ, без учета НДС; НДС составляет </w:t>
      </w:r>
      <w:r w:rsidR="00376387" w:rsidRPr="00BA5A37">
        <w:rPr>
          <w:b/>
          <w:color w:val="000000"/>
          <w:szCs w:val="24"/>
        </w:rPr>
        <w:t>2 728 079,10</w:t>
      </w:r>
      <w:r w:rsidR="00376387" w:rsidRPr="00BA5A37">
        <w:rPr>
          <w:color w:val="000000"/>
          <w:szCs w:val="24"/>
        </w:rPr>
        <w:t xml:space="preserve"> (два миллиона семьсот двадцать восемь тысяч семьдесят девять) рублей 10 копеек РФ; </w:t>
      </w:r>
      <w:r w:rsidR="00376387" w:rsidRPr="00BA5A37">
        <w:rPr>
          <w:b/>
          <w:color w:val="000000"/>
          <w:szCs w:val="24"/>
        </w:rPr>
        <w:t>17 884 074,10</w:t>
      </w:r>
      <w:r w:rsidR="00376387" w:rsidRPr="00BA5A37">
        <w:rPr>
          <w:color w:val="000000"/>
          <w:szCs w:val="24"/>
        </w:rPr>
        <w:t xml:space="preserve"> (семнадцать миллионов восемьсот восемьдесят четыре тысячи семьдесят четыре) рубля 10 коп</w:t>
      </w:r>
      <w:r w:rsidR="00376387" w:rsidRPr="00376387">
        <w:rPr>
          <w:color w:val="000000"/>
          <w:szCs w:val="24"/>
        </w:rPr>
        <w:t>еек РФ, с учетом НДС</w:t>
      </w:r>
      <w:r w:rsidR="00D31E8D">
        <w:rPr>
          <w:szCs w:val="24"/>
        </w:rPr>
        <w:t>.</w:t>
      </w:r>
    </w:p>
    <w:p w:rsidR="00FC677C" w:rsidRPr="00376387" w:rsidRDefault="000E58F3" w:rsidP="00363FC9">
      <w:pPr>
        <w:pStyle w:val="Times12"/>
        <w:numPr>
          <w:ilvl w:val="3"/>
          <w:numId w:val="9"/>
        </w:numPr>
        <w:tabs>
          <w:tab w:val="num" w:pos="1620"/>
        </w:tabs>
        <w:spacing w:before="120" w:after="120"/>
        <w:ind w:left="0" w:firstLine="539"/>
        <w:rPr>
          <w:szCs w:val="24"/>
        </w:rPr>
      </w:pPr>
      <w:r w:rsidRPr="00376387">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376387">
        <w:rPr>
          <w:szCs w:val="24"/>
        </w:rPr>
        <w:t>Договора (Лота)</w:t>
      </w:r>
      <w:r w:rsidR="0096562C" w:rsidRPr="00376387">
        <w:rPr>
          <w:bCs w:val="0"/>
          <w:szCs w:val="24"/>
        </w:rPr>
        <w:t>.</w:t>
      </w:r>
    </w:p>
    <w:p w:rsidR="0096562C" w:rsidRPr="00376387" w:rsidRDefault="00CF4C5A" w:rsidP="00363FC9">
      <w:pPr>
        <w:pStyle w:val="Times12"/>
        <w:numPr>
          <w:ilvl w:val="3"/>
          <w:numId w:val="9"/>
        </w:numPr>
        <w:tabs>
          <w:tab w:val="num" w:pos="1620"/>
        </w:tabs>
        <w:spacing w:after="120"/>
        <w:ind w:left="0" w:firstLine="540"/>
        <w:rPr>
          <w:szCs w:val="24"/>
        </w:rPr>
      </w:pPr>
      <w:r w:rsidRPr="00376387">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376387">
        <w:rPr>
          <w:szCs w:val="24"/>
        </w:rPr>
        <w:t>Договора (Лота)</w:t>
      </w:r>
      <w:r w:rsidRPr="00376387">
        <w:rPr>
          <w:szCs w:val="24"/>
        </w:rPr>
        <w:t xml:space="preserve"> по данному филиалу</w:t>
      </w:r>
      <w:r w:rsidR="0096562C" w:rsidRPr="00376387">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376387">
        <w:rPr>
          <w:bCs w:val="0"/>
          <w:szCs w:val="24"/>
        </w:rPr>
        <w:t xml:space="preserve">Цена в письме о подаче оферты </w:t>
      </w:r>
      <w:r w:rsidRPr="00376387">
        <w:rPr>
          <w:bCs w:val="0"/>
          <w:spacing w:val="-2"/>
          <w:szCs w:val="24"/>
        </w:rPr>
        <w:t>(под</w:t>
      </w:r>
      <w:r w:rsidRPr="00376387">
        <w:rPr>
          <w:bCs w:val="0"/>
          <w:szCs w:val="24"/>
        </w:rPr>
        <w:t xml:space="preserve">раздел </w:t>
      </w:r>
      <w:r w:rsidR="00F20B07" w:rsidRPr="00376387">
        <w:fldChar w:fldCharType="begin"/>
      </w:r>
      <w:r w:rsidR="00F20B07" w:rsidRPr="00376387">
        <w:instrText xml:space="preserve"> REF _Ref55336310 \r \h  \* MERGEFORMAT </w:instrText>
      </w:r>
      <w:r w:rsidR="00F20B07" w:rsidRPr="00376387">
        <w:fldChar w:fldCharType="separate"/>
      </w:r>
      <w:r w:rsidR="00D31E8D" w:rsidRPr="00D31E8D">
        <w:rPr>
          <w:bCs w:val="0"/>
          <w:szCs w:val="24"/>
        </w:rPr>
        <w:t>5.1</w:t>
      </w:r>
      <w:r w:rsidR="00F20B07" w:rsidRPr="00376387">
        <w:fldChar w:fldCharType="end"/>
      </w:r>
      <w:r w:rsidRPr="00376387">
        <w:rPr>
          <w:bCs w:val="0"/>
          <w:szCs w:val="24"/>
        </w:rPr>
        <w:t>), поданно</w:t>
      </w:r>
      <w:r w:rsidR="00220E82" w:rsidRPr="00376387">
        <w:rPr>
          <w:bCs w:val="0"/>
          <w:szCs w:val="24"/>
        </w:rPr>
        <w:t>м</w:t>
      </w:r>
      <w:r w:rsidRPr="00376387">
        <w:rPr>
          <w:bCs w:val="0"/>
          <w:szCs w:val="24"/>
        </w:rPr>
        <w:t xml:space="preserve"> Участником, должна соответствовать цене, указанной</w:t>
      </w:r>
      <w:r w:rsidRPr="006E78FA">
        <w:rPr>
          <w:bCs w:val="0"/>
          <w:szCs w:val="24"/>
        </w:rPr>
        <w:t xml:space="preserve">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F20B07">
        <w:fldChar w:fldCharType="begin"/>
      </w:r>
      <w:r w:rsidR="00F20B07">
        <w:instrText xml:space="preserve"> REF _Ref440271072 \r \h  \* MERGEFORMAT </w:instrText>
      </w:r>
      <w:r w:rsidR="00F20B07">
        <w:fldChar w:fldCharType="separate"/>
      </w:r>
      <w:r w:rsidR="00D31E8D" w:rsidRPr="00D31E8D">
        <w:rPr>
          <w:bCs w:val="0"/>
          <w:szCs w:val="24"/>
        </w:rPr>
        <w:t>5.2</w:t>
      </w:r>
      <w:r w:rsidR="00F20B07">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F20B07">
        <w:fldChar w:fldCharType="begin"/>
      </w:r>
      <w:r w:rsidR="00F20B07">
        <w:instrText xml:space="preserve"> REF _Ref440361439 \r \h  \* MERGEFORMAT </w:instrText>
      </w:r>
      <w:r w:rsidR="00F20B07">
        <w:fldChar w:fldCharType="separate"/>
      </w:r>
      <w:r w:rsidR="00D31E8D">
        <w:t>5.5</w:t>
      </w:r>
      <w:r w:rsidR="00F20B07">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376387"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C12D6E">
        <w:rPr>
          <w:bCs w:val="0"/>
          <w:szCs w:val="24"/>
        </w:rPr>
        <w:fldChar w:fldCharType="begin"/>
      </w:r>
      <w:r w:rsidR="00900BB1">
        <w:rPr>
          <w:bCs w:val="0"/>
          <w:szCs w:val="24"/>
        </w:rPr>
        <w:instrText xml:space="preserve"> REF  _Ref441503121 \h \n </w:instrText>
      </w:r>
      <w:r w:rsidR="00C12D6E">
        <w:rPr>
          <w:bCs w:val="0"/>
          <w:szCs w:val="24"/>
        </w:rPr>
      </w:r>
      <w:r w:rsidR="00C12D6E">
        <w:rPr>
          <w:bCs w:val="0"/>
          <w:szCs w:val="24"/>
        </w:rPr>
        <w:fldChar w:fldCharType="separate"/>
      </w:r>
      <w:r w:rsidR="00D31E8D">
        <w:rPr>
          <w:bCs w:val="0"/>
          <w:szCs w:val="24"/>
        </w:rPr>
        <w:t>3.9.3</w:t>
      </w:r>
      <w:r w:rsidR="00C12D6E">
        <w:rPr>
          <w:bCs w:val="0"/>
          <w:szCs w:val="24"/>
        </w:rPr>
        <w:fldChar w:fldCharType="end"/>
      </w:r>
      <w:r w:rsidRPr="00546518">
        <w:rPr>
          <w:bCs w:val="0"/>
          <w:szCs w:val="24"/>
        </w:rPr>
        <w:t xml:space="preserve"> настоящей </w:t>
      </w:r>
      <w:r w:rsidRPr="00376387">
        <w:rPr>
          <w:bCs w:val="0"/>
          <w:szCs w:val="24"/>
        </w:rPr>
        <w:t>Документации, Конкурсная комиссия оценивает и сопоставляет стоимость Заявки без учета НДС.</w:t>
      </w:r>
    </w:p>
    <w:p w:rsidR="00D16F20" w:rsidRPr="00376387" w:rsidRDefault="00D16F20" w:rsidP="00D16F20">
      <w:pPr>
        <w:pStyle w:val="Times12"/>
        <w:numPr>
          <w:ilvl w:val="3"/>
          <w:numId w:val="9"/>
        </w:numPr>
        <w:tabs>
          <w:tab w:val="num" w:pos="1620"/>
        </w:tabs>
        <w:spacing w:after="120"/>
        <w:ind w:left="0" w:firstLine="540"/>
        <w:rPr>
          <w:bCs w:val="0"/>
          <w:szCs w:val="24"/>
        </w:rPr>
      </w:pPr>
      <w:bookmarkStart w:id="1058" w:name="_Toc296692818"/>
      <w:bookmarkStart w:id="1059" w:name="_Toc296693450"/>
      <w:bookmarkStart w:id="1060" w:name="_Toc298234608"/>
      <w:bookmarkStart w:id="1061" w:name="_Toc298234682"/>
      <w:bookmarkEnd w:id="1058"/>
      <w:bookmarkEnd w:id="1059"/>
      <w:bookmarkEnd w:id="1060"/>
      <w:bookmarkEnd w:id="1061"/>
      <w:r w:rsidRPr="00376387">
        <w:rPr>
          <w:szCs w:val="24"/>
        </w:rPr>
        <w:t xml:space="preserve"> Участник должен предоставить на рассмотрение </w:t>
      </w:r>
      <w:r w:rsidR="00306748" w:rsidRPr="00376387">
        <w:rPr>
          <w:szCs w:val="24"/>
        </w:rPr>
        <w:t>Конкурсн</w:t>
      </w:r>
      <w:r w:rsidRPr="00376387">
        <w:rPr>
          <w:szCs w:val="24"/>
        </w:rPr>
        <w:t>ой комиссии сводный сметный расчет. Сметная документация должна учитывать процент снижения.</w:t>
      </w:r>
    </w:p>
    <w:p w:rsidR="00E570BF" w:rsidRPr="0070125C" w:rsidRDefault="00E570BF" w:rsidP="00E570BF">
      <w:pPr>
        <w:pStyle w:val="Times12"/>
        <w:numPr>
          <w:ilvl w:val="3"/>
          <w:numId w:val="9"/>
        </w:numPr>
        <w:tabs>
          <w:tab w:val="num" w:pos="1620"/>
        </w:tabs>
        <w:spacing w:after="120"/>
        <w:ind w:left="0" w:firstLine="540"/>
        <w:rPr>
          <w:bCs w:val="0"/>
          <w:szCs w:val="24"/>
        </w:rPr>
      </w:pPr>
      <w:r w:rsidRPr="00376387">
        <w:rPr>
          <w:bCs w:val="0"/>
          <w:szCs w:val="24"/>
        </w:rPr>
        <w:t>Если по итогам вскрытия конвертов с заявками, либо завершения аукционной</w:t>
      </w:r>
      <w:r w:rsidRPr="0070125C">
        <w:rPr>
          <w:bCs w:val="0"/>
          <w:szCs w:val="24"/>
        </w:rPr>
        <w:t xml:space="preserve">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fldChar w:fldCharType="begin"/>
      </w:r>
      <w:r w:rsidR="00F20B07">
        <w:instrText xml:space="preserve"> REF _Ref465670219 \r \h  \* MERGEFORMAT </w:instrText>
      </w:r>
      <w:r w:rsidR="00F20B07">
        <w:fldChar w:fldCharType="separate"/>
      </w:r>
      <w:r w:rsidR="00D31E8D" w:rsidRPr="00D31E8D">
        <w:rPr>
          <w:bCs w:val="0"/>
          <w:szCs w:val="24"/>
        </w:rPr>
        <w:t>3.15</w:t>
      </w:r>
      <w:r w:rsidR="00F20B07">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2" w:name="_Toc298234688"/>
      <w:bookmarkStart w:id="1063" w:name="_Toc255985682"/>
      <w:bookmarkStart w:id="1064" w:name="_Ref303277132"/>
      <w:bookmarkStart w:id="1065" w:name="_Ref303324190"/>
      <w:bookmarkStart w:id="1066" w:name="_Ref306194605"/>
      <w:bookmarkStart w:id="1067" w:name="_Ref306198074"/>
      <w:bookmarkStart w:id="1068" w:name="_Toc441503255"/>
      <w:bookmarkStart w:id="1069" w:name="_Ref441506983"/>
      <w:bookmarkStart w:id="1070" w:name="_Toc441572045"/>
      <w:bookmarkStart w:id="1071" w:name="_Toc441575137"/>
      <w:bookmarkStart w:id="1072" w:name="_Ref441581076"/>
      <w:bookmarkStart w:id="1073" w:name="_Ref442278803"/>
      <w:bookmarkStart w:id="1074" w:name="_Toc442434798"/>
      <w:bookmarkStart w:id="1075" w:name="_Toc442435637"/>
      <w:bookmarkStart w:id="1076" w:name="_Toc462044757"/>
      <w:bookmarkStart w:id="1077" w:name="_Toc462068460"/>
      <w:bookmarkStart w:id="1078" w:name="_Toc463514150"/>
      <w:bookmarkStart w:id="1079" w:name="_Toc469480366"/>
      <w:bookmarkStart w:id="1080" w:name="_Toc471823156"/>
      <w:bookmarkStart w:id="1081" w:name="_Toc498512017"/>
      <w:r w:rsidRPr="00363FC9">
        <w:rPr>
          <w:sz w:val="24"/>
          <w:szCs w:val="24"/>
        </w:rPr>
        <w:t>Обеспечение исполнения обязательств Участника</w:t>
      </w:r>
      <w:bookmarkEnd w:id="1054"/>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904493" w:rsidRPr="00376387"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 xml:space="preserve">участием в Конкурсе и подачей Заявки, на </w:t>
      </w:r>
      <w:r w:rsidRPr="00376387">
        <w:rPr>
          <w:bCs/>
          <w:sz w:val="24"/>
          <w:szCs w:val="24"/>
        </w:rPr>
        <w:t xml:space="preserve">сумму </w:t>
      </w:r>
      <w:r w:rsidR="00376387" w:rsidRPr="00376387">
        <w:rPr>
          <w:bCs/>
          <w:sz w:val="24"/>
          <w:szCs w:val="24"/>
        </w:rPr>
        <w:t>3</w:t>
      </w:r>
      <w:r w:rsidRPr="00376387">
        <w:rPr>
          <w:bCs/>
          <w:sz w:val="24"/>
          <w:szCs w:val="24"/>
        </w:rPr>
        <w:t>% от стоимости Заявки, с учетом НДС.</w:t>
      </w:r>
      <w:r w:rsidR="00A74BDB" w:rsidRPr="00376387">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C12D6E">
        <w:fldChar w:fldCharType="begin"/>
      </w:r>
      <w:r w:rsidR="007F3BE0">
        <w:instrText xml:space="preserve"> REF _Ref467502370 \r \h  \* MERGEFORMAT </w:instrText>
      </w:r>
      <w:r w:rsidR="00C12D6E">
        <w:fldChar w:fldCharType="separate"/>
      </w:r>
      <w:r w:rsidR="00D31E8D" w:rsidRPr="00D31E8D">
        <w:rPr>
          <w:sz w:val="24"/>
          <w:szCs w:val="24"/>
        </w:rPr>
        <w:t>3.4.8.3</w:t>
      </w:r>
      <w:r w:rsidR="00C12D6E">
        <w:fldChar w:fldCharType="end"/>
      </w:r>
      <w:r w:rsidRPr="001C133F">
        <w:rPr>
          <w:sz w:val="24"/>
          <w:szCs w:val="24"/>
        </w:rPr>
        <w:t xml:space="preserve">) или путем внесения денежных средств на расчетный счет </w:t>
      </w:r>
      <w:r w:rsidR="005F7241">
        <w:rPr>
          <w:bCs/>
          <w:sz w:val="24"/>
          <w:szCs w:val="24"/>
        </w:rPr>
        <w:t>Организато</w:t>
      </w:r>
      <w:r w:rsidR="00B342B2">
        <w:rPr>
          <w:bCs/>
          <w:sz w:val="24"/>
          <w:szCs w:val="24"/>
        </w:rPr>
        <w:t>ра</w:t>
      </w:r>
      <w:r w:rsidRPr="001C133F">
        <w:rPr>
          <w:bCs/>
          <w:sz w:val="24"/>
          <w:szCs w:val="24"/>
        </w:rPr>
        <w:t xml:space="preserve"> (п. </w:t>
      </w:r>
      <w:r w:rsidR="00C12D6E">
        <w:fldChar w:fldCharType="begin"/>
      </w:r>
      <w:r w:rsidR="007F3BE0">
        <w:instrText xml:space="preserve"> REF _Ref442263553 \r \h  \* MERGEFORMAT </w:instrText>
      </w:r>
      <w:r w:rsidR="00C12D6E">
        <w:fldChar w:fldCharType="separate"/>
      </w:r>
      <w:r w:rsidR="00D31E8D" w:rsidRPr="00D31E8D">
        <w:rPr>
          <w:bCs/>
          <w:sz w:val="24"/>
          <w:szCs w:val="24"/>
        </w:rPr>
        <w:t>3.4.8.4</w:t>
      </w:r>
      <w:r w:rsidR="00C12D6E">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2" w:name="_Ref467168844"/>
      <w:bookmarkStart w:id="1083" w:name="_Ref306390343"/>
      <w:bookmarkStart w:id="1084"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2"/>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3"/>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F20B07">
        <w:fldChar w:fldCharType="begin"/>
      </w:r>
      <w:r w:rsidR="00F20B07">
        <w:instrText xml:space="preserve"> REF _Ref440272678 \r \h  \* MERGEFORMAT </w:instrText>
      </w:r>
      <w:r w:rsidR="00F20B07">
        <w:fldChar w:fldCharType="separate"/>
      </w:r>
      <w:r w:rsidR="00D31E8D" w:rsidRPr="00D31E8D">
        <w:rPr>
          <w:bCs/>
          <w:sz w:val="24"/>
          <w:szCs w:val="24"/>
        </w:rPr>
        <w:t>0</w:t>
      </w:r>
      <w:r w:rsidR="00F20B07">
        <w:fldChar w:fldCharType="end"/>
      </w:r>
      <w:r w:rsidRPr="00E71A48">
        <w:rPr>
          <w:bCs/>
          <w:sz w:val="24"/>
          <w:szCs w:val="24"/>
        </w:rPr>
        <w:t>).</w:t>
      </w:r>
      <w:bookmarkEnd w:id="1084"/>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5" w:name="_Ref307586570"/>
      <w:r w:rsidRPr="00E71A48">
        <w:rPr>
          <w:bCs/>
          <w:sz w:val="24"/>
          <w:szCs w:val="24"/>
        </w:rPr>
        <w:t>В соглашении о неустойке должно быть указано</w:t>
      </w:r>
      <w:bookmarkStart w:id="1086"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5"/>
      <w:bookmarkEnd w:id="1086"/>
    </w:p>
    <w:p w:rsidR="00DF6114" w:rsidRPr="00735667" w:rsidRDefault="00DF6114" w:rsidP="00FD463B">
      <w:pPr>
        <w:numPr>
          <w:ilvl w:val="4"/>
          <w:numId w:val="84"/>
        </w:numPr>
        <w:tabs>
          <w:tab w:val="left" w:pos="1620"/>
        </w:tabs>
        <w:spacing w:line="264" w:lineRule="auto"/>
        <w:rPr>
          <w:bCs/>
          <w:szCs w:val="24"/>
        </w:rPr>
      </w:pPr>
      <w:r w:rsidRPr="0008171A">
        <w:rPr>
          <w:bCs/>
          <w:szCs w:val="24"/>
        </w:rPr>
        <w:t xml:space="preserve">изменения Заявки, в том числе в процессе проведения переторжки, в течение срока </w:t>
      </w:r>
      <w:r w:rsidRPr="0008171A">
        <w:rPr>
          <w:bCs/>
          <w:szCs w:val="24"/>
        </w:rPr>
        <w:lastRenderedPageBreak/>
        <w:t>ее действия (п.</w:t>
      </w:r>
      <w:r w:rsidR="00F20B07">
        <w:fldChar w:fldCharType="begin"/>
      </w:r>
      <w:r w:rsidR="00F20B07">
        <w:instrText xml:space="preserve"> REF _Ref441504383 \r \h  \* MERGEFORMAT </w:instrText>
      </w:r>
      <w:r w:rsidR="00F20B07">
        <w:fldChar w:fldCharType="separate"/>
      </w:r>
      <w:r w:rsidR="00D31E8D" w:rsidRPr="00D31E8D">
        <w:rPr>
          <w:bCs/>
          <w:szCs w:val="24"/>
        </w:rPr>
        <w:t>3.4.4</w:t>
      </w:r>
      <w:r w:rsidR="00F20B07">
        <w:fldChar w:fldCharType="end"/>
      </w:r>
      <w:r w:rsidRPr="0008171A">
        <w:rPr>
          <w:bCs/>
          <w:szCs w:val="24"/>
        </w:rPr>
        <w:t xml:space="preserve">) после </w:t>
      </w:r>
      <w:r w:rsidRPr="00735667">
        <w:rPr>
          <w:bCs/>
          <w:szCs w:val="24"/>
        </w:rPr>
        <w:t>истечения срока окончания подачи Заявок (п.</w:t>
      </w:r>
      <w:r w:rsidR="00C12D6E">
        <w:fldChar w:fldCharType="begin"/>
      </w:r>
      <w:r w:rsidR="00900BB1">
        <w:instrText xml:space="preserve"> REF  _Ref462040994 \h \n </w:instrText>
      </w:r>
      <w:r w:rsidR="00C12D6E">
        <w:fldChar w:fldCharType="separate"/>
      </w:r>
      <w:r w:rsidR="00D31E8D">
        <w:t>3.6.1.1</w:t>
      </w:r>
      <w:r w:rsidR="00C12D6E">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C12D6E">
        <w:fldChar w:fldCharType="begin"/>
      </w:r>
      <w:r w:rsidR="00FD463B">
        <w:rPr>
          <w:bCs/>
          <w:szCs w:val="24"/>
        </w:rPr>
        <w:instrText xml:space="preserve"> REF _Ref468697489 \r \h </w:instrText>
      </w:r>
      <w:r w:rsidR="00C12D6E">
        <w:fldChar w:fldCharType="separate"/>
      </w:r>
      <w:r w:rsidR="00D31E8D">
        <w:rPr>
          <w:bCs/>
          <w:szCs w:val="24"/>
        </w:rPr>
        <w:t>3.16</w:t>
      </w:r>
      <w:r w:rsidR="00C12D6E">
        <w:fldChar w:fldCharType="end"/>
      </w:r>
      <w:r w:rsidRPr="00FC0698">
        <w:rPr>
          <w:bCs/>
          <w:szCs w:val="24"/>
        </w:rPr>
        <w:t>);</w:t>
      </w:r>
    </w:p>
    <w:p w:rsidR="00DF6114" w:rsidRPr="00376387" w:rsidRDefault="00DF6114" w:rsidP="00FD463B">
      <w:pPr>
        <w:numPr>
          <w:ilvl w:val="4"/>
          <w:numId w:val="84"/>
        </w:numPr>
        <w:tabs>
          <w:tab w:val="left" w:pos="1620"/>
        </w:tabs>
        <w:spacing w:line="264" w:lineRule="auto"/>
        <w:rPr>
          <w:bCs/>
          <w:szCs w:val="24"/>
        </w:rPr>
      </w:pPr>
      <w:r w:rsidRPr="00376387">
        <w:rPr>
          <w:bCs/>
          <w:szCs w:val="24"/>
        </w:rPr>
        <w:t>отказа Победителя предоставить финансовое обеспечение по Договору</w:t>
      </w:r>
      <w:r w:rsidR="0060076B" w:rsidRPr="00376387">
        <w:rPr>
          <w:bCs/>
          <w:szCs w:val="24"/>
        </w:rPr>
        <w:t xml:space="preserve"> (п.</w:t>
      </w:r>
      <w:r w:rsidR="00C12D6E" w:rsidRPr="00376387">
        <w:rPr>
          <w:bCs/>
          <w:szCs w:val="24"/>
        </w:rPr>
        <w:fldChar w:fldCharType="begin"/>
      </w:r>
      <w:r w:rsidR="0060076B" w:rsidRPr="00376387">
        <w:rPr>
          <w:bCs/>
          <w:szCs w:val="24"/>
        </w:rPr>
        <w:instrText xml:space="preserve"> REF _Ref468199124 \r \h </w:instrText>
      </w:r>
      <w:r w:rsidR="00376387">
        <w:rPr>
          <w:bCs/>
          <w:szCs w:val="24"/>
        </w:rPr>
        <w:instrText xml:space="preserve"> \* MERGEFORMAT </w:instrText>
      </w:r>
      <w:r w:rsidR="00C12D6E" w:rsidRPr="00376387">
        <w:rPr>
          <w:bCs/>
          <w:szCs w:val="24"/>
        </w:rPr>
      </w:r>
      <w:r w:rsidR="00C12D6E" w:rsidRPr="00376387">
        <w:rPr>
          <w:bCs/>
          <w:szCs w:val="24"/>
        </w:rPr>
        <w:fldChar w:fldCharType="separate"/>
      </w:r>
      <w:r w:rsidR="00D31E8D">
        <w:rPr>
          <w:bCs/>
          <w:szCs w:val="24"/>
        </w:rPr>
        <w:t>3.17</w:t>
      </w:r>
      <w:r w:rsidR="00C12D6E" w:rsidRPr="00376387">
        <w:rPr>
          <w:bCs/>
          <w:szCs w:val="24"/>
        </w:rPr>
        <w:fldChar w:fldCharType="end"/>
      </w:r>
      <w:r w:rsidR="0060076B" w:rsidRPr="00376387">
        <w:rPr>
          <w:bCs/>
          <w:szCs w:val="24"/>
        </w:rPr>
        <w:t>)</w:t>
      </w:r>
      <w:r w:rsidRPr="00376387">
        <w:rPr>
          <w:bCs/>
          <w:szCs w:val="24"/>
        </w:rPr>
        <w:t>.</w:t>
      </w:r>
    </w:p>
    <w:p w:rsidR="003B5887" w:rsidRPr="00376387" w:rsidRDefault="00DF6114" w:rsidP="00363FC9">
      <w:pPr>
        <w:pStyle w:val="afd"/>
        <w:numPr>
          <w:ilvl w:val="5"/>
          <w:numId w:val="80"/>
        </w:numPr>
        <w:tabs>
          <w:tab w:val="left" w:pos="1620"/>
        </w:tabs>
        <w:spacing w:after="120" w:line="240" w:lineRule="auto"/>
        <w:ind w:left="426" w:firstLine="56"/>
        <w:rPr>
          <w:sz w:val="24"/>
          <w:szCs w:val="24"/>
        </w:rPr>
      </w:pPr>
      <w:bookmarkStart w:id="1087" w:name="_Ref307563802"/>
      <w:r w:rsidRPr="00376387">
        <w:rPr>
          <w:bCs/>
          <w:sz w:val="24"/>
          <w:szCs w:val="24"/>
        </w:rPr>
        <w:t xml:space="preserve">В случаях, указанных в п. </w:t>
      </w:r>
      <w:r w:rsidR="00F20B07" w:rsidRPr="00376387">
        <w:fldChar w:fldCharType="begin"/>
      </w:r>
      <w:r w:rsidR="00F20B07" w:rsidRPr="00376387">
        <w:instrText xml:space="preserve"> REF _Ref307586570 \r \h  \* MERGEFORMAT </w:instrText>
      </w:r>
      <w:r w:rsidR="00F20B07" w:rsidRPr="00376387">
        <w:fldChar w:fldCharType="separate"/>
      </w:r>
      <w:r w:rsidR="00D31E8D" w:rsidRPr="00D31E8D">
        <w:rPr>
          <w:bCs/>
          <w:sz w:val="24"/>
          <w:szCs w:val="24"/>
        </w:rPr>
        <w:t>3.4.8.3.2</w:t>
      </w:r>
      <w:r w:rsidR="00F20B07" w:rsidRPr="00376387">
        <w:fldChar w:fldCharType="end"/>
      </w:r>
      <w:r w:rsidRPr="00376387">
        <w:rPr>
          <w:bCs/>
          <w:sz w:val="24"/>
          <w:szCs w:val="24"/>
        </w:rPr>
        <w:t xml:space="preserve"> Участник обязан выплатить </w:t>
      </w:r>
      <w:r w:rsidR="00B342B2" w:rsidRPr="00376387">
        <w:rPr>
          <w:bCs/>
          <w:sz w:val="24"/>
          <w:szCs w:val="24"/>
        </w:rPr>
        <w:t>Организатору</w:t>
      </w:r>
      <w:r w:rsidRPr="00376387">
        <w:rPr>
          <w:bCs/>
          <w:sz w:val="24"/>
          <w:szCs w:val="24"/>
        </w:rPr>
        <w:t xml:space="preserve"> неустойку в размере </w:t>
      </w:r>
      <w:bookmarkEnd w:id="1087"/>
      <w:r w:rsidR="00376387" w:rsidRPr="00376387">
        <w:rPr>
          <w:bCs/>
          <w:sz w:val="24"/>
          <w:szCs w:val="24"/>
        </w:rPr>
        <w:t>3</w:t>
      </w:r>
      <w:r w:rsidRPr="00376387">
        <w:rPr>
          <w:bCs/>
          <w:sz w:val="24"/>
          <w:szCs w:val="24"/>
        </w:rPr>
        <w:t>% от стоимости Заявки, с учетом НДС.</w:t>
      </w:r>
    </w:p>
    <w:p w:rsidR="003B5887" w:rsidRPr="00376387"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26"/>
      <w:r w:rsidRPr="00376387">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8"/>
    </w:p>
    <w:p w:rsidR="00CC5A3A" w:rsidRPr="00AF3831" w:rsidRDefault="00CC5A3A" w:rsidP="00363FC9">
      <w:pPr>
        <w:pStyle w:val="afd"/>
        <w:numPr>
          <w:ilvl w:val="5"/>
          <w:numId w:val="80"/>
        </w:numPr>
        <w:tabs>
          <w:tab w:val="left" w:pos="1620"/>
        </w:tabs>
        <w:spacing w:after="120" w:line="240" w:lineRule="auto"/>
        <w:ind w:left="426" w:firstLine="56"/>
        <w:rPr>
          <w:bCs/>
          <w:sz w:val="24"/>
          <w:szCs w:val="24"/>
        </w:rPr>
      </w:pPr>
      <w:r w:rsidRPr="00376387">
        <w:rPr>
          <w:bCs/>
          <w:sz w:val="24"/>
          <w:szCs w:val="24"/>
        </w:rPr>
        <w:t>Участник должен предоставить оригинал соглашения о неустойке</w:t>
      </w:r>
      <w:r w:rsidR="00064CE1" w:rsidRPr="00376387">
        <w:rPr>
          <w:bCs/>
          <w:sz w:val="24"/>
          <w:szCs w:val="24"/>
        </w:rPr>
        <w:t xml:space="preserve"> (подраздел </w:t>
      </w:r>
      <w:r w:rsidR="005E5130" w:rsidRPr="00376387">
        <w:fldChar w:fldCharType="begin"/>
      </w:r>
      <w:r w:rsidR="005E5130" w:rsidRPr="00376387">
        <w:rPr>
          <w:bCs/>
          <w:sz w:val="24"/>
          <w:szCs w:val="24"/>
        </w:rPr>
        <w:instrText xml:space="preserve"> REF _Ref516845464 \r \h </w:instrText>
      </w:r>
      <w:r w:rsidR="00376387">
        <w:instrText xml:space="preserve"> \* MERGEFORMAT </w:instrText>
      </w:r>
      <w:r w:rsidR="005E5130" w:rsidRPr="00376387">
        <w:fldChar w:fldCharType="separate"/>
      </w:r>
      <w:r w:rsidR="00D31E8D">
        <w:rPr>
          <w:bCs/>
          <w:sz w:val="24"/>
          <w:szCs w:val="24"/>
        </w:rPr>
        <w:t>5.14</w:t>
      </w:r>
      <w:r w:rsidR="005E5130" w:rsidRPr="00376387">
        <w:fldChar w:fldCharType="end"/>
      </w:r>
      <w:r w:rsidR="00064CE1" w:rsidRPr="00376387">
        <w:rPr>
          <w:bCs/>
          <w:sz w:val="24"/>
          <w:szCs w:val="24"/>
        </w:rPr>
        <w:t>)</w:t>
      </w:r>
      <w:r w:rsidRPr="00376387">
        <w:rPr>
          <w:bCs/>
          <w:sz w:val="24"/>
          <w:szCs w:val="24"/>
        </w:rPr>
        <w:t>, а также Расписку сдачи-приемки соглашения о неустойке</w:t>
      </w:r>
      <w:r w:rsidR="00AF3831" w:rsidRPr="00376387">
        <w:rPr>
          <w:bCs/>
          <w:sz w:val="24"/>
          <w:szCs w:val="24"/>
        </w:rPr>
        <w:t xml:space="preserve">, подготовленную по </w:t>
      </w:r>
      <w:r w:rsidR="00AF3831" w:rsidRPr="00376387">
        <w:rPr>
          <w:bCs/>
          <w:spacing w:val="-1"/>
          <w:sz w:val="24"/>
          <w:szCs w:val="24"/>
        </w:rPr>
        <w:t>форме и в соответствии с инструкциями, приведенными в настоящей Документации</w:t>
      </w:r>
      <w:r w:rsidR="00CF4C5A" w:rsidRPr="00376387">
        <w:rPr>
          <w:bCs/>
          <w:sz w:val="24"/>
          <w:szCs w:val="24"/>
        </w:rPr>
        <w:t xml:space="preserve"> </w:t>
      </w:r>
      <w:r w:rsidR="00377138" w:rsidRPr="00376387">
        <w:rPr>
          <w:bCs/>
          <w:sz w:val="24"/>
          <w:szCs w:val="24"/>
        </w:rPr>
        <w:t>(подраздел</w:t>
      </w:r>
      <w:r w:rsidR="0049532B" w:rsidRPr="00376387">
        <w:rPr>
          <w:bCs/>
          <w:sz w:val="24"/>
          <w:szCs w:val="24"/>
        </w:rPr>
        <w:t xml:space="preserve"> </w:t>
      </w:r>
      <w:r w:rsidR="00F20B07" w:rsidRPr="00376387">
        <w:fldChar w:fldCharType="begin"/>
      </w:r>
      <w:r w:rsidR="00F20B07" w:rsidRPr="00376387">
        <w:instrText xml:space="preserve"> REF _Ref462067305 \r \h  \* MERGEFORMAT </w:instrText>
      </w:r>
      <w:r w:rsidR="00F20B07" w:rsidRPr="00376387">
        <w:fldChar w:fldCharType="separate"/>
      </w:r>
      <w:r w:rsidR="00D31E8D" w:rsidRPr="00D31E8D">
        <w:rPr>
          <w:bCs/>
          <w:sz w:val="24"/>
          <w:szCs w:val="24"/>
        </w:rPr>
        <w:t>5.15</w:t>
      </w:r>
      <w:r w:rsidR="00F20B07" w:rsidRPr="00376387">
        <w:fldChar w:fldCharType="end"/>
      </w:r>
      <w:r w:rsidR="00377138" w:rsidRPr="00376387">
        <w:rPr>
          <w:bCs/>
          <w:sz w:val="24"/>
          <w:szCs w:val="24"/>
        </w:rPr>
        <w:t>)</w:t>
      </w:r>
      <w:r w:rsidRPr="00376387">
        <w:rPr>
          <w:bCs/>
          <w:sz w:val="24"/>
          <w:szCs w:val="24"/>
        </w:rPr>
        <w:t xml:space="preserve">, в срок не позднее даты и времени окончания приема заявок, указанных в пункте </w:t>
      </w:r>
      <w:r w:rsidR="00F20B07" w:rsidRPr="00376387">
        <w:fldChar w:fldCharType="begin"/>
      </w:r>
      <w:r w:rsidR="00F20B07" w:rsidRPr="00376387">
        <w:instrText xml:space="preserve"> REF  _Ref441505211 \h \n  \* MERGEFORMAT </w:instrText>
      </w:r>
      <w:r w:rsidR="00F20B07" w:rsidRPr="00376387">
        <w:fldChar w:fldCharType="separate"/>
      </w:r>
      <w:r w:rsidR="00D31E8D" w:rsidRPr="00D31E8D">
        <w:rPr>
          <w:sz w:val="24"/>
          <w:szCs w:val="24"/>
        </w:rPr>
        <w:t>3.6.1.1</w:t>
      </w:r>
      <w:r w:rsidR="00F20B07" w:rsidRPr="00376387">
        <w:fldChar w:fldCharType="end"/>
      </w:r>
      <w:r w:rsidRPr="00376387">
        <w:rPr>
          <w:bCs/>
          <w:sz w:val="24"/>
          <w:szCs w:val="24"/>
        </w:rPr>
        <w:t xml:space="preserve"> настоящей </w:t>
      </w:r>
      <w:r w:rsidR="006265DC" w:rsidRPr="00376387">
        <w:rPr>
          <w:bCs/>
          <w:sz w:val="24"/>
          <w:szCs w:val="24"/>
        </w:rPr>
        <w:t>Документации</w:t>
      </w:r>
      <w:r w:rsidRPr="00376387">
        <w:rPr>
          <w:bCs/>
          <w:sz w:val="24"/>
          <w:szCs w:val="24"/>
        </w:rPr>
        <w:t>, по адресу: РФ, 127018, г. Москва, ул. 2-я Ямская, дом 4, каб. №303, исполнительный сотрудник –</w:t>
      </w:r>
      <w:r w:rsidR="004431A1" w:rsidRPr="00376387">
        <w:rPr>
          <w:sz w:val="24"/>
          <w:szCs w:val="24"/>
        </w:rPr>
        <w:t>Горностаева</w:t>
      </w:r>
      <w:r w:rsidR="00890A0E" w:rsidRPr="00376387">
        <w:rPr>
          <w:sz w:val="24"/>
          <w:szCs w:val="24"/>
        </w:rPr>
        <w:t xml:space="preserve"> Татьяна Валентиновна</w:t>
      </w:r>
      <w:r w:rsidR="00931982" w:rsidRPr="00376387">
        <w:rPr>
          <w:sz w:val="24"/>
          <w:szCs w:val="24"/>
        </w:rPr>
        <w:t>, контактный телефон (495) 747-92-92</w:t>
      </w:r>
      <w:r w:rsidRPr="00376387">
        <w:rPr>
          <w:bCs/>
          <w:sz w:val="24"/>
          <w:szCs w:val="24"/>
        </w:rPr>
        <w:t>. Оригинал соглашения о неустойке должен быть надежно запечатан в конверт, на</w:t>
      </w:r>
      <w:r w:rsidRPr="00AF3831">
        <w:rPr>
          <w:bCs/>
          <w:sz w:val="24"/>
          <w:szCs w:val="24"/>
        </w:rPr>
        <w:t xml:space="preserve">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F20B07">
        <w:fldChar w:fldCharType="begin"/>
      </w:r>
      <w:r w:rsidR="00F20B07">
        <w:instrText xml:space="preserve"> REF _Ref441571244 \r \h  \* MERGEFORMAT </w:instrText>
      </w:r>
      <w:r w:rsidR="00F20B07">
        <w:fldChar w:fldCharType="separate"/>
      </w:r>
      <w:r w:rsidR="00D31E8D" w:rsidRPr="00D31E8D">
        <w:rPr>
          <w:sz w:val="24"/>
          <w:szCs w:val="24"/>
        </w:rPr>
        <w:t>1.1.1</w:t>
      </w:r>
      <w:r w:rsidR="00F20B07">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F20B07">
        <w:fldChar w:fldCharType="begin"/>
      </w:r>
      <w:r w:rsidR="00F20B07">
        <w:instrText xml:space="preserve"> REF _Ref303323780 \r \h  \* MERGEFORMAT </w:instrText>
      </w:r>
      <w:r w:rsidR="00F20B07">
        <w:fldChar w:fldCharType="separate"/>
      </w:r>
      <w:r w:rsidR="00D31E8D" w:rsidRPr="00D31E8D">
        <w:rPr>
          <w:sz w:val="24"/>
          <w:szCs w:val="24"/>
        </w:rPr>
        <w:t>1.1.4</w:t>
      </w:r>
      <w:r w:rsidR="00F20B07">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F20B07">
        <w:fldChar w:fldCharType="begin"/>
      </w:r>
      <w:r w:rsidR="00F20B07">
        <w:instrText xml:space="preserve"> REF _Ref467506793 \r \h  \* MERGEFORMAT </w:instrText>
      </w:r>
      <w:r w:rsidR="00F20B07">
        <w:fldChar w:fldCharType="separate"/>
      </w:r>
      <w:r w:rsidR="00D31E8D" w:rsidRPr="00D31E8D">
        <w:rPr>
          <w:sz w:val="24"/>
          <w:szCs w:val="24"/>
        </w:rPr>
        <w:t>3.4.8.5</w:t>
      </w:r>
      <w:r w:rsidR="00F20B07">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89" w:name="_Ref442263553"/>
      <w:bookmarkStart w:id="1090" w:name="_Ref441573707"/>
      <w:bookmarkStart w:id="1091" w:name="_Ref442262682"/>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B342B2">
        <w:rPr>
          <w:sz w:val="24"/>
          <w:szCs w:val="24"/>
        </w:rPr>
        <w:t>Организатора</w:t>
      </w:r>
      <w:r w:rsidRPr="001C133F">
        <w:rPr>
          <w:sz w:val="24"/>
          <w:szCs w:val="24"/>
        </w:rPr>
        <w:t>, то данный вид обеспечения должен соответствовать следующим требованиям:</w:t>
      </w:r>
      <w:bookmarkEnd w:id="1089"/>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w:t>
      </w:r>
      <w:r w:rsidR="00B342B2">
        <w:rPr>
          <w:szCs w:val="24"/>
        </w:rPr>
        <w:t>Организатора</w:t>
      </w:r>
      <w:r w:rsidRPr="001C133F">
        <w:rPr>
          <w:szCs w:val="24"/>
        </w:rPr>
        <w:t xml:space="preserve">): до момента истечения срока окончания приема Заявок (п. </w:t>
      </w:r>
      <w:r w:rsidR="00F20B07">
        <w:fldChar w:fldCharType="begin"/>
      </w:r>
      <w:r w:rsidR="00F20B07">
        <w:instrText xml:space="preserve"> REF  _Ref462040994 \h \n  \* MERGEFORMAT </w:instrText>
      </w:r>
      <w:r w:rsidR="00F20B07">
        <w:fldChar w:fldCharType="separate"/>
      </w:r>
      <w:r w:rsidR="00D31E8D">
        <w:t>3.6.1.1</w:t>
      </w:r>
      <w:r w:rsidR="00F20B07">
        <w:fldChar w:fldCharType="end"/>
      </w:r>
      <w:r w:rsidRPr="001C133F">
        <w:rPr>
          <w:szCs w:val="24"/>
        </w:rPr>
        <w:t xml:space="preserve">). В случае, если на момент истечения срока окончания приема Заявок (п. </w:t>
      </w:r>
      <w:r w:rsidR="00F20B07">
        <w:fldChar w:fldCharType="begin"/>
      </w:r>
      <w:r w:rsidR="00F20B07">
        <w:instrText xml:space="preserve"> REF  _Ref462040994 \h \n  \* MERGEFORMAT </w:instrText>
      </w:r>
      <w:r w:rsidR="00F20B07">
        <w:fldChar w:fldCharType="separate"/>
      </w:r>
      <w:r w:rsidR="00D31E8D">
        <w:t>3.6.1.1</w:t>
      </w:r>
      <w:r w:rsidR="00F20B07">
        <w:fldChar w:fldCharType="end"/>
      </w:r>
      <w:r w:rsidRPr="001C133F">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B342B2">
        <w:rPr>
          <w:szCs w:val="24"/>
        </w:rPr>
        <w:t>Организатора</w:t>
      </w:r>
      <w:r w:rsidRPr="001C133F">
        <w:rPr>
          <w:szCs w:val="24"/>
        </w:rPr>
        <w:t>,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w:t>
      </w:r>
      <w:r w:rsidR="00B342B2">
        <w:rPr>
          <w:szCs w:val="24"/>
        </w:rPr>
        <w:t>Организатора</w:t>
      </w:r>
      <w:r w:rsidRPr="001C133F">
        <w:rPr>
          <w:szCs w:val="24"/>
        </w:rPr>
        <w:t xml:space="preserve">,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w:t>
      </w:r>
      <w:r w:rsidRPr="001C133F">
        <w:rPr>
          <w:szCs w:val="24"/>
        </w:rPr>
        <w:lastRenderedPageBreak/>
        <w:t>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376387"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w:t>
      </w:r>
      <w:r w:rsidRPr="00376387">
        <w:rPr>
          <w:rFonts w:eastAsia="Calibri"/>
          <w:szCs w:val="24"/>
          <w:lang w:eastAsia="en-US"/>
        </w:rPr>
        <w:t xml:space="preserve">копию </w:t>
      </w:r>
      <w:r w:rsidRPr="00376387">
        <w:rPr>
          <w:szCs w:val="24"/>
        </w:rPr>
        <w:t>платежного</w:t>
      </w:r>
      <w:r w:rsidRPr="0037638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20B07" w:rsidRPr="00376387">
        <w:fldChar w:fldCharType="begin"/>
      </w:r>
      <w:r w:rsidR="00F20B07" w:rsidRPr="00376387">
        <w:instrText xml:space="preserve"> REF _Ref55335823 \r \h  \* MERGEFORMAT </w:instrText>
      </w:r>
      <w:r w:rsidR="00F20B07" w:rsidRPr="00376387">
        <w:fldChar w:fldCharType="separate"/>
      </w:r>
      <w:r w:rsidR="00D31E8D" w:rsidRPr="00D31E8D">
        <w:rPr>
          <w:rFonts w:eastAsia="Calibri"/>
          <w:szCs w:val="24"/>
          <w:lang w:eastAsia="en-US"/>
        </w:rPr>
        <w:t>5.7</w:t>
      </w:r>
      <w:r w:rsidR="00F20B07" w:rsidRPr="00376387">
        <w:fldChar w:fldCharType="end"/>
      </w:r>
      <w:r w:rsidRPr="0037638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376387">
        <w:rPr>
          <w:rFonts w:eastAsia="Calibri"/>
          <w:szCs w:val="24"/>
          <w:lang w:eastAsia="en-US"/>
        </w:rPr>
        <w:t>Горностаевой</w:t>
      </w:r>
      <w:r w:rsidRPr="00376387">
        <w:rPr>
          <w:rFonts w:eastAsia="Calibri"/>
          <w:szCs w:val="24"/>
          <w:lang w:eastAsia="en-US"/>
        </w:rPr>
        <w:t xml:space="preserve"> Татьяне Валентиновне - контактный телефон (495) 747-92-92 (3123), адрес электронной почты: </w:t>
      </w:r>
      <w:hyperlink r:id="rId30" w:history="1">
        <w:r w:rsidR="00794122" w:rsidRPr="00376387">
          <w:rPr>
            <w:rFonts w:eastAsia="Calibri"/>
            <w:szCs w:val="24"/>
            <w:u w:val="single"/>
            <w:lang w:eastAsia="en-US"/>
          </w:rPr>
          <w:t>Gornostaeva.TV@mrsk-1.ru</w:t>
        </w:r>
      </w:hyperlink>
      <w:r w:rsidRPr="00376387">
        <w:rPr>
          <w:rFonts w:eastAsia="Calibri"/>
          <w:szCs w:val="24"/>
          <w:lang w:eastAsia="en-US"/>
        </w:rPr>
        <w:t xml:space="preserve">. Данные документы необходимо направить </w:t>
      </w:r>
      <w:r w:rsidR="00B342B2" w:rsidRPr="00376387">
        <w:rPr>
          <w:szCs w:val="24"/>
        </w:rPr>
        <w:t xml:space="preserve">Организатору </w:t>
      </w:r>
      <w:r w:rsidRPr="00376387">
        <w:rPr>
          <w:szCs w:val="24"/>
        </w:rPr>
        <w:t>до момента истечения срока окончания приема заявок (п</w:t>
      </w:r>
      <w:r w:rsidR="00E57E7C" w:rsidRPr="00376387">
        <w:rPr>
          <w:szCs w:val="24"/>
        </w:rPr>
        <w:t>.</w:t>
      </w:r>
      <w:r w:rsidRPr="00376387">
        <w:rPr>
          <w:szCs w:val="24"/>
        </w:rPr>
        <w:t xml:space="preserve"> </w:t>
      </w:r>
      <w:r w:rsidR="00F20B07" w:rsidRPr="00376387">
        <w:fldChar w:fldCharType="begin"/>
      </w:r>
      <w:r w:rsidR="00F20B07" w:rsidRPr="00376387">
        <w:instrText xml:space="preserve"> REF  _Ref462040994 \h \n  \* MERGEFORMAT </w:instrText>
      </w:r>
      <w:r w:rsidR="00F20B07" w:rsidRPr="00376387">
        <w:fldChar w:fldCharType="separate"/>
      </w:r>
      <w:r w:rsidR="00D31E8D">
        <w:t>3.6.1.1</w:t>
      </w:r>
      <w:r w:rsidR="00F20B07" w:rsidRPr="00376387">
        <w:fldChar w:fldCharType="end"/>
      </w:r>
      <w:r w:rsidRPr="00376387">
        <w:rPr>
          <w:szCs w:val="24"/>
        </w:rPr>
        <w:t>).</w:t>
      </w:r>
    </w:p>
    <w:p w:rsidR="00C442EA" w:rsidRPr="00376387" w:rsidRDefault="00C442EA" w:rsidP="00363FC9">
      <w:pPr>
        <w:pStyle w:val="Times12"/>
        <w:numPr>
          <w:ilvl w:val="5"/>
          <w:numId w:val="78"/>
        </w:numPr>
        <w:tabs>
          <w:tab w:val="clear" w:pos="3960"/>
          <w:tab w:val="num" w:pos="1701"/>
        </w:tabs>
        <w:spacing w:before="120"/>
        <w:ind w:left="567" w:firstLine="0"/>
        <w:rPr>
          <w:szCs w:val="24"/>
        </w:rPr>
      </w:pPr>
      <w:bookmarkStart w:id="1092" w:name="_Ref468974078"/>
      <w:r w:rsidRPr="00376387">
        <w:rPr>
          <w:rFonts w:eastAsia="Calibri"/>
          <w:szCs w:val="24"/>
          <w:lang w:eastAsia="en-US"/>
        </w:rPr>
        <w:t>Реквизиты</w:t>
      </w:r>
      <w:r w:rsidRPr="00376387">
        <w:rPr>
          <w:szCs w:val="24"/>
        </w:rPr>
        <w:t xml:space="preserve"> </w:t>
      </w:r>
      <w:r w:rsidR="00B342B2" w:rsidRPr="00376387">
        <w:rPr>
          <w:szCs w:val="24"/>
        </w:rPr>
        <w:t xml:space="preserve">Организатора </w:t>
      </w:r>
      <w:r w:rsidRPr="00376387">
        <w:rPr>
          <w:szCs w:val="24"/>
        </w:rPr>
        <w:t>для перечисления денежных средств в качестве обеспечения обязательств, связанных с участием в Конкурсе и подачей Заявки:</w:t>
      </w:r>
      <w:bookmarkEnd w:id="1092"/>
    </w:p>
    <w:p w:rsidR="00C442EA" w:rsidRPr="00376387" w:rsidRDefault="00C442EA" w:rsidP="00C442EA">
      <w:pPr>
        <w:pStyle w:val="aff"/>
        <w:numPr>
          <w:ilvl w:val="0"/>
          <w:numId w:val="0"/>
        </w:numPr>
        <w:snapToGrid w:val="0"/>
        <w:spacing w:before="100" w:beforeAutospacing="1" w:line="240" w:lineRule="auto"/>
        <w:ind w:left="2160"/>
        <w:rPr>
          <w:sz w:val="24"/>
          <w:szCs w:val="24"/>
          <w:u w:val="single"/>
        </w:rPr>
      </w:pPr>
      <w:r w:rsidRPr="00376387">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376387" w:rsidRDefault="00C442EA" w:rsidP="00363FC9">
      <w:pPr>
        <w:pStyle w:val="aff"/>
        <w:numPr>
          <w:ilvl w:val="0"/>
          <w:numId w:val="68"/>
        </w:numPr>
        <w:tabs>
          <w:tab w:val="left" w:pos="2127"/>
        </w:tabs>
        <w:spacing w:before="240" w:line="240" w:lineRule="auto"/>
        <w:ind w:left="2846" w:hanging="357"/>
        <w:rPr>
          <w:sz w:val="24"/>
          <w:szCs w:val="24"/>
        </w:rPr>
      </w:pPr>
      <w:r w:rsidRPr="00376387">
        <w:rPr>
          <w:sz w:val="24"/>
          <w:szCs w:val="24"/>
        </w:rPr>
        <w:t>ИНН/КПП: 6901067107/997450001</w:t>
      </w:r>
    </w:p>
    <w:p w:rsidR="00C442EA" w:rsidRPr="00376387" w:rsidRDefault="00C442EA" w:rsidP="00C442EA">
      <w:pPr>
        <w:pStyle w:val="aff"/>
        <w:numPr>
          <w:ilvl w:val="0"/>
          <w:numId w:val="0"/>
        </w:numPr>
        <w:tabs>
          <w:tab w:val="left" w:pos="2127"/>
        </w:tabs>
        <w:spacing w:line="240" w:lineRule="auto"/>
        <w:ind w:left="2847"/>
        <w:rPr>
          <w:sz w:val="24"/>
          <w:szCs w:val="24"/>
        </w:rPr>
      </w:pPr>
      <w:r w:rsidRPr="00376387">
        <w:rPr>
          <w:sz w:val="24"/>
          <w:szCs w:val="24"/>
        </w:rPr>
        <w:t>р/с: 40702810000000019885 в ПАО РОСБАНК</w:t>
      </w:r>
    </w:p>
    <w:p w:rsidR="00C442EA" w:rsidRPr="00376387" w:rsidRDefault="00C442EA" w:rsidP="00C442EA">
      <w:pPr>
        <w:pStyle w:val="aff"/>
        <w:numPr>
          <w:ilvl w:val="0"/>
          <w:numId w:val="0"/>
        </w:numPr>
        <w:tabs>
          <w:tab w:val="left" w:pos="2127"/>
        </w:tabs>
        <w:spacing w:line="240" w:lineRule="auto"/>
        <w:ind w:left="2847"/>
        <w:rPr>
          <w:sz w:val="24"/>
          <w:szCs w:val="24"/>
        </w:rPr>
      </w:pPr>
      <w:r w:rsidRPr="00376387">
        <w:rPr>
          <w:sz w:val="24"/>
          <w:szCs w:val="24"/>
        </w:rPr>
        <w:t>БИК: 044525256</w:t>
      </w:r>
    </w:p>
    <w:p w:rsidR="00C442EA" w:rsidRPr="00376387" w:rsidRDefault="00C442EA" w:rsidP="00C442EA">
      <w:pPr>
        <w:pStyle w:val="aff"/>
        <w:numPr>
          <w:ilvl w:val="0"/>
          <w:numId w:val="0"/>
        </w:numPr>
        <w:tabs>
          <w:tab w:val="left" w:pos="2127"/>
        </w:tabs>
        <w:spacing w:line="240" w:lineRule="auto"/>
        <w:ind w:left="2847"/>
        <w:rPr>
          <w:sz w:val="24"/>
          <w:szCs w:val="24"/>
        </w:rPr>
      </w:pPr>
      <w:r w:rsidRPr="00376387">
        <w:rPr>
          <w:sz w:val="24"/>
          <w:szCs w:val="24"/>
        </w:rPr>
        <w:t>к/с: 30101810000000000256</w:t>
      </w:r>
    </w:p>
    <w:p w:rsidR="00C442EA" w:rsidRPr="00376387" w:rsidRDefault="00C442EA" w:rsidP="00363FC9">
      <w:pPr>
        <w:pStyle w:val="Times12"/>
        <w:numPr>
          <w:ilvl w:val="5"/>
          <w:numId w:val="78"/>
        </w:numPr>
        <w:tabs>
          <w:tab w:val="clear" w:pos="3960"/>
          <w:tab w:val="num" w:pos="1701"/>
        </w:tabs>
        <w:spacing w:before="120"/>
        <w:ind w:left="567" w:firstLine="0"/>
        <w:rPr>
          <w:szCs w:val="24"/>
        </w:rPr>
      </w:pPr>
      <w:r w:rsidRPr="00376387">
        <w:rPr>
          <w:rFonts w:eastAsia="Calibri"/>
          <w:szCs w:val="24"/>
          <w:lang w:eastAsia="en-US"/>
        </w:rPr>
        <w:t>Предоставленное</w:t>
      </w:r>
      <w:r w:rsidRPr="00376387">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w:t>
      </w:r>
      <w:r w:rsidR="00B342B2" w:rsidRPr="00376387">
        <w:rPr>
          <w:szCs w:val="24"/>
        </w:rPr>
        <w:t>Организатора</w:t>
      </w:r>
      <w:r w:rsidRPr="00376387">
        <w:rPr>
          <w:szCs w:val="24"/>
        </w:rPr>
        <w:t xml:space="preserve">, возвращается </w:t>
      </w:r>
      <w:r w:rsidR="00B342B2" w:rsidRPr="00376387">
        <w:rPr>
          <w:szCs w:val="24"/>
        </w:rPr>
        <w:t xml:space="preserve">Организатором </w:t>
      </w:r>
      <w:r w:rsidRPr="00376387">
        <w:rPr>
          <w:szCs w:val="24"/>
        </w:rPr>
        <w:t>Участнику путем перечисления денежных средств на счет, реквизиты которого указаны в Заявке Участника</w:t>
      </w:r>
      <w:r w:rsidR="00363FC9" w:rsidRPr="00376387">
        <w:rPr>
          <w:szCs w:val="24"/>
        </w:rPr>
        <w:t>,</w:t>
      </w:r>
      <w:r w:rsidRPr="00376387">
        <w:rPr>
          <w:szCs w:val="24"/>
        </w:rPr>
        <w:t xml:space="preserve"> в следующих случаях и в следующие сроки:</w:t>
      </w:r>
    </w:p>
    <w:p w:rsidR="00C442EA" w:rsidRPr="00376387" w:rsidRDefault="00C442EA" w:rsidP="00363FC9">
      <w:pPr>
        <w:pStyle w:val="afd"/>
        <w:numPr>
          <w:ilvl w:val="0"/>
          <w:numId w:val="79"/>
        </w:numPr>
        <w:spacing w:line="240" w:lineRule="auto"/>
        <w:ind w:left="2126" w:hanging="357"/>
        <w:rPr>
          <w:sz w:val="24"/>
          <w:szCs w:val="24"/>
        </w:rPr>
      </w:pPr>
      <w:r w:rsidRPr="00376387">
        <w:rPr>
          <w:sz w:val="24"/>
          <w:szCs w:val="24"/>
        </w:rPr>
        <w:t xml:space="preserve">всем Участникам – в течение семи рабочих дней со дня принятия </w:t>
      </w:r>
      <w:r w:rsidR="00B342B2" w:rsidRPr="00376387">
        <w:rPr>
          <w:szCs w:val="24"/>
        </w:rPr>
        <w:t>Организатором</w:t>
      </w:r>
      <w:r w:rsidR="00B342B2" w:rsidRPr="00376387">
        <w:rPr>
          <w:sz w:val="24"/>
          <w:szCs w:val="24"/>
        </w:rPr>
        <w:t xml:space="preserve"> </w:t>
      </w:r>
      <w:r w:rsidRPr="00376387">
        <w:rPr>
          <w:sz w:val="24"/>
          <w:szCs w:val="24"/>
        </w:rPr>
        <w:t>решения об отказе от проведения Конкурса;</w:t>
      </w:r>
    </w:p>
    <w:p w:rsidR="00C442EA" w:rsidRPr="00376387" w:rsidRDefault="00C442EA" w:rsidP="00363FC9">
      <w:pPr>
        <w:pStyle w:val="afd"/>
        <w:numPr>
          <w:ilvl w:val="0"/>
          <w:numId w:val="79"/>
        </w:numPr>
        <w:spacing w:before="100" w:beforeAutospacing="1" w:line="240" w:lineRule="auto"/>
        <w:ind w:left="2127"/>
        <w:rPr>
          <w:sz w:val="24"/>
          <w:szCs w:val="24"/>
        </w:rPr>
      </w:pPr>
      <w:r w:rsidRPr="00376387">
        <w:rPr>
          <w:sz w:val="24"/>
          <w:szCs w:val="24"/>
        </w:rPr>
        <w:t xml:space="preserve">в течение семи рабочих дней со дня поступления </w:t>
      </w:r>
      <w:r w:rsidR="00B342B2" w:rsidRPr="00376387">
        <w:rPr>
          <w:szCs w:val="24"/>
        </w:rPr>
        <w:t>Организатору</w:t>
      </w:r>
      <w:r w:rsidR="00B342B2" w:rsidRPr="00376387">
        <w:rPr>
          <w:sz w:val="24"/>
          <w:szCs w:val="24"/>
        </w:rPr>
        <w:t xml:space="preserve"> </w:t>
      </w:r>
      <w:r w:rsidRPr="00376387">
        <w:rPr>
          <w:sz w:val="24"/>
          <w:szCs w:val="24"/>
        </w:rPr>
        <w:t>уведомления об отзыве Участником Заявки;</w:t>
      </w:r>
    </w:p>
    <w:p w:rsidR="00C442EA" w:rsidRPr="00376387" w:rsidRDefault="00C442EA" w:rsidP="00363FC9">
      <w:pPr>
        <w:pStyle w:val="afd"/>
        <w:numPr>
          <w:ilvl w:val="0"/>
          <w:numId w:val="79"/>
        </w:numPr>
        <w:spacing w:before="100" w:beforeAutospacing="1" w:line="240" w:lineRule="auto"/>
        <w:ind w:left="2127"/>
        <w:rPr>
          <w:sz w:val="24"/>
          <w:szCs w:val="24"/>
        </w:rPr>
      </w:pPr>
      <w:r w:rsidRPr="00376387">
        <w:rPr>
          <w:sz w:val="24"/>
          <w:szCs w:val="24"/>
        </w:rPr>
        <w:t>всем Участникам – в течение семи рабочих дней со дня признания Конкурса несостоявшимся;</w:t>
      </w:r>
    </w:p>
    <w:p w:rsidR="00C442EA" w:rsidRPr="00376387" w:rsidRDefault="00C442EA" w:rsidP="00363FC9">
      <w:pPr>
        <w:pStyle w:val="afd"/>
        <w:numPr>
          <w:ilvl w:val="0"/>
          <w:numId w:val="79"/>
        </w:numPr>
        <w:spacing w:before="100" w:beforeAutospacing="1" w:line="240" w:lineRule="auto"/>
        <w:ind w:left="2127"/>
        <w:rPr>
          <w:sz w:val="24"/>
          <w:szCs w:val="24"/>
        </w:rPr>
      </w:pPr>
      <w:r w:rsidRPr="00376387">
        <w:rPr>
          <w:sz w:val="24"/>
          <w:szCs w:val="24"/>
        </w:rPr>
        <w:t>всем Участникам – в течение семи рабочих дней со дня публикации итогового  протокола по выбору Победителя</w:t>
      </w:r>
      <w:r w:rsidRPr="00376387">
        <w:rPr>
          <w:color w:val="FF0000"/>
          <w:sz w:val="24"/>
          <w:szCs w:val="24"/>
        </w:rPr>
        <w:t xml:space="preserve"> </w:t>
      </w:r>
      <w:r w:rsidRPr="00376387">
        <w:rPr>
          <w:sz w:val="24"/>
          <w:szCs w:val="24"/>
        </w:rPr>
        <w:t xml:space="preserve">(раздел </w:t>
      </w:r>
      <w:r w:rsidR="00F20B07" w:rsidRPr="00376387">
        <w:fldChar w:fldCharType="begin"/>
      </w:r>
      <w:r w:rsidR="00F20B07" w:rsidRPr="00376387">
        <w:instrText xml:space="preserve"> REF _Ref467504788 \r \h  \* MERGEFORMAT </w:instrText>
      </w:r>
      <w:r w:rsidR="00F20B07" w:rsidRPr="00376387">
        <w:fldChar w:fldCharType="separate"/>
      </w:r>
      <w:r w:rsidR="00D31E8D" w:rsidRPr="00D31E8D">
        <w:rPr>
          <w:sz w:val="24"/>
          <w:szCs w:val="24"/>
        </w:rPr>
        <w:t>3.18</w:t>
      </w:r>
      <w:r w:rsidR="00F20B07" w:rsidRPr="00376387">
        <w:fldChar w:fldCharType="end"/>
      </w:r>
      <w:r w:rsidRPr="00376387">
        <w:rPr>
          <w:sz w:val="24"/>
          <w:szCs w:val="24"/>
        </w:rPr>
        <w:t>);</w:t>
      </w:r>
    </w:p>
    <w:p w:rsidR="00C442EA" w:rsidRPr="00376387" w:rsidRDefault="00C442EA" w:rsidP="00363FC9">
      <w:pPr>
        <w:pStyle w:val="afd"/>
        <w:numPr>
          <w:ilvl w:val="0"/>
          <w:numId w:val="79"/>
        </w:numPr>
        <w:tabs>
          <w:tab w:val="num" w:pos="2160"/>
        </w:tabs>
        <w:spacing w:before="100" w:beforeAutospacing="1" w:line="240" w:lineRule="auto"/>
        <w:ind w:left="2127"/>
        <w:rPr>
          <w:sz w:val="24"/>
          <w:szCs w:val="24"/>
        </w:rPr>
      </w:pPr>
      <w:r w:rsidRPr="00376387">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93"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90"/>
      <w:bookmarkEnd w:id="1091"/>
      <w:bookmarkEnd w:id="1093"/>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4" w:name="_Toc298234689"/>
      <w:bookmarkStart w:id="1095" w:name="_Toc255985683"/>
      <w:bookmarkStart w:id="1096" w:name="_Ref303250896"/>
      <w:bookmarkStart w:id="1097" w:name="_Ref306190495"/>
      <w:bookmarkStart w:id="1098" w:name="_Toc498512018"/>
      <w:r w:rsidRPr="00796A96">
        <w:rPr>
          <w:bCs/>
          <w:sz w:val="24"/>
          <w:szCs w:val="24"/>
        </w:rPr>
        <w:lastRenderedPageBreak/>
        <w:t>Разъяснение Конкурсной документации</w:t>
      </w:r>
      <w:bookmarkEnd w:id="1055"/>
      <w:bookmarkEnd w:id="1056"/>
      <w:r w:rsidRPr="00796A96">
        <w:rPr>
          <w:bCs/>
          <w:sz w:val="24"/>
          <w:szCs w:val="24"/>
        </w:rPr>
        <w:t>, внесение изменений в Конкурсную документацию</w:t>
      </w:r>
      <w:bookmarkEnd w:id="1094"/>
      <w:bookmarkEnd w:id="1095"/>
      <w:bookmarkEnd w:id="1096"/>
      <w:bookmarkEnd w:id="1097"/>
      <w:bookmarkEnd w:id="1098"/>
    </w:p>
    <w:p w:rsidR="000D1809" w:rsidRPr="00796A96" w:rsidRDefault="000D1809" w:rsidP="00744F64">
      <w:pPr>
        <w:pStyle w:val="3"/>
        <w:numPr>
          <w:ilvl w:val="2"/>
          <w:numId w:val="85"/>
        </w:numPr>
        <w:tabs>
          <w:tab w:val="num" w:pos="1620"/>
        </w:tabs>
        <w:spacing w:before="0"/>
        <w:ind w:left="1620" w:hanging="1081"/>
        <w:rPr>
          <w:sz w:val="24"/>
          <w:szCs w:val="24"/>
        </w:rPr>
      </w:pPr>
      <w:bookmarkStart w:id="1099" w:name="_Toc298234690"/>
      <w:bookmarkStart w:id="1100" w:name="_Toc255985684"/>
      <w:bookmarkStart w:id="1101" w:name="_Toc441503257"/>
      <w:bookmarkStart w:id="1102" w:name="_Toc441572047"/>
      <w:bookmarkStart w:id="1103" w:name="_Toc441575139"/>
      <w:bookmarkStart w:id="1104" w:name="_Ref441580874"/>
      <w:bookmarkStart w:id="1105" w:name="_Toc442434800"/>
      <w:bookmarkStart w:id="1106" w:name="_Toc442435639"/>
      <w:bookmarkStart w:id="1107" w:name="_Toc462044759"/>
      <w:bookmarkStart w:id="1108" w:name="_Toc462068462"/>
      <w:bookmarkStart w:id="1109" w:name="_Toc463514152"/>
      <w:bookmarkStart w:id="1110" w:name="_Toc469480368"/>
      <w:bookmarkStart w:id="1111" w:name="_Toc471823158"/>
      <w:bookmarkStart w:id="1112" w:name="_Ref496258325"/>
      <w:bookmarkStart w:id="1113" w:name="_Ref496258342"/>
      <w:bookmarkStart w:id="1114" w:name="_Toc498512019"/>
      <w:r w:rsidRPr="00796A96">
        <w:rPr>
          <w:sz w:val="24"/>
          <w:szCs w:val="24"/>
        </w:rPr>
        <w:t>Разъяснение Конкурсной документации</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796A96">
        <w:rPr>
          <w:sz w:val="24"/>
          <w:szCs w:val="24"/>
        </w:rPr>
        <w:t xml:space="preserve"> </w:t>
      </w:r>
    </w:p>
    <w:p w:rsidR="000D1809" w:rsidRPr="0037638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w:t>
      </w:r>
      <w:r w:rsidRPr="00376387">
        <w:rPr>
          <w:iCs/>
          <w:sz w:val="24"/>
          <w:szCs w:val="24"/>
        </w:rPr>
        <w:t xml:space="preserve">разъяснениями настоящей </w:t>
      </w:r>
      <w:r w:rsidRPr="00376387">
        <w:rPr>
          <w:sz w:val="24"/>
          <w:szCs w:val="24"/>
        </w:rPr>
        <w:t>Конкурсной документации</w:t>
      </w:r>
      <w:r w:rsidRPr="00376387">
        <w:rPr>
          <w:iCs/>
          <w:sz w:val="24"/>
          <w:szCs w:val="24"/>
        </w:rPr>
        <w:t xml:space="preserve">. Запросы на разъяснение </w:t>
      </w:r>
      <w:r w:rsidRPr="00376387">
        <w:rPr>
          <w:sz w:val="24"/>
          <w:szCs w:val="24"/>
        </w:rPr>
        <w:t>Конкурсной документации</w:t>
      </w:r>
      <w:r w:rsidRPr="00376387">
        <w:rPr>
          <w:iCs/>
          <w:sz w:val="24"/>
          <w:szCs w:val="24"/>
        </w:rPr>
        <w:t xml:space="preserve"> должны </w:t>
      </w:r>
      <w:r w:rsidR="004E49F5" w:rsidRPr="00376387">
        <w:rPr>
          <w:iCs/>
          <w:sz w:val="24"/>
          <w:szCs w:val="24"/>
        </w:rPr>
        <w:t xml:space="preserve">быть направлены </w:t>
      </w:r>
      <w:r w:rsidR="006A22DC" w:rsidRPr="00376387">
        <w:rPr>
          <w:iCs/>
          <w:sz w:val="24"/>
          <w:szCs w:val="24"/>
        </w:rPr>
        <w:t>через ЭТП и</w:t>
      </w:r>
      <w:r w:rsidR="004E49F5" w:rsidRPr="00376387">
        <w:rPr>
          <w:iCs/>
          <w:sz w:val="24"/>
          <w:szCs w:val="24"/>
        </w:rPr>
        <w:t>ли</w:t>
      </w:r>
      <w:r w:rsidR="006A22DC" w:rsidRPr="00376387">
        <w:rPr>
          <w:iCs/>
          <w:sz w:val="24"/>
          <w:szCs w:val="24"/>
        </w:rPr>
        <w:t xml:space="preserve"> </w:t>
      </w:r>
      <w:r w:rsidRPr="00376387">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376387" w:rsidRDefault="00BA018E" w:rsidP="00744F64">
      <w:pPr>
        <w:pStyle w:val="afd"/>
        <w:numPr>
          <w:ilvl w:val="3"/>
          <w:numId w:val="86"/>
        </w:numPr>
        <w:tabs>
          <w:tab w:val="left" w:pos="1620"/>
        </w:tabs>
        <w:spacing w:before="120" w:after="120" w:line="240" w:lineRule="auto"/>
        <w:ind w:left="0" w:firstLine="539"/>
        <w:rPr>
          <w:iCs/>
          <w:sz w:val="24"/>
          <w:szCs w:val="24"/>
        </w:rPr>
      </w:pPr>
      <w:r w:rsidRPr="00376387">
        <w:rPr>
          <w:sz w:val="24"/>
          <w:szCs w:val="24"/>
        </w:rPr>
        <w:t>Организатор обязуется в течение 3 рабочих дней ответить на любой вопрос, который он получит от Участников закупочной процедуры.</w:t>
      </w:r>
      <w:r w:rsidR="000940CE" w:rsidRPr="00376387">
        <w:rPr>
          <w:iCs/>
          <w:sz w:val="24"/>
          <w:szCs w:val="24"/>
        </w:rPr>
        <w:t xml:space="preserve"> </w:t>
      </w:r>
    </w:p>
    <w:p w:rsidR="00340832" w:rsidRPr="00376387" w:rsidRDefault="004C3DAA" w:rsidP="00744F64">
      <w:pPr>
        <w:pStyle w:val="afd"/>
        <w:numPr>
          <w:ilvl w:val="3"/>
          <w:numId w:val="86"/>
        </w:numPr>
        <w:tabs>
          <w:tab w:val="left" w:pos="1620"/>
        </w:tabs>
        <w:spacing w:before="120" w:after="120" w:line="240" w:lineRule="auto"/>
        <w:ind w:left="0" w:firstLine="539"/>
        <w:rPr>
          <w:iCs/>
          <w:sz w:val="24"/>
          <w:szCs w:val="24"/>
        </w:rPr>
      </w:pPr>
      <w:r w:rsidRPr="00376387">
        <w:rPr>
          <w:iCs/>
          <w:sz w:val="24"/>
          <w:szCs w:val="24"/>
        </w:rPr>
        <w:t>Организатор оставляет за собой право (но не обязанность) ответа на вопрос, полученный в более поздний</w:t>
      </w:r>
      <w:r w:rsidRPr="00376387">
        <w:rPr>
          <w:sz w:val="24"/>
          <w:szCs w:val="24"/>
        </w:rPr>
        <w:t xml:space="preserve">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r w:rsidR="00301840" w:rsidRPr="00376387">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376387">
        <w:rPr>
          <w:iCs/>
          <w:sz w:val="24"/>
          <w:szCs w:val="24"/>
        </w:rPr>
        <w:t xml:space="preserve">При этом копия ответа будет размещена Организатором </w:t>
      </w:r>
      <w:r w:rsidR="00DF6114" w:rsidRPr="00376387">
        <w:rPr>
          <w:iCs/>
          <w:sz w:val="24"/>
          <w:szCs w:val="24"/>
        </w:rPr>
        <w:t xml:space="preserve">на </w:t>
      </w:r>
      <w:r w:rsidR="00DF6114" w:rsidRPr="00376387">
        <w:rPr>
          <w:bCs/>
          <w:iCs/>
          <w:sz w:val="24"/>
          <w:szCs w:val="24"/>
        </w:rPr>
        <w:t>официальном сайте, на сайте ЭТП</w:t>
      </w:r>
      <w:r w:rsidR="006C73B7" w:rsidRPr="00376387">
        <w:rPr>
          <w:iCs/>
          <w:sz w:val="24"/>
          <w:szCs w:val="24"/>
        </w:rPr>
        <w:t>.</w:t>
      </w:r>
      <w:r w:rsidRPr="00376387">
        <w:rPr>
          <w:iCs/>
          <w:sz w:val="24"/>
          <w:szCs w:val="24"/>
        </w:rPr>
        <w:t xml:space="preserve"> Такой </w:t>
      </w:r>
      <w:r w:rsidRPr="00376387">
        <w:rPr>
          <w:sz w:val="24"/>
          <w:szCs w:val="24"/>
        </w:rPr>
        <w:t>ответ</w:t>
      </w:r>
      <w:r w:rsidRPr="00376387">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376387">
        <w:rPr>
          <w:iCs/>
          <w:sz w:val="24"/>
          <w:szCs w:val="24"/>
        </w:rPr>
        <w:t xml:space="preserve"> В случае, если разъяснения изменяют </w:t>
      </w:r>
      <w:r w:rsidR="00DF6114" w:rsidRPr="00376387">
        <w:rPr>
          <w:iCs/>
          <w:sz w:val="24"/>
          <w:szCs w:val="24"/>
        </w:rPr>
        <w:t>Конкурсную</w:t>
      </w:r>
      <w:r w:rsidR="00EC52CE" w:rsidRPr="00376387">
        <w:rPr>
          <w:iCs/>
          <w:sz w:val="24"/>
          <w:szCs w:val="24"/>
        </w:rPr>
        <w:t xml:space="preserve"> документацию, Организатором осуществляется </w:t>
      </w:r>
      <w:r w:rsidR="00DF6114" w:rsidRPr="00376387">
        <w:rPr>
          <w:bCs/>
          <w:iCs/>
          <w:sz w:val="24"/>
          <w:szCs w:val="24"/>
        </w:rPr>
        <w:t xml:space="preserve">внесение изменений в </w:t>
      </w:r>
      <w:r w:rsidR="005A1FF6" w:rsidRPr="00376387">
        <w:rPr>
          <w:iCs/>
          <w:sz w:val="24"/>
          <w:szCs w:val="24"/>
        </w:rPr>
        <w:t>Конкурсную документацию</w:t>
      </w:r>
      <w:r w:rsidR="00DF6114" w:rsidRPr="00376387">
        <w:rPr>
          <w:bCs/>
          <w:iCs/>
          <w:sz w:val="24"/>
          <w:szCs w:val="24"/>
        </w:rPr>
        <w:t xml:space="preserve"> (п. </w:t>
      </w:r>
      <w:r w:rsidR="00C12D6E" w:rsidRPr="00376387">
        <w:rPr>
          <w:bCs/>
          <w:iCs/>
          <w:sz w:val="24"/>
          <w:szCs w:val="24"/>
        </w:rPr>
        <w:fldChar w:fldCharType="begin"/>
      </w:r>
      <w:r w:rsidR="00DF6114" w:rsidRPr="00376387">
        <w:rPr>
          <w:bCs/>
          <w:iCs/>
          <w:sz w:val="24"/>
          <w:szCs w:val="24"/>
        </w:rPr>
        <w:instrText xml:space="preserve"> REF _Ref441504805 \r \h </w:instrText>
      </w:r>
      <w:r w:rsidR="00376387">
        <w:rPr>
          <w:bCs/>
          <w:iCs/>
          <w:sz w:val="24"/>
          <w:szCs w:val="24"/>
        </w:rPr>
        <w:instrText xml:space="preserve"> \* MERGEFORMAT </w:instrText>
      </w:r>
      <w:r w:rsidR="00C12D6E" w:rsidRPr="00376387">
        <w:rPr>
          <w:bCs/>
          <w:iCs/>
          <w:sz w:val="24"/>
          <w:szCs w:val="24"/>
        </w:rPr>
      </w:r>
      <w:r w:rsidR="00C12D6E" w:rsidRPr="00376387">
        <w:rPr>
          <w:bCs/>
          <w:iCs/>
          <w:sz w:val="24"/>
          <w:szCs w:val="24"/>
        </w:rPr>
        <w:fldChar w:fldCharType="separate"/>
      </w:r>
      <w:r w:rsidR="00D31E8D">
        <w:rPr>
          <w:bCs/>
          <w:iCs/>
          <w:sz w:val="24"/>
          <w:szCs w:val="24"/>
        </w:rPr>
        <w:t>3.5.2</w:t>
      </w:r>
      <w:r w:rsidR="00C12D6E" w:rsidRPr="00376387">
        <w:rPr>
          <w:bCs/>
          <w:iCs/>
          <w:sz w:val="24"/>
          <w:szCs w:val="24"/>
        </w:rPr>
        <w:fldChar w:fldCharType="end"/>
      </w:r>
      <w:r w:rsidR="00DF6114" w:rsidRPr="00376387">
        <w:rPr>
          <w:bCs/>
          <w:iCs/>
          <w:sz w:val="24"/>
          <w:szCs w:val="24"/>
        </w:rPr>
        <w:t xml:space="preserve">) и, при необходимости, продление подачи Заявок в соответствии с п. </w:t>
      </w:r>
      <w:r w:rsidR="00C12D6E" w:rsidRPr="00376387">
        <w:fldChar w:fldCharType="begin"/>
      </w:r>
      <w:r w:rsidR="00DF6114" w:rsidRPr="00376387">
        <w:rPr>
          <w:bCs/>
          <w:iCs/>
          <w:sz w:val="24"/>
          <w:szCs w:val="24"/>
        </w:rPr>
        <w:instrText xml:space="preserve"> REF _Ref86823116 \r \h </w:instrText>
      </w:r>
      <w:r w:rsidR="00376387">
        <w:instrText xml:space="preserve"> \* MERGEFORMAT </w:instrText>
      </w:r>
      <w:r w:rsidR="00C12D6E" w:rsidRPr="00376387">
        <w:fldChar w:fldCharType="separate"/>
      </w:r>
      <w:r w:rsidR="00D31E8D">
        <w:rPr>
          <w:bCs/>
          <w:iCs/>
          <w:sz w:val="24"/>
          <w:szCs w:val="24"/>
        </w:rPr>
        <w:t>3.5.3</w:t>
      </w:r>
      <w:r w:rsidR="00C12D6E" w:rsidRPr="00376387">
        <w:fldChar w:fldCharType="end"/>
      </w:r>
      <w:r w:rsidR="00DF6114" w:rsidRPr="00376387">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15" w:name="_Toc90385057"/>
      <w:bookmarkStart w:id="1116" w:name="_Toc98251723"/>
      <w:bookmarkStart w:id="1117" w:name="_Toc298234691"/>
      <w:bookmarkStart w:id="1118" w:name="_Toc255985685"/>
      <w:bookmarkStart w:id="1119" w:name="_Toc441503258"/>
      <w:bookmarkStart w:id="1120" w:name="_Ref441504805"/>
      <w:bookmarkStart w:id="1121" w:name="_Toc441572048"/>
      <w:bookmarkStart w:id="1122" w:name="_Toc441575140"/>
      <w:bookmarkStart w:id="1123" w:name="_Toc442434801"/>
      <w:bookmarkStart w:id="1124" w:name="_Toc442435640"/>
      <w:bookmarkStart w:id="1125" w:name="_Toc462044760"/>
      <w:bookmarkStart w:id="1126" w:name="_Toc462068463"/>
      <w:bookmarkStart w:id="1127" w:name="_Toc463514153"/>
      <w:bookmarkStart w:id="1128" w:name="_Toc469480369"/>
      <w:bookmarkStart w:id="1129" w:name="_Toc471823159"/>
      <w:bookmarkStart w:id="1130" w:name="_Toc498512020"/>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31" w:name="_Ref306196800"/>
      <w:bookmarkStart w:id="1132"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F20B07">
        <w:fldChar w:fldCharType="begin"/>
      </w:r>
      <w:r w:rsidR="00F20B07">
        <w:instrText xml:space="preserve"> REF  _Ref441505211 \h \n  \* MERGEFORMAT </w:instrText>
      </w:r>
      <w:r w:rsidR="00F20B07">
        <w:fldChar w:fldCharType="separate"/>
      </w:r>
      <w:r w:rsidR="00D31E8D" w:rsidRPr="00D31E8D">
        <w:rPr>
          <w:sz w:val="24"/>
          <w:szCs w:val="24"/>
        </w:rPr>
        <w:t>3.6.1.1</w:t>
      </w:r>
      <w:r w:rsidR="00F20B07">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позднее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F20B07">
        <w:fldChar w:fldCharType="begin"/>
      </w:r>
      <w:r w:rsidR="00F20B07">
        <w:instrText xml:space="preserve"> REF  _Ref441505211 \h \n  \* MERGEFORMAT </w:instrText>
      </w:r>
      <w:r w:rsidR="00F20B07">
        <w:fldChar w:fldCharType="separate"/>
      </w:r>
      <w:r w:rsidR="00D31E8D" w:rsidRPr="00D31E8D">
        <w:rPr>
          <w:sz w:val="24"/>
          <w:szCs w:val="24"/>
        </w:rPr>
        <w:t>3.6.1.1</w:t>
      </w:r>
      <w:r w:rsidR="00F20B07">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F20B07">
        <w:fldChar w:fldCharType="begin"/>
      </w:r>
      <w:r w:rsidR="00F20B07">
        <w:instrText xml:space="preserve"> REF  _Ref441505211 \h \n  \* MERGEFORMAT </w:instrText>
      </w:r>
      <w:r w:rsidR="00F20B07">
        <w:fldChar w:fldCharType="separate"/>
      </w:r>
      <w:r w:rsidR="00D31E8D" w:rsidRPr="00D31E8D">
        <w:rPr>
          <w:sz w:val="24"/>
          <w:szCs w:val="24"/>
        </w:rPr>
        <w:t>3.6.1.1</w:t>
      </w:r>
      <w:r w:rsidR="00F20B07">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31"/>
      <w:r w:rsidR="002A1CE3" w:rsidRPr="00597F9C">
        <w:rPr>
          <w:iCs/>
          <w:sz w:val="24"/>
          <w:szCs w:val="24"/>
        </w:rPr>
        <w:t xml:space="preserve"> </w:t>
      </w:r>
      <w:bookmarkEnd w:id="1132"/>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33" w:name="_Ref86823116"/>
      <w:bookmarkStart w:id="1134" w:name="_Toc90385058"/>
      <w:bookmarkStart w:id="1135" w:name="_Toc98251724"/>
      <w:bookmarkStart w:id="1136" w:name="_Toc298234692"/>
      <w:bookmarkStart w:id="1137" w:name="_Toc255985686"/>
      <w:bookmarkStart w:id="1138" w:name="_Toc441503259"/>
      <w:bookmarkStart w:id="1139" w:name="_Toc441572049"/>
      <w:bookmarkStart w:id="1140" w:name="_Toc441575141"/>
      <w:bookmarkStart w:id="1141" w:name="_Toc442434802"/>
      <w:bookmarkStart w:id="1142" w:name="_Toc442435641"/>
      <w:bookmarkStart w:id="1143" w:name="_Toc462044761"/>
      <w:bookmarkStart w:id="1144" w:name="_Toc462068464"/>
      <w:bookmarkStart w:id="1145" w:name="_Toc463514154"/>
      <w:bookmarkStart w:id="1146" w:name="_Toc469480370"/>
      <w:bookmarkStart w:id="1147" w:name="_Toc471823160"/>
      <w:bookmarkStart w:id="1148" w:name="_Toc498512021"/>
      <w:r w:rsidRPr="00796A96">
        <w:rPr>
          <w:sz w:val="24"/>
          <w:szCs w:val="24"/>
        </w:rPr>
        <w:t xml:space="preserve">Продление срока окончания </w:t>
      </w:r>
      <w:r w:rsidR="004E400C" w:rsidRPr="00796A96">
        <w:rPr>
          <w:sz w:val="24"/>
          <w:szCs w:val="24"/>
        </w:rPr>
        <w:t xml:space="preserve">подачи </w:t>
      </w:r>
      <w:bookmarkEnd w:id="1133"/>
      <w:bookmarkEnd w:id="1134"/>
      <w:bookmarkEnd w:id="1135"/>
      <w:bookmarkEnd w:id="1136"/>
      <w:bookmarkEnd w:id="1137"/>
      <w:bookmarkEnd w:id="1138"/>
      <w:r w:rsidR="00597F9C">
        <w:rPr>
          <w:sz w:val="24"/>
          <w:szCs w:val="24"/>
        </w:rPr>
        <w:t>Заявок</w:t>
      </w:r>
      <w:bookmarkEnd w:id="1139"/>
      <w:bookmarkEnd w:id="1140"/>
      <w:bookmarkEnd w:id="1141"/>
      <w:bookmarkEnd w:id="1142"/>
      <w:bookmarkEnd w:id="1143"/>
      <w:bookmarkEnd w:id="1144"/>
      <w:bookmarkEnd w:id="1145"/>
      <w:bookmarkEnd w:id="1146"/>
      <w:bookmarkEnd w:id="1147"/>
      <w:bookmarkEnd w:id="1148"/>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49" w:name="_Ref55280443"/>
      <w:bookmarkStart w:id="1150" w:name="_Toc55285351"/>
      <w:bookmarkStart w:id="1151" w:name="_Toc55305383"/>
      <w:bookmarkStart w:id="1152" w:name="_Toc57314654"/>
      <w:bookmarkStart w:id="1153" w:name="_Toc69728968"/>
      <w:bookmarkStart w:id="1154" w:name="_Toc98251728"/>
      <w:bookmarkStart w:id="1155" w:name="_Toc298234693"/>
      <w:bookmarkStart w:id="1156" w:name="_Toc255985687"/>
      <w:bookmarkStart w:id="1157" w:name="_Toc498512022"/>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49"/>
      <w:bookmarkEnd w:id="1150"/>
      <w:bookmarkEnd w:id="1151"/>
      <w:bookmarkEnd w:id="1152"/>
      <w:bookmarkEnd w:id="1153"/>
      <w:bookmarkEnd w:id="1154"/>
      <w:bookmarkEnd w:id="1155"/>
      <w:bookmarkEnd w:id="1156"/>
      <w:bookmarkEnd w:id="1157"/>
    </w:p>
    <w:p w:rsidR="005302F6" w:rsidRPr="00796A96" w:rsidRDefault="005302F6" w:rsidP="00744F64">
      <w:pPr>
        <w:pStyle w:val="3"/>
        <w:numPr>
          <w:ilvl w:val="2"/>
          <w:numId w:val="89"/>
        </w:numPr>
        <w:tabs>
          <w:tab w:val="num" w:pos="1620"/>
        </w:tabs>
        <w:spacing w:before="0"/>
        <w:ind w:left="1620" w:hanging="1081"/>
        <w:rPr>
          <w:sz w:val="24"/>
          <w:szCs w:val="24"/>
        </w:rPr>
      </w:pPr>
      <w:bookmarkStart w:id="1158" w:name="_Toc115623424"/>
      <w:bookmarkStart w:id="1159" w:name="_Toc298234694"/>
      <w:bookmarkStart w:id="1160" w:name="_Toc255985688"/>
      <w:bookmarkStart w:id="1161" w:name="_Toc441503263"/>
      <w:bookmarkStart w:id="1162" w:name="_Toc441572051"/>
      <w:bookmarkStart w:id="1163" w:name="_Toc441575143"/>
      <w:bookmarkStart w:id="1164" w:name="_Toc442434804"/>
      <w:bookmarkStart w:id="1165" w:name="_Toc442435643"/>
      <w:bookmarkStart w:id="1166" w:name="_Toc462044763"/>
      <w:bookmarkStart w:id="1167" w:name="_Toc462068466"/>
      <w:bookmarkStart w:id="1168" w:name="_Toc463514156"/>
      <w:bookmarkStart w:id="1169" w:name="_Toc469480372"/>
      <w:bookmarkStart w:id="1170" w:name="_Toc471823162"/>
      <w:bookmarkStart w:id="1171" w:name="_Toc498512023"/>
      <w:bookmarkStart w:id="1172" w:name="_Ref56229451"/>
      <w:r w:rsidRPr="00796A96">
        <w:rPr>
          <w:sz w:val="24"/>
          <w:szCs w:val="24"/>
        </w:rPr>
        <w:t xml:space="preserve">Подача Конкурсных заявок через </w:t>
      </w:r>
      <w:r w:rsidR="002D7ACE" w:rsidRPr="00796A96">
        <w:rPr>
          <w:sz w:val="24"/>
          <w:szCs w:val="24"/>
        </w:rPr>
        <w:t>ЭТП</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73" w:name="_Ref441505211"/>
      <w:bookmarkStart w:id="1174" w:name="_Ref444178845"/>
      <w:bookmarkStart w:id="1175" w:name="_Ref462040994"/>
      <w:r w:rsidRPr="00E71A48">
        <w:rPr>
          <w:bCs/>
          <w:sz w:val="24"/>
          <w:szCs w:val="24"/>
        </w:rPr>
        <w:t xml:space="preserve">Заявки на ЭТП могут быть поданы до </w:t>
      </w:r>
      <w:r w:rsidRPr="002B5044">
        <w:rPr>
          <w:b/>
          <w:bCs/>
          <w:sz w:val="24"/>
          <w:szCs w:val="24"/>
        </w:rPr>
        <w:t xml:space="preserve">12 часов </w:t>
      </w:r>
      <w:r w:rsidRPr="00376387">
        <w:rPr>
          <w:b/>
          <w:bCs/>
          <w:sz w:val="24"/>
          <w:szCs w:val="24"/>
        </w:rPr>
        <w:t xml:space="preserve">00 минут </w:t>
      </w:r>
      <w:r w:rsidR="00376387" w:rsidRPr="00376387">
        <w:rPr>
          <w:b/>
          <w:bCs/>
          <w:sz w:val="24"/>
          <w:szCs w:val="24"/>
        </w:rPr>
        <w:t>30</w:t>
      </w:r>
      <w:r w:rsidR="00AF502F" w:rsidRPr="00376387">
        <w:rPr>
          <w:b/>
          <w:bCs/>
          <w:sz w:val="24"/>
          <w:szCs w:val="24"/>
        </w:rPr>
        <w:t xml:space="preserve"> июля</w:t>
      </w:r>
      <w:r w:rsidRPr="00376387">
        <w:rPr>
          <w:b/>
          <w:bCs/>
          <w:sz w:val="24"/>
          <w:szCs w:val="24"/>
        </w:rPr>
        <w:t xml:space="preserve"> </w:t>
      </w:r>
      <w:r w:rsidR="00F20B07" w:rsidRPr="00376387">
        <w:rPr>
          <w:b/>
          <w:bCs/>
          <w:sz w:val="24"/>
          <w:szCs w:val="24"/>
        </w:rPr>
        <w:t>2018</w:t>
      </w:r>
      <w:r w:rsidRPr="00376387">
        <w:rPr>
          <w:b/>
          <w:bCs/>
          <w:sz w:val="24"/>
          <w:szCs w:val="24"/>
        </w:rPr>
        <w:t xml:space="preserve"> года</w:t>
      </w:r>
      <w:bookmarkEnd w:id="1173"/>
      <w:bookmarkEnd w:id="1174"/>
      <w:r w:rsidR="009836F3" w:rsidRPr="00376387">
        <w:rPr>
          <w:b/>
          <w:bCs/>
          <w:sz w:val="24"/>
          <w:szCs w:val="24"/>
        </w:rPr>
        <w:t>,</w:t>
      </w:r>
      <w:r w:rsidR="009836F3" w:rsidRPr="00376387">
        <w:rPr>
          <w:sz w:val="24"/>
          <w:szCs w:val="24"/>
        </w:rPr>
        <w:t xml:space="preserve"> при этом предложенная Участником в Письме о подаче оферты </w:t>
      </w:r>
      <w:r w:rsidR="009836F3" w:rsidRPr="00376387">
        <w:rPr>
          <w:spacing w:val="-2"/>
          <w:sz w:val="24"/>
          <w:szCs w:val="24"/>
        </w:rPr>
        <w:t>(под</w:t>
      </w:r>
      <w:r w:rsidR="009836F3" w:rsidRPr="00376387">
        <w:rPr>
          <w:sz w:val="24"/>
          <w:szCs w:val="24"/>
        </w:rPr>
        <w:t xml:space="preserve">раздел </w:t>
      </w:r>
      <w:r w:rsidR="00F20B07" w:rsidRPr="00376387">
        <w:fldChar w:fldCharType="begin"/>
      </w:r>
      <w:r w:rsidR="00F20B07" w:rsidRPr="00376387">
        <w:instrText xml:space="preserve"> REF _Ref55336310 \r \h  \* MERGEFORMAT </w:instrText>
      </w:r>
      <w:r w:rsidR="00F20B07" w:rsidRPr="00376387">
        <w:fldChar w:fldCharType="separate"/>
      </w:r>
      <w:r w:rsidR="00D31E8D" w:rsidRPr="00D31E8D">
        <w:rPr>
          <w:sz w:val="24"/>
          <w:szCs w:val="24"/>
        </w:rPr>
        <w:t>5.1</w:t>
      </w:r>
      <w:r w:rsidR="00F20B07" w:rsidRPr="00376387">
        <w:fldChar w:fldCharType="end"/>
      </w:r>
      <w:r w:rsidR="009836F3" w:rsidRPr="00376387">
        <w:rPr>
          <w:sz w:val="24"/>
          <w:szCs w:val="24"/>
        </w:rPr>
        <w:t>) цена</w:t>
      </w:r>
      <w:r w:rsidR="009836F3" w:rsidRPr="001C133F">
        <w:rPr>
          <w:sz w:val="24"/>
          <w:szCs w:val="24"/>
        </w:rPr>
        <w:t> должна соответствовать цене, указанной Участником на «котировочной доске» ЭТП</w:t>
      </w:r>
      <w:r w:rsidR="009836F3" w:rsidRPr="001C133F">
        <w:rPr>
          <w:bCs/>
          <w:sz w:val="24"/>
          <w:szCs w:val="24"/>
        </w:rPr>
        <w:t>.</w:t>
      </w:r>
      <w:bookmarkEnd w:id="1175"/>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lastRenderedPageBreak/>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F20B07">
        <w:fldChar w:fldCharType="begin"/>
      </w:r>
      <w:r w:rsidR="00F20B07">
        <w:instrText xml:space="preserve"> REF _Ref462040994 \r \h  \* MERGEFORMAT </w:instrText>
      </w:r>
      <w:r w:rsidR="00F20B07">
        <w:fldChar w:fldCharType="separate"/>
      </w:r>
      <w:r w:rsidR="00D31E8D" w:rsidRPr="00D31E8D">
        <w:rPr>
          <w:iCs/>
          <w:sz w:val="24"/>
          <w:szCs w:val="24"/>
        </w:rPr>
        <w:t>3.6.1.1</w:t>
      </w:r>
      <w:r w:rsidR="00F20B07">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B342B2">
        <w:rPr>
          <w:bCs/>
          <w:sz w:val="24"/>
          <w:szCs w:val="24"/>
        </w:rPr>
        <w:t>/Заказчиком</w:t>
      </w:r>
      <w:r w:rsidRPr="0008171A">
        <w:rPr>
          <w:bCs/>
          <w:sz w:val="24"/>
          <w:szCs w:val="24"/>
        </w:rPr>
        <w:t xml:space="preserve"> с электронно-торговой площадки Заявке, предоставленной Участником, </w:t>
      </w:r>
      <w:r w:rsidR="00B342B2">
        <w:rPr>
          <w:szCs w:val="24"/>
        </w:rPr>
        <w:t>Организатор/</w:t>
      </w:r>
      <w:r w:rsidRPr="0008171A">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76" w:name="_Ref115077798"/>
      <w:bookmarkStart w:id="1177" w:name="_Toc115623425"/>
      <w:bookmarkStart w:id="1178" w:name="_Toc298234695"/>
      <w:bookmarkStart w:id="1179" w:name="_Toc255985689"/>
      <w:bookmarkStart w:id="1180" w:name="_Toc441503264"/>
      <w:bookmarkStart w:id="1181" w:name="_Toc441572052"/>
      <w:bookmarkStart w:id="1182" w:name="_Toc441575144"/>
      <w:bookmarkStart w:id="1183" w:name="_Toc442434805"/>
      <w:bookmarkStart w:id="1184" w:name="_Toc442435644"/>
      <w:bookmarkStart w:id="1185" w:name="_Toc462044764"/>
      <w:bookmarkStart w:id="1186" w:name="_Toc462068467"/>
      <w:bookmarkStart w:id="1187" w:name="_Toc463514157"/>
      <w:bookmarkStart w:id="1188" w:name="_Toc469480373"/>
      <w:bookmarkStart w:id="1189" w:name="_Toc471823163"/>
      <w:bookmarkStart w:id="1190"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bookmarkEnd w:id="1172"/>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5E5130">
        <w:fldChar w:fldCharType="begin"/>
      </w:r>
      <w:r w:rsidR="005E5130">
        <w:rPr>
          <w:bCs/>
          <w:sz w:val="24"/>
          <w:szCs w:val="24"/>
        </w:rPr>
        <w:instrText xml:space="preserve"> REF _Ref516845464 \r \h </w:instrText>
      </w:r>
      <w:r w:rsidR="005E5130">
        <w:fldChar w:fldCharType="separate"/>
      </w:r>
      <w:r w:rsidR="00D31E8D">
        <w:rPr>
          <w:bCs/>
          <w:sz w:val="24"/>
          <w:szCs w:val="24"/>
        </w:rPr>
        <w:t>5.14</w:t>
      </w:r>
      <w:r w:rsidR="005E5130">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D31E8D" w:rsidRPr="00D31E8D">
        <w:rPr>
          <w:sz w:val="24"/>
          <w:szCs w:val="24"/>
        </w:rPr>
        <w:t>5.15</w:t>
      </w:r>
      <w:r w:rsidR="00F20B07">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1" w:name="_Toc115623421"/>
      <w:bookmarkStart w:id="1192" w:name="_Toc181595705"/>
      <w:bookmarkStart w:id="1193" w:name="_Toc298234696"/>
      <w:bookmarkStart w:id="1194" w:name="_Toc255985690"/>
      <w:bookmarkStart w:id="1195" w:name="_Ref303250927"/>
      <w:bookmarkStart w:id="1196" w:name="_Ref306191383"/>
      <w:bookmarkStart w:id="1197" w:name="_Toc498512025"/>
      <w:bookmarkStart w:id="1198" w:name="_Ref55280448"/>
      <w:bookmarkStart w:id="1199" w:name="_Toc55285352"/>
      <w:bookmarkStart w:id="1200" w:name="_Toc55305384"/>
      <w:bookmarkStart w:id="1201" w:name="_Toc57314655"/>
      <w:bookmarkStart w:id="1202" w:name="_Toc69728969"/>
      <w:bookmarkStart w:id="1203" w:name="_Toc98251729"/>
      <w:r w:rsidRPr="0008171A">
        <w:rPr>
          <w:bCs/>
          <w:sz w:val="24"/>
          <w:szCs w:val="24"/>
        </w:rPr>
        <w:t xml:space="preserve">Изменение и отзыв </w:t>
      </w:r>
      <w:bookmarkEnd w:id="1191"/>
      <w:bookmarkEnd w:id="1192"/>
      <w:bookmarkEnd w:id="1193"/>
      <w:bookmarkEnd w:id="1194"/>
      <w:bookmarkEnd w:id="1195"/>
      <w:bookmarkEnd w:id="1196"/>
      <w:r w:rsidR="006965FC" w:rsidRPr="0008171A">
        <w:rPr>
          <w:bCs/>
          <w:sz w:val="24"/>
          <w:szCs w:val="24"/>
        </w:rPr>
        <w:t>Заявок</w:t>
      </w:r>
      <w:bookmarkEnd w:id="1197"/>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4" w:name="_Toc469480375"/>
      <w:bookmarkStart w:id="1205" w:name="_Toc471823165"/>
      <w:bookmarkStart w:id="1206" w:name="_Toc498512026"/>
      <w:r w:rsidRPr="00791161">
        <w:rPr>
          <w:b w:val="0"/>
          <w:sz w:val="24"/>
          <w:szCs w:val="24"/>
        </w:rPr>
        <w:t xml:space="preserve">До окончания срока подачи </w:t>
      </w:r>
      <w:r w:rsidRPr="00900BB1">
        <w:rPr>
          <w:b w:val="0"/>
          <w:sz w:val="24"/>
          <w:szCs w:val="24"/>
        </w:rPr>
        <w:t xml:space="preserve">заявок (п. </w:t>
      </w:r>
      <w:r w:rsidR="00F20B07">
        <w:fldChar w:fldCharType="begin"/>
      </w:r>
      <w:r w:rsidR="00F20B07">
        <w:instrText xml:space="preserve"> REF  _Ref444178845 \h \n  \* MERGEFORMAT </w:instrText>
      </w:r>
      <w:r w:rsidR="00F20B07">
        <w:fldChar w:fldCharType="separate"/>
      </w:r>
      <w:r w:rsidR="00D31E8D" w:rsidRPr="00D31E8D">
        <w:rPr>
          <w:b w:val="0"/>
          <w:sz w:val="24"/>
          <w:szCs w:val="24"/>
        </w:rPr>
        <w:t>3.6.1.1</w:t>
      </w:r>
      <w:r w:rsidR="00F20B07">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4"/>
      <w:bookmarkEnd w:id="1205"/>
      <w:bookmarkEnd w:id="1206"/>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07" w:name="_Toc469480376"/>
      <w:bookmarkStart w:id="1208" w:name="_Toc471823166"/>
      <w:bookmarkStart w:id="1209"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F20B07">
        <w:fldChar w:fldCharType="begin"/>
      </w:r>
      <w:r w:rsidR="00F20B07">
        <w:instrText xml:space="preserve"> REF  _Ref444178845 \h \n  \* MERGEFORMAT </w:instrText>
      </w:r>
      <w:r w:rsidR="00F20B07">
        <w:fldChar w:fldCharType="separate"/>
      </w:r>
      <w:r w:rsidR="00D31E8D" w:rsidRPr="00D31E8D">
        <w:rPr>
          <w:b w:val="0"/>
          <w:sz w:val="24"/>
          <w:szCs w:val="24"/>
        </w:rPr>
        <w:t>3.6.1.1</w:t>
      </w:r>
      <w:r w:rsidR="00F20B07">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07"/>
      <w:bookmarkEnd w:id="1208"/>
      <w:bookmarkEnd w:id="1209"/>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0" w:name="_Toc469480377"/>
      <w:bookmarkStart w:id="1211" w:name="_Toc471823167"/>
      <w:bookmarkStart w:id="1212"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F20B07">
        <w:fldChar w:fldCharType="begin"/>
      </w:r>
      <w:r w:rsidR="00F20B07">
        <w:instrText xml:space="preserve"> REF  _Ref444178845 \h \n  \* MERGEFORMAT </w:instrText>
      </w:r>
      <w:r w:rsidR="00F20B07">
        <w:fldChar w:fldCharType="separate"/>
      </w:r>
      <w:r w:rsidR="00D31E8D" w:rsidRPr="00D31E8D">
        <w:rPr>
          <w:b w:val="0"/>
          <w:sz w:val="24"/>
          <w:szCs w:val="24"/>
        </w:rPr>
        <w:t>3.6.1.1</w:t>
      </w:r>
      <w:r w:rsidR="00F20B07">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20B07">
        <w:fldChar w:fldCharType="begin"/>
      </w:r>
      <w:r w:rsidR="00F20B07">
        <w:instrText xml:space="preserve"> REF _Ref55279015 \r \h  \* MERGEFORMAT </w:instrText>
      </w:r>
      <w:r w:rsidR="00F20B07">
        <w:fldChar w:fldCharType="separate"/>
      </w:r>
      <w:r w:rsidR="00D31E8D" w:rsidRPr="00D31E8D">
        <w:rPr>
          <w:b w:val="0"/>
          <w:sz w:val="24"/>
          <w:szCs w:val="24"/>
        </w:rPr>
        <w:t>3.4.1.6</w:t>
      </w:r>
      <w:r w:rsidR="00F20B07">
        <w:fldChar w:fldCharType="end"/>
      </w:r>
      <w:r w:rsidRPr="00791161">
        <w:rPr>
          <w:b w:val="0"/>
          <w:sz w:val="24"/>
          <w:szCs w:val="24"/>
        </w:rPr>
        <w:t xml:space="preserve">, </w:t>
      </w:r>
      <w:r w:rsidR="00F20B07">
        <w:fldChar w:fldCharType="begin"/>
      </w:r>
      <w:r w:rsidR="00F20B07">
        <w:instrText xml:space="preserve"> REF _Ref195087786 \r \h  \* MERGEFORMAT </w:instrText>
      </w:r>
      <w:r w:rsidR="00F20B07">
        <w:fldChar w:fldCharType="separate"/>
      </w:r>
      <w:r w:rsidR="00D31E8D" w:rsidRPr="00D31E8D">
        <w:rPr>
          <w:b w:val="0"/>
          <w:sz w:val="24"/>
          <w:szCs w:val="24"/>
        </w:rPr>
        <w:t>3.4.1.7</w:t>
      </w:r>
      <w:r w:rsidR="00F20B07">
        <w:fldChar w:fldCharType="end"/>
      </w:r>
      <w:r w:rsidRPr="00791161">
        <w:rPr>
          <w:b w:val="0"/>
          <w:sz w:val="24"/>
          <w:szCs w:val="24"/>
        </w:rPr>
        <w:t>, в письменной форме.</w:t>
      </w:r>
      <w:bookmarkEnd w:id="1210"/>
      <w:bookmarkEnd w:id="1211"/>
      <w:bookmarkEnd w:id="1212"/>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3" w:name="_Toc298234697"/>
      <w:bookmarkStart w:id="1214" w:name="_Toc255985691"/>
      <w:bookmarkStart w:id="1215" w:name="_Ref303250936"/>
      <w:bookmarkStart w:id="1216" w:name="_Ref303324216"/>
      <w:bookmarkStart w:id="1217" w:name="_Ref306191426"/>
      <w:bookmarkStart w:id="1218"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98"/>
      <w:bookmarkEnd w:id="1199"/>
      <w:bookmarkEnd w:id="1200"/>
      <w:bookmarkEnd w:id="1201"/>
      <w:bookmarkEnd w:id="1202"/>
      <w:bookmarkEnd w:id="1203"/>
      <w:bookmarkEnd w:id="1213"/>
      <w:bookmarkEnd w:id="1214"/>
      <w:bookmarkEnd w:id="1215"/>
      <w:bookmarkEnd w:id="1216"/>
      <w:bookmarkEnd w:id="1217"/>
      <w:bookmarkEnd w:id="1218"/>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19" w:name="_Toc469480379"/>
      <w:bookmarkStart w:id="1220" w:name="_Toc471823169"/>
      <w:bookmarkStart w:id="1221"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19"/>
      <w:bookmarkEnd w:id="1220"/>
      <w:bookmarkEnd w:id="1221"/>
    </w:p>
    <w:p w:rsidR="00033854" w:rsidRPr="00791161" w:rsidRDefault="00033854" w:rsidP="00E8556A">
      <w:pPr>
        <w:pStyle w:val="3"/>
        <w:numPr>
          <w:ilvl w:val="0"/>
          <w:numId w:val="92"/>
        </w:numPr>
        <w:spacing w:before="0"/>
        <w:ind w:left="0" w:firstLine="539"/>
        <w:jc w:val="both"/>
        <w:rPr>
          <w:b w:val="0"/>
          <w:sz w:val="24"/>
          <w:szCs w:val="24"/>
        </w:rPr>
      </w:pPr>
      <w:bookmarkStart w:id="1222" w:name="_Toc469480380"/>
      <w:bookmarkStart w:id="1223" w:name="_Toc471823170"/>
      <w:bookmarkStart w:id="1224"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2"/>
      <w:bookmarkEnd w:id="1223"/>
      <w:bookmarkEnd w:id="1224"/>
    </w:p>
    <w:p w:rsidR="00033854" w:rsidRPr="00900BB1" w:rsidRDefault="00033854" w:rsidP="00E8556A">
      <w:pPr>
        <w:pStyle w:val="3"/>
        <w:numPr>
          <w:ilvl w:val="0"/>
          <w:numId w:val="92"/>
        </w:numPr>
        <w:spacing w:before="0"/>
        <w:ind w:left="0" w:firstLine="539"/>
        <w:jc w:val="both"/>
        <w:rPr>
          <w:b w:val="0"/>
          <w:sz w:val="24"/>
          <w:szCs w:val="24"/>
        </w:rPr>
      </w:pPr>
      <w:bookmarkStart w:id="1225" w:name="_Ref441567650"/>
      <w:bookmarkStart w:id="1226" w:name="_Toc469480381"/>
      <w:bookmarkStart w:id="1227" w:name="_Toc471823171"/>
      <w:bookmarkStart w:id="1228"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F20B07">
        <w:fldChar w:fldCharType="begin"/>
      </w:r>
      <w:r w:rsidR="00F20B07">
        <w:instrText xml:space="preserve"> REF  _Ref441505211 \h \n  \* MERGEFORMAT </w:instrText>
      </w:r>
      <w:r w:rsidR="00F20B07">
        <w:fldChar w:fldCharType="separate"/>
      </w:r>
      <w:r w:rsidR="00D31E8D" w:rsidRPr="00D31E8D">
        <w:rPr>
          <w:b w:val="0"/>
          <w:sz w:val="24"/>
          <w:szCs w:val="24"/>
        </w:rPr>
        <w:t>3.6.1.1</w:t>
      </w:r>
      <w:r w:rsidR="00F20B07">
        <w:fldChar w:fldCharType="end"/>
      </w:r>
      <w:r w:rsidR="006965FC" w:rsidRPr="00900BB1">
        <w:rPr>
          <w:b w:val="0"/>
          <w:sz w:val="24"/>
          <w:szCs w:val="24"/>
        </w:rPr>
        <w:t xml:space="preserve"> настоящей Документации</w:t>
      </w:r>
      <w:r w:rsidRPr="00900BB1">
        <w:rPr>
          <w:b w:val="0"/>
          <w:sz w:val="24"/>
          <w:szCs w:val="24"/>
        </w:rPr>
        <w:t>.</w:t>
      </w:r>
      <w:bookmarkEnd w:id="1225"/>
      <w:bookmarkEnd w:id="1226"/>
      <w:bookmarkEnd w:id="1227"/>
      <w:bookmarkEnd w:id="1228"/>
    </w:p>
    <w:p w:rsidR="00E20741" w:rsidRDefault="00E20741" w:rsidP="00E8556A">
      <w:pPr>
        <w:pStyle w:val="3"/>
        <w:numPr>
          <w:ilvl w:val="0"/>
          <w:numId w:val="92"/>
        </w:numPr>
        <w:spacing w:before="0"/>
        <w:ind w:left="0" w:firstLine="539"/>
        <w:jc w:val="both"/>
        <w:rPr>
          <w:b w:val="0"/>
          <w:sz w:val="24"/>
          <w:szCs w:val="24"/>
        </w:rPr>
      </w:pPr>
      <w:bookmarkStart w:id="1229" w:name="_Toc469480382"/>
      <w:bookmarkStart w:id="1230" w:name="_Toc471823172"/>
      <w:bookmarkStart w:id="1231"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29"/>
      <w:bookmarkEnd w:id="1230"/>
      <w:bookmarkEnd w:id="1231"/>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2" w:name="_Toc298234698"/>
      <w:bookmarkStart w:id="1233" w:name="_Ref441224431"/>
      <w:bookmarkStart w:id="1234" w:name="_Toc498512034"/>
      <w:bookmarkStart w:id="1235" w:name="_Toc255985692"/>
      <w:bookmarkStart w:id="1236" w:name="_Ref303250953"/>
      <w:bookmarkStart w:id="1237" w:name="_Ref306191468"/>
      <w:bookmarkStart w:id="1238" w:name="_Ref55280453"/>
      <w:bookmarkStart w:id="1239" w:name="_Toc55285353"/>
      <w:bookmarkStart w:id="1240" w:name="_Toc55305385"/>
      <w:bookmarkStart w:id="1241" w:name="_Toc57314656"/>
      <w:bookmarkStart w:id="1242" w:name="_Toc69728970"/>
      <w:bookmarkStart w:id="1243" w:name="_Toc98251730"/>
      <w:r w:rsidRPr="00796A96">
        <w:rPr>
          <w:bCs/>
          <w:sz w:val="24"/>
          <w:szCs w:val="24"/>
        </w:rPr>
        <w:lastRenderedPageBreak/>
        <w:t xml:space="preserve">Оценка </w:t>
      </w:r>
      <w:bookmarkEnd w:id="1232"/>
      <w:bookmarkEnd w:id="1233"/>
      <w:r w:rsidR="00B70FE7">
        <w:rPr>
          <w:bCs/>
          <w:sz w:val="24"/>
          <w:szCs w:val="24"/>
        </w:rPr>
        <w:t>Заявок</w:t>
      </w:r>
      <w:bookmarkEnd w:id="1234"/>
      <w:r w:rsidR="00C044A7" w:rsidRPr="00796A96">
        <w:rPr>
          <w:b w:val="0"/>
          <w:bCs/>
          <w:sz w:val="24"/>
          <w:szCs w:val="24"/>
        </w:rPr>
        <w:t xml:space="preserve"> </w:t>
      </w:r>
      <w:bookmarkEnd w:id="1235"/>
      <w:bookmarkEnd w:id="1236"/>
      <w:bookmarkEnd w:id="1237"/>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4" w:name="_Toc325990473"/>
      <w:bookmarkStart w:id="1245" w:name="_Toc441485439"/>
      <w:bookmarkStart w:id="1246" w:name="_Toc441572056"/>
      <w:bookmarkStart w:id="1247" w:name="_Toc441575148"/>
      <w:bookmarkStart w:id="1248" w:name="_Toc442434809"/>
      <w:bookmarkStart w:id="1249" w:name="_Toc442435648"/>
      <w:bookmarkStart w:id="1250" w:name="_Toc462044768"/>
      <w:bookmarkStart w:id="1251" w:name="_Toc462068471"/>
      <w:bookmarkStart w:id="1252" w:name="_Toc463514161"/>
      <w:bookmarkStart w:id="1253" w:name="_Toc469480384"/>
      <w:bookmarkStart w:id="1254" w:name="_Toc471823174"/>
      <w:bookmarkStart w:id="1255" w:name="_Toc498512035"/>
      <w:r w:rsidRPr="0036138D">
        <w:rPr>
          <w:sz w:val="24"/>
          <w:szCs w:val="24"/>
        </w:rPr>
        <w:t>Общие положения</w:t>
      </w:r>
      <w:bookmarkEnd w:id="1244"/>
      <w:bookmarkEnd w:id="1245"/>
      <w:bookmarkEnd w:id="1246"/>
      <w:bookmarkEnd w:id="1247"/>
      <w:bookmarkEnd w:id="1248"/>
      <w:bookmarkEnd w:id="1249"/>
      <w:bookmarkEnd w:id="1250"/>
      <w:bookmarkEnd w:id="1251"/>
      <w:bookmarkEnd w:id="1252"/>
      <w:bookmarkEnd w:id="1253"/>
      <w:bookmarkEnd w:id="1254"/>
      <w:bookmarkEnd w:id="1255"/>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C12D6E">
        <w:rPr>
          <w:sz w:val="24"/>
          <w:szCs w:val="24"/>
        </w:rPr>
        <w:fldChar w:fldCharType="begin"/>
      </w:r>
      <w:r w:rsidR="00900BB1">
        <w:rPr>
          <w:sz w:val="24"/>
          <w:szCs w:val="24"/>
        </w:rPr>
        <w:instrText xml:space="preserve"> REF  _Ref444176592 \h \n </w:instrText>
      </w:r>
      <w:r w:rsidR="00C12D6E">
        <w:rPr>
          <w:sz w:val="24"/>
          <w:szCs w:val="24"/>
        </w:rPr>
      </w:r>
      <w:r w:rsidR="00C12D6E">
        <w:rPr>
          <w:sz w:val="24"/>
          <w:szCs w:val="24"/>
        </w:rPr>
        <w:fldChar w:fldCharType="separate"/>
      </w:r>
      <w:r w:rsidR="00D31E8D">
        <w:rPr>
          <w:sz w:val="24"/>
          <w:szCs w:val="24"/>
        </w:rPr>
        <w:t>3.9.2.2</w:t>
      </w:r>
      <w:r w:rsidR="00C12D6E">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w:t>
      </w:r>
      <w:r w:rsidR="00BC2704">
        <w:rPr>
          <w:sz w:val="24"/>
          <w:szCs w:val="24"/>
        </w:rPr>
        <w:t xml:space="preserve">ПАО «МРСК Центра и Приволжья», </w:t>
      </w:r>
      <w:r w:rsidR="00B70FE7" w:rsidRPr="00E71A48">
        <w:rPr>
          <w:sz w:val="24"/>
          <w:szCs w:val="24"/>
        </w:rPr>
        <w:t>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F20B07">
        <w:fldChar w:fldCharType="begin"/>
      </w:r>
      <w:r w:rsidR="00F20B07">
        <w:instrText xml:space="preserve"> REF _Ref441505953 \r \h  \* MERGEFORMAT </w:instrText>
      </w:r>
      <w:r w:rsidR="00F20B07">
        <w:fldChar w:fldCharType="separate"/>
      </w:r>
      <w:r w:rsidR="00D31E8D" w:rsidRPr="00D31E8D">
        <w:rPr>
          <w:rFonts w:ascii="Times New Roman" w:hAnsi="Times New Roman" w:cs="Times New Roman"/>
        </w:rPr>
        <w:t>3.9.2</w:t>
      </w:r>
      <w:r w:rsidR="00F20B07">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F20B07">
        <w:fldChar w:fldCharType="begin"/>
      </w:r>
      <w:r w:rsidR="00F20B07">
        <w:instrText xml:space="preserve"> REF _Ref441505981 \r \h  \* MERGEFORMAT </w:instrText>
      </w:r>
      <w:r w:rsidR="00F20B07">
        <w:fldChar w:fldCharType="separate"/>
      </w:r>
      <w:r w:rsidR="00D31E8D" w:rsidRPr="00D31E8D">
        <w:rPr>
          <w:rFonts w:ascii="Times New Roman" w:hAnsi="Times New Roman" w:cs="Times New Roman"/>
        </w:rPr>
        <w:t>3.9.3</w:t>
      </w:r>
      <w:r w:rsidR="00F20B07">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56" w:name="_Toc325990474"/>
      <w:bookmarkStart w:id="1257" w:name="_Toc441485440"/>
      <w:bookmarkStart w:id="1258" w:name="_Ref441505953"/>
      <w:bookmarkStart w:id="1259" w:name="_Toc441572057"/>
      <w:bookmarkStart w:id="1260" w:name="_Toc441575149"/>
      <w:bookmarkStart w:id="1261" w:name="_Toc442434810"/>
      <w:bookmarkStart w:id="1262" w:name="_Toc442435649"/>
      <w:bookmarkStart w:id="1263" w:name="_Toc462044769"/>
      <w:bookmarkStart w:id="1264" w:name="_Toc462068472"/>
      <w:bookmarkStart w:id="1265" w:name="_Toc463514162"/>
      <w:bookmarkStart w:id="1266" w:name="_Toc469480385"/>
      <w:bookmarkStart w:id="1267" w:name="_Toc471823175"/>
      <w:bookmarkStart w:id="1268" w:name="_Toc498512036"/>
      <w:r w:rsidRPr="0036138D">
        <w:rPr>
          <w:sz w:val="24"/>
          <w:szCs w:val="24"/>
        </w:rPr>
        <w:t>Отборочная стадия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C12D6E">
        <w:rPr>
          <w:sz w:val="24"/>
          <w:szCs w:val="24"/>
        </w:rPr>
        <w:fldChar w:fldCharType="begin"/>
      </w:r>
      <w:r>
        <w:rPr>
          <w:sz w:val="24"/>
          <w:szCs w:val="24"/>
        </w:rPr>
        <w:instrText xml:space="preserve"> REF _Ref442278803 \r \h </w:instrText>
      </w:r>
      <w:r w:rsidR="00C12D6E">
        <w:rPr>
          <w:sz w:val="24"/>
          <w:szCs w:val="24"/>
        </w:rPr>
      </w:r>
      <w:r w:rsidR="00C12D6E">
        <w:rPr>
          <w:sz w:val="24"/>
          <w:szCs w:val="24"/>
        </w:rPr>
        <w:fldChar w:fldCharType="separate"/>
      </w:r>
      <w:r w:rsidR="00D31E8D">
        <w:rPr>
          <w:sz w:val="24"/>
          <w:szCs w:val="24"/>
        </w:rPr>
        <w:t>3.4.8</w:t>
      </w:r>
      <w:r w:rsidR="00C12D6E">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lastRenderedPageBreak/>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r w:rsidR="00B342B2" w:rsidRPr="00B342B2">
        <w:rPr>
          <w:sz w:val="24"/>
          <w:szCs w:val="24"/>
        </w:rPr>
        <w:t xml:space="preserve"> </w:t>
      </w:r>
      <w:r w:rsidR="00B342B2">
        <w:rPr>
          <w:sz w:val="24"/>
          <w:szCs w:val="24"/>
        </w:rPr>
        <w:t>и ПАО «МРСК Центра и Приволжья»</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69"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69"/>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376387"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в существенной мере не отвечают требованиям, предъявленным к оформлению </w:t>
      </w:r>
      <w:r w:rsidRPr="00376387">
        <w:rPr>
          <w:rFonts w:ascii="Times New Roman" w:hAnsi="Times New Roman"/>
          <w:szCs w:val="24"/>
        </w:rPr>
        <w:t>Заявки, изложенным в настоящей Документации</w:t>
      </w:r>
      <w:r w:rsidR="00FA6769" w:rsidRPr="00376387">
        <w:rPr>
          <w:rFonts w:ascii="Times New Roman" w:hAnsi="Times New Roman"/>
          <w:szCs w:val="24"/>
        </w:rPr>
        <w:t>;</w:t>
      </w:r>
    </w:p>
    <w:p w:rsidR="005974DC" w:rsidRPr="00376387"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376387">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BA018E" w:rsidRPr="00376387">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F20B07">
        <w:fldChar w:fldCharType="begin"/>
      </w:r>
      <w:r w:rsidR="00F20B07">
        <w:instrText xml:space="preserve"> REF _Ref442278803 \r \h  \* MERGEFORMAT </w:instrText>
      </w:r>
      <w:r w:rsidR="00F20B07">
        <w:fldChar w:fldCharType="separate"/>
      </w:r>
      <w:r w:rsidR="00D31E8D" w:rsidRPr="00D31E8D">
        <w:rPr>
          <w:rFonts w:ascii="Times New Roman" w:hAnsi="Times New Roman"/>
          <w:szCs w:val="24"/>
        </w:rPr>
        <w:t>3.4.8</w:t>
      </w:r>
      <w:r w:rsidR="00F20B07">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w:t>
      </w:r>
      <w:r w:rsidR="00B342B2" w:rsidRPr="00B342B2">
        <w:rPr>
          <w:sz w:val="24"/>
          <w:szCs w:val="24"/>
        </w:rPr>
        <w:t xml:space="preserve"> </w:t>
      </w:r>
      <w:r w:rsidR="00B342B2">
        <w:rPr>
          <w:sz w:val="24"/>
          <w:szCs w:val="24"/>
        </w:rPr>
        <w:t>и ПАО «МРСК Центра и Приволжья»</w:t>
      </w:r>
      <w:r w:rsidRPr="00112895">
        <w:rPr>
          <w:sz w:val="24"/>
          <w:szCs w:val="24"/>
        </w:rPr>
        <w:t xml:space="preserve">, </w:t>
      </w:r>
      <w:r w:rsidR="00B342B2">
        <w:rPr>
          <w:sz w:val="24"/>
          <w:szCs w:val="24"/>
        </w:rPr>
        <w:t>их</w:t>
      </w:r>
      <w:r w:rsidRPr="00112895">
        <w:rPr>
          <w:sz w:val="24"/>
          <w:szCs w:val="24"/>
        </w:rPr>
        <w:t xml:space="preserve"> филиалами и ДЗО договоров, при наличии судебных решений по искам </w:t>
      </w:r>
      <w:r w:rsidR="00B342B2">
        <w:rPr>
          <w:sz w:val="24"/>
          <w:szCs w:val="24"/>
        </w:rPr>
        <w:t>Организатора/Заказчика</w:t>
      </w:r>
      <w:r w:rsidRPr="00112895">
        <w:rPr>
          <w:sz w:val="24"/>
          <w:szCs w:val="24"/>
        </w:rPr>
        <w:t xml:space="preserve"> не в пользу Участника, а также обоснованных </w:t>
      </w:r>
      <w:r w:rsidR="00B342B2">
        <w:rPr>
          <w:sz w:val="24"/>
          <w:szCs w:val="24"/>
        </w:rPr>
        <w:t>Организатора/Заказчика</w:t>
      </w:r>
      <w:r w:rsidR="00B342B2" w:rsidRPr="00112895">
        <w:rPr>
          <w:sz w:val="24"/>
          <w:szCs w:val="24"/>
        </w:rPr>
        <w:t xml:space="preserve"> </w:t>
      </w:r>
      <w:r w:rsidRPr="00112895">
        <w:rPr>
          <w:sz w:val="24"/>
          <w:szCs w:val="24"/>
        </w:rPr>
        <w:t xml:space="preserve">и признанных подрядчиком </w:t>
      </w:r>
      <w:r w:rsidRPr="00112895">
        <w:rPr>
          <w:sz w:val="24"/>
          <w:szCs w:val="24"/>
        </w:rPr>
        <w:lastRenderedPageBreak/>
        <w:t>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0"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Организатор</w:t>
      </w:r>
      <w:r w:rsidR="00CD069C">
        <w:rPr>
          <w:sz w:val="24"/>
          <w:szCs w:val="24"/>
        </w:rPr>
        <w:t>/Заказчик</w:t>
      </w:r>
      <w:r w:rsidRPr="00735667">
        <w:rPr>
          <w:sz w:val="24"/>
          <w:szCs w:val="24"/>
        </w:rPr>
        <w:t xml:space="preserve">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F20B07">
        <w:fldChar w:fldCharType="begin"/>
      </w:r>
      <w:r w:rsidR="00F20B07">
        <w:instrText xml:space="preserve"> REF _Ref441506983 \r \h  \* MERGEFORMAT </w:instrText>
      </w:r>
      <w:r w:rsidR="00F20B07">
        <w:fldChar w:fldCharType="separate"/>
      </w:r>
      <w:r w:rsidR="00D31E8D" w:rsidRPr="00D31E8D">
        <w:rPr>
          <w:sz w:val="24"/>
          <w:szCs w:val="24"/>
        </w:rPr>
        <w:t>3.4.8</w:t>
      </w:r>
      <w:r w:rsidR="00F20B07">
        <w:fldChar w:fldCharType="end"/>
      </w:r>
      <w:r w:rsidRPr="00735667">
        <w:rPr>
          <w:sz w:val="24"/>
          <w:szCs w:val="24"/>
        </w:rPr>
        <w:t>) .</w:t>
      </w:r>
      <w:bookmarkEnd w:id="1270"/>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 xml:space="preserve">на основании отрицательного заключения службы безопасности </w:t>
      </w:r>
      <w:r w:rsidR="00CD069C">
        <w:rPr>
          <w:sz w:val="24"/>
          <w:szCs w:val="24"/>
        </w:rPr>
        <w:t>Организатора/Заказчика</w:t>
      </w:r>
      <w:r w:rsidR="007027E5" w:rsidRPr="00112895">
        <w:rPr>
          <w:sz w:val="24"/>
          <w:szCs w:val="24"/>
        </w:rPr>
        <w:t>.</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1" w:name="_Toc325990475"/>
      <w:bookmarkStart w:id="1272" w:name="_Toc441485441"/>
      <w:bookmarkStart w:id="1273" w:name="_Ref441503121"/>
      <w:bookmarkStart w:id="1274" w:name="_Ref441505981"/>
      <w:bookmarkStart w:id="1275" w:name="_Toc441572058"/>
      <w:bookmarkStart w:id="1276" w:name="_Toc441575150"/>
      <w:bookmarkStart w:id="1277" w:name="_Toc442434811"/>
      <w:bookmarkStart w:id="1278" w:name="_Toc442435650"/>
      <w:bookmarkStart w:id="1279" w:name="_Toc462044770"/>
      <w:bookmarkStart w:id="1280" w:name="_Toc462068473"/>
      <w:bookmarkStart w:id="1281" w:name="_Toc463514163"/>
      <w:bookmarkStart w:id="1282" w:name="_Toc469480386"/>
      <w:bookmarkStart w:id="1283" w:name="_Toc471823176"/>
      <w:bookmarkStart w:id="1284" w:name="_Toc498512037"/>
      <w:r w:rsidRPr="0036138D">
        <w:rPr>
          <w:sz w:val="24"/>
          <w:szCs w:val="24"/>
        </w:rPr>
        <w:t>Оценочная стадия</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F20B07">
        <w:fldChar w:fldCharType="begin"/>
      </w:r>
      <w:r w:rsidR="00F20B07">
        <w:instrText xml:space="preserve"> REF _Ref471823363 \r \h  \* MERGEFORMAT </w:instrText>
      </w:r>
      <w:r w:rsidR="00F20B07">
        <w:fldChar w:fldCharType="separate"/>
      </w:r>
      <w:r w:rsidR="00D31E8D">
        <w:t>3.11</w:t>
      </w:r>
      <w:r w:rsidR="00F20B07">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821D6"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w:t>
      </w:r>
      <w:r w:rsidRPr="00E821D6">
        <w:rPr>
          <w:sz w:val="24"/>
          <w:szCs w:val="24"/>
        </w:rPr>
        <w:t xml:space="preserve">исходя из критериев (включая подкритерии)  и их </w:t>
      </w:r>
      <w:r w:rsidR="006E393B" w:rsidRPr="00E821D6">
        <w:rPr>
          <w:sz w:val="24"/>
          <w:szCs w:val="24"/>
        </w:rPr>
        <w:t>весовых</w:t>
      </w:r>
      <w:r w:rsidRPr="00E821D6">
        <w:rPr>
          <w:sz w:val="24"/>
          <w:szCs w:val="24"/>
        </w:rPr>
        <w:t xml:space="preserve"> коэффициентов</w:t>
      </w:r>
      <w:r w:rsidR="006E393B" w:rsidRPr="00E821D6">
        <w:rPr>
          <w:sz w:val="24"/>
          <w:szCs w:val="24"/>
        </w:rPr>
        <w:t>, изложенных в Приложении №</w:t>
      </w:r>
      <w:r w:rsidR="00E821D6" w:rsidRPr="00E821D6">
        <w:rPr>
          <w:sz w:val="24"/>
          <w:szCs w:val="24"/>
        </w:rPr>
        <w:t>3</w:t>
      </w:r>
      <w:r w:rsidR="006E393B" w:rsidRPr="00E821D6">
        <w:rPr>
          <w:sz w:val="24"/>
          <w:szCs w:val="24"/>
        </w:rPr>
        <w:t xml:space="preserve"> к настоящей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821D6">
        <w:rPr>
          <w:b/>
          <w:sz w:val="24"/>
          <w:szCs w:val="24"/>
        </w:rPr>
        <w:t>Оценка</w:t>
      </w:r>
      <w:r w:rsidR="00842004" w:rsidRPr="00E821D6">
        <w:rPr>
          <w:b/>
          <w:sz w:val="24"/>
          <w:szCs w:val="24"/>
        </w:rPr>
        <w:t xml:space="preserve"> ценовых предложений участников </w:t>
      </w:r>
      <w:r w:rsidR="00112895" w:rsidRPr="00E821D6">
        <w:rPr>
          <w:b/>
          <w:sz w:val="24"/>
          <w:szCs w:val="24"/>
        </w:rPr>
        <w:t>Конкурса</w:t>
      </w:r>
      <w:r w:rsidR="00842004" w:rsidRPr="00E821D6">
        <w:rPr>
          <w:b/>
          <w:sz w:val="24"/>
          <w:szCs w:val="24"/>
        </w:rPr>
        <w:t xml:space="preserve"> осуществляется по</w:t>
      </w:r>
      <w:r w:rsidR="00842004" w:rsidRPr="00E759FC">
        <w:rPr>
          <w:b/>
          <w:sz w:val="24"/>
          <w:szCs w:val="24"/>
        </w:rPr>
        <w:t xml:space="preserve">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5" w:name="_Toc234385858"/>
      <w:bookmarkStart w:id="1286" w:name="_Ref303250967"/>
      <w:bookmarkStart w:id="1287" w:name="_Toc498512038"/>
      <w:bookmarkStart w:id="1288" w:name="_Toc255985696"/>
      <w:bookmarkStart w:id="1289" w:name="_Ref55280461"/>
      <w:bookmarkStart w:id="1290" w:name="_Toc55285354"/>
      <w:bookmarkStart w:id="1291" w:name="_Toc55305386"/>
      <w:bookmarkStart w:id="1292" w:name="_Toc57314657"/>
      <w:bookmarkStart w:id="1293" w:name="_Toc69728971"/>
      <w:bookmarkStart w:id="1294" w:name="_Toc98251735"/>
      <w:bookmarkEnd w:id="1238"/>
      <w:bookmarkEnd w:id="1239"/>
      <w:bookmarkEnd w:id="1240"/>
      <w:bookmarkEnd w:id="1241"/>
      <w:bookmarkEnd w:id="1242"/>
      <w:bookmarkEnd w:id="1243"/>
      <w:bookmarkEnd w:id="1285"/>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86"/>
      <w:bookmarkEnd w:id="1287"/>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5" w:name="_Toc469480388"/>
      <w:bookmarkStart w:id="1296" w:name="_Toc471823178"/>
      <w:bookmarkStart w:id="1297" w:name="_Toc498512039"/>
      <w:bookmarkEnd w:id="1288"/>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98" w:name="_Ref311211138"/>
      <w:bookmarkEnd w:id="1295"/>
      <w:bookmarkEnd w:id="1296"/>
      <w:bookmarkEnd w:id="1297"/>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99" w:name="_Toc469480389"/>
      <w:bookmarkStart w:id="1300" w:name="_Toc471823179"/>
      <w:bookmarkStart w:id="1301"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lastRenderedPageBreak/>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99"/>
      <w:bookmarkEnd w:id="1300"/>
      <w:bookmarkEnd w:id="1301"/>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2" w:name="_Ref441567433"/>
      <w:bookmarkStart w:id="1303" w:name="_Toc469480390"/>
      <w:bookmarkStart w:id="1304" w:name="_Toc471823180"/>
      <w:bookmarkStart w:id="1305"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98"/>
      <w:bookmarkEnd w:id="1302"/>
      <w:bookmarkEnd w:id="1303"/>
      <w:bookmarkEnd w:id="1304"/>
      <w:bookmarkEnd w:id="1305"/>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06" w:name="_Toc469480391"/>
      <w:bookmarkStart w:id="1307" w:name="_Toc471823181"/>
      <w:bookmarkStart w:id="1308"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06"/>
      <w:bookmarkEnd w:id="1307"/>
      <w:bookmarkEnd w:id="1308"/>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09" w:name="_Ref441567441"/>
      <w:bookmarkStart w:id="1310" w:name="_Toc469480392"/>
      <w:bookmarkStart w:id="1311" w:name="_Toc471823182"/>
      <w:bookmarkStart w:id="1312"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09"/>
      <w:bookmarkEnd w:id="1310"/>
      <w:bookmarkEnd w:id="1311"/>
      <w:bookmarkEnd w:id="1312"/>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3" w:name="_Toc469480393"/>
      <w:bookmarkStart w:id="1314" w:name="_Toc471823183"/>
      <w:bookmarkStart w:id="1315" w:name="_Toc498512044"/>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F20B07">
        <w:fldChar w:fldCharType="begin"/>
      </w:r>
      <w:r w:rsidR="00F20B07">
        <w:instrText xml:space="preserve"> REF _Ref465850441 \r \h  \* MERGEFORMAT </w:instrText>
      </w:r>
      <w:r w:rsidR="00F20B07">
        <w:fldChar w:fldCharType="separate"/>
      </w:r>
      <w:r w:rsidR="00D31E8D" w:rsidRPr="00D31E8D">
        <w:rPr>
          <w:b w:val="0"/>
          <w:iCs/>
          <w:sz w:val="24"/>
          <w:szCs w:val="24"/>
        </w:rPr>
        <w:t>3.10.9</w:t>
      </w:r>
      <w:r w:rsidR="00F20B07">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3"/>
      <w:bookmarkEnd w:id="1314"/>
      <w:bookmarkEnd w:id="1315"/>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16" w:name="_Toc469480394"/>
      <w:bookmarkStart w:id="1317" w:name="_Toc471823184"/>
      <w:bookmarkStart w:id="1318" w:name="_Toc498512045"/>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F20B07">
        <w:fldChar w:fldCharType="begin"/>
      </w:r>
      <w:r w:rsidR="00F20B07">
        <w:instrText xml:space="preserve"> REF _Ref441567433 \r \h  \* MERGEFORMAT </w:instrText>
      </w:r>
      <w:r w:rsidR="00F20B07">
        <w:fldChar w:fldCharType="separate"/>
      </w:r>
      <w:r w:rsidR="00D31E8D" w:rsidRPr="00D31E8D">
        <w:rPr>
          <w:b w:val="0"/>
          <w:iCs/>
          <w:sz w:val="24"/>
          <w:szCs w:val="24"/>
        </w:rPr>
        <w:t>3.10.3</w:t>
      </w:r>
      <w:r w:rsidR="00F20B07">
        <w:fldChar w:fldCharType="end"/>
      </w:r>
      <w:r w:rsidR="000C00D5" w:rsidRPr="007F7D20">
        <w:rPr>
          <w:b w:val="0"/>
          <w:iCs/>
          <w:sz w:val="24"/>
          <w:szCs w:val="24"/>
        </w:rPr>
        <w:t xml:space="preserve"> - </w:t>
      </w:r>
      <w:r w:rsidR="00F20B07">
        <w:fldChar w:fldCharType="begin"/>
      </w:r>
      <w:r w:rsidR="00F20B07">
        <w:instrText xml:space="preserve"> REF _Ref441567441 \r \h  \* MERGEFORMAT </w:instrText>
      </w:r>
      <w:r w:rsidR="00F20B07">
        <w:fldChar w:fldCharType="separate"/>
      </w:r>
      <w:r w:rsidR="00D31E8D" w:rsidRPr="00D31E8D">
        <w:rPr>
          <w:b w:val="0"/>
          <w:iCs/>
          <w:sz w:val="24"/>
          <w:szCs w:val="24"/>
        </w:rPr>
        <w:t>3.10.5</w:t>
      </w:r>
      <w:r w:rsidR="00F20B07">
        <w:fldChar w:fldCharType="end"/>
      </w:r>
      <w:r w:rsidR="000C00D5" w:rsidRPr="007F7D20">
        <w:rPr>
          <w:b w:val="0"/>
          <w:iCs/>
          <w:sz w:val="24"/>
          <w:szCs w:val="24"/>
        </w:rPr>
        <w:t>.</w:t>
      </w:r>
      <w:bookmarkEnd w:id="1316"/>
      <w:bookmarkEnd w:id="1317"/>
      <w:bookmarkEnd w:id="1318"/>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19" w:name="_Ref468697383"/>
      <w:bookmarkStart w:id="1320" w:name="_Toc469480395"/>
      <w:bookmarkStart w:id="1321" w:name="_Toc471823185"/>
      <w:bookmarkStart w:id="1322" w:name="_Toc498512046"/>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19"/>
      <w:bookmarkEnd w:id="1320"/>
      <w:bookmarkEnd w:id="1321"/>
      <w:bookmarkEnd w:id="1322"/>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3" w:name="_Ref465850441"/>
      <w:bookmarkStart w:id="1324" w:name="_Toc469480396"/>
      <w:bookmarkStart w:id="1325" w:name="_Toc471823186"/>
      <w:bookmarkStart w:id="1326"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3"/>
      <w:bookmarkEnd w:id="1324"/>
      <w:bookmarkEnd w:id="1325"/>
      <w:bookmarkEnd w:id="1326"/>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27" w:name="_Toc469480397"/>
      <w:bookmarkStart w:id="1328" w:name="_Toc471823187"/>
      <w:bookmarkStart w:id="1329" w:name="_Toc498512048"/>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7"/>
      <w:bookmarkEnd w:id="1328"/>
      <w:bookmarkEnd w:id="1329"/>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0" w:name="_Toc469480398"/>
      <w:bookmarkStart w:id="1331" w:name="_Toc471823188"/>
      <w:bookmarkStart w:id="1332"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0"/>
      <w:bookmarkEnd w:id="1331"/>
      <w:bookmarkEnd w:id="1332"/>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3" w:name="_Toc469480399"/>
      <w:bookmarkStart w:id="1334" w:name="_Toc471823189"/>
      <w:bookmarkStart w:id="1335"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fldChar w:fldCharType="begin"/>
      </w:r>
      <w:r w:rsidR="00F20B07">
        <w:instrText xml:space="preserve"> REF _Ref465670219 \r \h  \* MERGEFORMAT </w:instrText>
      </w:r>
      <w:r w:rsidR="00F20B07">
        <w:fldChar w:fldCharType="separate"/>
      </w:r>
      <w:r w:rsidR="00D31E8D" w:rsidRPr="00D31E8D">
        <w:rPr>
          <w:b w:val="0"/>
          <w:iCs/>
          <w:sz w:val="24"/>
          <w:szCs w:val="24"/>
        </w:rPr>
        <w:t>3.15</w:t>
      </w:r>
      <w:r w:rsidR="00F20B07">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F20B07">
        <w:fldChar w:fldCharType="begin"/>
      </w:r>
      <w:r w:rsidR="00F20B07">
        <w:instrText xml:space="preserve"> REF _Ref468697383 \r \h  \* MERGEFORMAT </w:instrText>
      </w:r>
      <w:r w:rsidR="00F20B07">
        <w:fldChar w:fldCharType="separate"/>
      </w:r>
      <w:r w:rsidR="00D31E8D" w:rsidRPr="00D31E8D">
        <w:rPr>
          <w:b w:val="0"/>
          <w:iCs/>
          <w:sz w:val="24"/>
          <w:szCs w:val="24"/>
        </w:rPr>
        <w:t>3.10.8</w:t>
      </w:r>
      <w:r w:rsidR="00F20B07">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F20B07">
        <w:fldChar w:fldCharType="begin"/>
      </w:r>
      <w:r w:rsidR="00F20B07">
        <w:instrText xml:space="preserve"> REF _Ref465675151 \r \h  \* MERGEFORMAT </w:instrText>
      </w:r>
      <w:r w:rsidR="00F20B07">
        <w:fldChar w:fldCharType="separate"/>
      </w:r>
      <w:r w:rsidR="00D31E8D" w:rsidRPr="00D31E8D">
        <w:rPr>
          <w:b w:val="0"/>
          <w:iCs/>
          <w:sz w:val="24"/>
          <w:szCs w:val="24"/>
        </w:rPr>
        <w:t>3.15.2</w:t>
      </w:r>
      <w:r w:rsidR="00F20B07">
        <w:fldChar w:fldCharType="end"/>
      </w:r>
      <w:r w:rsidRPr="00E8556A">
        <w:rPr>
          <w:b w:val="0"/>
          <w:iCs/>
          <w:sz w:val="24"/>
          <w:szCs w:val="24"/>
        </w:rPr>
        <w:t xml:space="preserve"> документации.</w:t>
      </w:r>
      <w:bookmarkEnd w:id="1333"/>
      <w:bookmarkEnd w:id="1334"/>
      <w:bookmarkEnd w:id="1335"/>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36" w:name="_Toc469480400"/>
      <w:bookmarkStart w:id="1337" w:name="_Toc471823190"/>
      <w:bookmarkStart w:id="1338"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F20B07">
        <w:fldChar w:fldCharType="begin"/>
      </w:r>
      <w:r w:rsidR="00F20B07">
        <w:instrText xml:space="preserve"> REF _Ref465675151 \r \h  \* MERGEFORMAT </w:instrText>
      </w:r>
      <w:r w:rsidR="00F20B07">
        <w:fldChar w:fldCharType="separate"/>
      </w:r>
      <w:r w:rsidR="00D31E8D" w:rsidRPr="00D31E8D">
        <w:rPr>
          <w:b w:val="0"/>
          <w:sz w:val="24"/>
          <w:szCs w:val="24"/>
        </w:rPr>
        <w:t>3.15.2</w:t>
      </w:r>
      <w:r w:rsidR="00F20B07">
        <w:fldChar w:fldCharType="end"/>
      </w:r>
      <w:r w:rsidRPr="00F85216">
        <w:rPr>
          <w:b w:val="0"/>
          <w:sz w:val="24"/>
          <w:szCs w:val="24"/>
        </w:rPr>
        <w:t xml:space="preserve"> документации, предоставляются повторно.</w:t>
      </w:r>
      <w:bookmarkEnd w:id="1336"/>
      <w:bookmarkEnd w:id="1337"/>
      <w:bookmarkEnd w:id="1338"/>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39" w:name="_Ref471823363"/>
      <w:bookmarkStart w:id="1340" w:name="_Toc498512052"/>
      <w:r w:rsidRPr="00F85216">
        <w:rPr>
          <w:bCs/>
          <w:sz w:val="24"/>
          <w:szCs w:val="24"/>
        </w:rPr>
        <w:lastRenderedPageBreak/>
        <w:t>О приоритете закупки работ, выполняемых российскими лицами, по отношению к работам, выполняемым иностранными лицами</w:t>
      </w:r>
      <w:bookmarkEnd w:id="1339"/>
      <w:bookmarkEnd w:id="1340"/>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D51722"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 xml:space="preserve">=1,0), при этом Договор заключается </w:t>
      </w:r>
      <w:r w:rsidRPr="00D51722">
        <w:rPr>
          <w:sz w:val="24"/>
          <w:szCs w:val="24"/>
        </w:rPr>
        <w:t>по цене Договора, предложенной Участником в Заявке (методика</w:t>
      </w:r>
      <w:r w:rsidR="00EA5AED" w:rsidRPr="00D51722">
        <w:rPr>
          <w:sz w:val="24"/>
          <w:szCs w:val="24"/>
        </w:rPr>
        <w:t xml:space="preserve"> оценки изложена в </w:t>
      </w:r>
      <w:r w:rsidR="00D51722" w:rsidRPr="00D51722">
        <w:rPr>
          <w:sz w:val="24"/>
          <w:szCs w:val="24"/>
        </w:rPr>
        <w:t>Приложении №3</w:t>
      </w:r>
      <w:r w:rsidRPr="00D51722">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F20B07">
        <w:fldChar w:fldCharType="begin"/>
      </w:r>
      <w:r w:rsidR="00F20B07">
        <w:instrText xml:space="preserve"> REF _Ref303251044 \r \h  \* MERGEFORMAT </w:instrText>
      </w:r>
      <w:r w:rsidR="00F20B07">
        <w:fldChar w:fldCharType="separate"/>
      </w:r>
      <w:r w:rsidR="00D31E8D" w:rsidRPr="00D31E8D">
        <w:rPr>
          <w:rFonts w:ascii="Times New Roman" w:hAnsi="Times New Roman" w:cs="Times New Roman"/>
          <w:sz w:val="24"/>
          <w:szCs w:val="24"/>
        </w:rPr>
        <w:t>3.13</w:t>
      </w:r>
      <w:r w:rsidR="00F20B07">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 xml:space="preserve">членов Коллективного участника отказались от выполнения работ, при этом стоимость выполнения работ российскими лицами среди оставшихся членов </w:t>
      </w:r>
      <w:r w:rsidRPr="00F85216">
        <w:rPr>
          <w:sz w:val="24"/>
          <w:szCs w:val="24"/>
        </w:rPr>
        <w:lastRenderedPageBreak/>
        <w:t>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1" w:name="_Toc254193761"/>
      <w:bookmarkStart w:id="1342" w:name="_Toc255991959"/>
      <w:bookmarkStart w:id="1343" w:name="_Toc298234702"/>
      <w:bookmarkStart w:id="1344" w:name="_Toc255985697"/>
      <w:bookmarkStart w:id="1345" w:name="_Ref303251010"/>
      <w:bookmarkStart w:id="1346" w:name="_Ref303324233"/>
      <w:bookmarkStart w:id="1347" w:name="_Ref306191581"/>
      <w:bookmarkStart w:id="1348" w:name="_Ref441224447"/>
      <w:bookmarkStart w:id="1349" w:name="_Toc498512053"/>
      <w:bookmarkEnd w:id="1341"/>
      <w:bookmarkEnd w:id="1342"/>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3"/>
      <w:bookmarkEnd w:id="1344"/>
      <w:bookmarkEnd w:id="1345"/>
      <w:bookmarkEnd w:id="1346"/>
      <w:bookmarkEnd w:id="1347"/>
      <w:bookmarkEnd w:id="1348"/>
      <w:bookmarkEnd w:id="1349"/>
    </w:p>
    <w:bookmarkEnd w:id="1289"/>
    <w:bookmarkEnd w:id="1290"/>
    <w:bookmarkEnd w:id="1291"/>
    <w:bookmarkEnd w:id="1292"/>
    <w:bookmarkEnd w:id="1293"/>
    <w:bookmarkEnd w:id="1294"/>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F20B07">
        <w:fldChar w:fldCharType="begin"/>
      </w:r>
      <w:r w:rsidR="00F20B07">
        <w:instrText xml:space="preserve"> REF _Ref446059545 \r \h  \* MERGEFORMAT </w:instrText>
      </w:r>
      <w:r w:rsidR="00F20B07">
        <w:fldChar w:fldCharType="separate"/>
      </w:r>
      <w:r w:rsidR="00D31E8D" w:rsidRPr="00D31E8D">
        <w:rPr>
          <w:szCs w:val="24"/>
        </w:rPr>
        <w:t>3.17</w:t>
      </w:r>
      <w:r w:rsidR="00F20B07">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0"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0"/>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1"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351"/>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2" w:name="_Ref303251044"/>
      <w:bookmarkStart w:id="1353" w:name="_Toc498512054"/>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352"/>
      <w:bookmarkEnd w:id="1353"/>
    </w:p>
    <w:p w:rsidR="003C02F5" w:rsidRPr="00112895" w:rsidRDefault="003C02F5" w:rsidP="00E8556A">
      <w:pPr>
        <w:pStyle w:val="Times12"/>
        <w:numPr>
          <w:ilvl w:val="0"/>
          <w:numId w:val="95"/>
        </w:numPr>
        <w:spacing w:after="120"/>
        <w:ind w:left="1701" w:hanging="1134"/>
        <w:rPr>
          <w:szCs w:val="24"/>
        </w:rPr>
      </w:pPr>
      <w:bookmarkStart w:id="1354" w:name="_Ref303277595"/>
      <w:r w:rsidRPr="00112895">
        <w:rPr>
          <w:szCs w:val="24"/>
        </w:rPr>
        <w:t>Конкурс признается несостоявшимся в случаях:</w:t>
      </w:r>
      <w:bookmarkEnd w:id="1354"/>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E821D6" w:rsidRDefault="000D1809" w:rsidP="00E47740">
      <w:pPr>
        <w:pStyle w:val="2"/>
        <w:keepNext/>
        <w:numPr>
          <w:ilvl w:val="1"/>
          <w:numId w:val="9"/>
        </w:numPr>
        <w:suppressAutoHyphens/>
        <w:spacing w:after="120" w:line="240" w:lineRule="auto"/>
        <w:ind w:left="1620" w:hanging="1080"/>
        <w:jc w:val="left"/>
        <w:rPr>
          <w:bCs/>
          <w:sz w:val="24"/>
          <w:szCs w:val="24"/>
        </w:rPr>
      </w:pPr>
      <w:bookmarkStart w:id="1355" w:name="_Ref55280469"/>
      <w:bookmarkStart w:id="1356" w:name="_Toc55285355"/>
      <w:bookmarkStart w:id="1357" w:name="_Toc55305387"/>
      <w:bookmarkStart w:id="1358" w:name="_Toc57314658"/>
      <w:bookmarkStart w:id="1359" w:name="_Toc69728972"/>
      <w:bookmarkStart w:id="1360" w:name="_Toc98251736"/>
      <w:bookmarkStart w:id="1361" w:name="_Toc298234703"/>
      <w:bookmarkStart w:id="1362" w:name="_Toc255985698"/>
      <w:bookmarkStart w:id="1363" w:name="_Ref303251059"/>
      <w:bookmarkStart w:id="1364" w:name="_Toc498512055"/>
      <w:r w:rsidRPr="00E821D6">
        <w:rPr>
          <w:bCs/>
          <w:sz w:val="24"/>
          <w:szCs w:val="24"/>
        </w:rPr>
        <w:t>Подписание Протокола о результатах конкурса</w:t>
      </w:r>
      <w:bookmarkEnd w:id="1355"/>
      <w:bookmarkEnd w:id="1356"/>
      <w:bookmarkEnd w:id="1357"/>
      <w:bookmarkEnd w:id="1358"/>
      <w:bookmarkEnd w:id="1359"/>
      <w:bookmarkEnd w:id="1360"/>
      <w:bookmarkEnd w:id="1361"/>
      <w:bookmarkEnd w:id="1362"/>
      <w:bookmarkEnd w:id="1363"/>
      <w:bookmarkEnd w:id="1364"/>
    </w:p>
    <w:p w:rsidR="001052AF" w:rsidRPr="00796A96" w:rsidRDefault="00276F9A" w:rsidP="00E8556A">
      <w:pPr>
        <w:pStyle w:val="Times12"/>
        <w:numPr>
          <w:ilvl w:val="2"/>
          <w:numId w:val="96"/>
        </w:numPr>
        <w:spacing w:after="120"/>
        <w:ind w:left="0" w:firstLine="567"/>
        <w:rPr>
          <w:szCs w:val="24"/>
        </w:rPr>
      </w:pPr>
      <w:r w:rsidRPr="00E821D6">
        <w:rPr>
          <w:szCs w:val="24"/>
        </w:rPr>
        <w:t xml:space="preserve">Подписание Протокола о результатах конкурса назначается на </w:t>
      </w:r>
      <w:r w:rsidR="00E821D6" w:rsidRPr="00E821D6">
        <w:rPr>
          <w:b/>
          <w:bCs w:val="0"/>
          <w:szCs w:val="24"/>
        </w:rPr>
        <w:t>29</w:t>
      </w:r>
      <w:r w:rsidRPr="00E821D6">
        <w:rPr>
          <w:b/>
          <w:bCs w:val="0"/>
          <w:szCs w:val="24"/>
        </w:rPr>
        <w:t xml:space="preserve"> </w:t>
      </w:r>
      <w:r w:rsidR="00AF502F" w:rsidRPr="00E821D6">
        <w:rPr>
          <w:b/>
          <w:bCs w:val="0"/>
          <w:szCs w:val="24"/>
        </w:rPr>
        <w:t>августа</w:t>
      </w:r>
      <w:r w:rsidRPr="00E821D6">
        <w:rPr>
          <w:b/>
          <w:bCs w:val="0"/>
          <w:szCs w:val="24"/>
        </w:rPr>
        <w:t xml:space="preserve"> </w:t>
      </w:r>
      <w:r w:rsidR="00F20B07" w:rsidRPr="00E821D6">
        <w:rPr>
          <w:b/>
          <w:bCs w:val="0"/>
          <w:szCs w:val="24"/>
        </w:rPr>
        <w:t>2018</w:t>
      </w:r>
      <w:r w:rsidRPr="00E821D6">
        <w:rPr>
          <w:b/>
          <w:bCs w:val="0"/>
          <w:szCs w:val="24"/>
        </w:rPr>
        <w:t xml:space="preserve"> года</w:t>
      </w:r>
      <w:r w:rsidRPr="00E821D6">
        <w:rPr>
          <w:szCs w:val="24"/>
        </w:rPr>
        <w:t xml:space="preserve">. Конкурсная комиссия вправе </w:t>
      </w:r>
      <w:r w:rsidRPr="00E821D6">
        <w:rPr>
          <w:bCs w:val="0"/>
          <w:szCs w:val="24"/>
        </w:rPr>
        <w:t>изменить</w:t>
      </w:r>
      <w:r w:rsidRPr="00E821D6">
        <w:rPr>
          <w:szCs w:val="24"/>
        </w:rPr>
        <w:t xml:space="preserve"> данный срок как меньшую (раннюю) так и в большую (позднюю) сторону.</w:t>
      </w:r>
      <w:r w:rsidR="001052AF" w:rsidRPr="00E821D6">
        <w:rPr>
          <w:szCs w:val="24"/>
        </w:rPr>
        <w:t xml:space="preserve"> Точное время и место подписания Протокола о результатах конкурса указывается в уведомлении Победителю.</w:t>
      </w:r>
      <w:r w:rsidR="00347210" w:rsidRPr="00E821D6">
        <w:rPr>
          <w:szCs w:val="24"/>
        </w:rPr>
        <w:t xml:space="preserve"> Протокол о результатах конкурса должен быть</w:t>
      </w:r>
      <w:r w:rsidR="00347210" w:rsidRPr="00796A96">
        <w:rPr>
          <w:szCs w:val="24"/>
        </w:rPr>
        <w:t xml:space="preserve">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5" w:name="_Ref303324418"/>
      <w:r w:rsidRPr="00796A96">
        <w:rPr>
          <w:szCs w:val="24"/>
        </w:rPr>
        <w:lastRenderedPageBreak/>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5"/>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66"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66"/>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67" w:name="_Ref302132333"/>
      <w:r w:rsidRPr="00F85216">
        <w:rPr>
          <w:szCs w:val="24"/>
        </w:rPr>
        <w:t xml:space="preserve">При наступлении случаев, определенных в п. </w:t>
      </w:r>
      <w:r w:rsidR="00F20B07">
        <w:fldChar w:fldCharType="begin"/>
      </w:r>
      <w:r w:rsidR="00F20B07">
        <w:instrText xml:space="preserve"> REF _Ref302129490 \r \h  \* MERGEFORMAT </w:instrText>
      </w:r>
      <w:r w:rsidR="00F20B07">
        <w:fldChar w:fldCharType="separate"/>
      </w:r>
      <w:r w:rsidR="00D31E8D" w:rsidRPr="00D31E8D">
        <w:rPr>
          <w:szCs w:val="24"/>
        </w:rPr>
        <w:t>3.14.5</w:t>
      </w:r>
      <w:r w:rsidR="00F20B07">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7"/>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68" w:name="_Ref55280474"/>
      <w:bookmarkStart w:id="1369" w:name="_Toc55285356"/>
      <w:bookmarkStart w:id="1370" w:name="_Toc55305388"/>
      <w:bookmarkStart w:id="1371" w:name="_Toc57314659"/>
      <w:bookmarkStart w:id="1372" w:name="_Toc69728973"/>
      <w:bookmarkStart w:id="1373"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F20B07">
        <w:fldChar w:fldCharType="begin"/>
      </w:r>
      <w:r w:rsidR="00F20B07">
        <w:instrText xml:space="preserve"> REF _Ref86827161 \r \h  \* MERGEFORMAT </w:instrText>
      </w:r>
      <w:r w:rsidR="00F20B07">
        <w:fldChar w:fldCharType="separate"/>
      </w:r>
      <w:r w:rsidR="00D31E8D" w:rsidRPr="00D31E8D">
        <w:rPr>
          <w:sz w:val="24"/>
          <w:szCs w:val="24"/>
        </w:rPr>
        <w:t>1.2.6</w:t>
      </w:r>
      <w:r w:rsidR="00F20B07">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4" w:name="_Ref465670219"/>
      <w:bookmarkStart w:id="1375" w:name="_Toc468441704"/>
      <w:bookmarkStart w:id="1376" w:name="_Toc498512056"/>
      <w:bookmarkStart w:id="1377" w:name="_Toc298234704"/>
      <w:bookmarkStart w:id="1378" w:name="_Toc255985699"/>
      <w:bookmarkStart w:id="1379" w:name="_Ref303251073"/>
      <w:bookmarkStart w:id="1380" w:name="_Ref306191775"/>
      <w:bookmarkStart w:id="1381" w:name="_Ref306195892"/>
      <w:bookmarkStart w:id="1382" w:name="_Ref306196630"/>
      <w:bookmarkStart w:id="1383" w:name="_Ref441567604"/>
      <w:r w:rsidRPr="0070125C">
        <w:rPr>
          <w:bCs/>
          <w:sz w:val="24"/>
          <w:szCs w:val="24"/>
        </w:rPr>
        <w:t>Антидемпинговые меры</w:t>
      </w:r>
      <w:bookmarkEnd w:id="1374"/>
      <w:bookmarkEnd w:id="1375"/>
      <w:bookmarkEnd w:id="1376"/>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F20B07">
        <w:fldChar w:fldCharType="begin"/>
      </w:r>
      <w:r w:rsidR="00F20B07">
        <w:instrText xml:space="preserve"> REF _Ref468697412 \r \h  \* MERGEFORMAT </w:instrText>
      </w:r>
      <w:r w:rsidR="00F20B07">
        <w:fldChar w:fldCharType="separate"/>
      </w:r>
      <w:r w:rsidR="00D31E8D" w:rsidRPr="00D31E8D">
        <w:rPr>
          <w:rFonts w:ascii="Times New Roman" w:eastAsia="Times New Roman,Italic" w:hAnsi="Times New Roman"/>
          <w:bCs/>
          <w:iCs/>
          <w:sz w:val="24"/>
          <w:szCs w:val="24"/>
        </w:rPr>
        <w:t>3.4.7</w:t>
      </w:r>
      <w:r w:rsidR="00F20B07">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w:t>
      </w:r>
      <w:r w:rsidRPr="00E47740">
        <w:rPr>
          <w:rFonts w:ascii="Times New Roman" w:hAnsi="Times New Roman"/>
          <w:sz w:val="24"/>
          <w:szCs w:val="24"/>
        </w:rPr>
        <w:lastRenderedPageBreak/>
        <w:t xml:space="preserve">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4"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4"/>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F20B07">
        <w:fldChar w:fldCharType="begin"/>
      </w:r>
      <w:r w:rsidR="00F20B07">
        <w:instrText xml:space="preserve"> REF _Ref465675151 \r \h  \* MERGEFORMAT </w:instrText>
      </w:r>
      <w:r w:rsidR="00F20B07">
        <w:fldChar w:fldCharType="separate"/>
      </w:r>
      <w:r w:rsidR="00D31E8D" w:rsidRPr="00D31E8D">
        <w:rPr>
          <w:rFonts w:ascii="Times New Roman" w:eastAsia="Times New Roman,Italic" w:hAnsi="Times New Roman"/>
          <w:bCs/>
          <w:iCs/>
          <w:sz w:val="24"/>
          <w:szCs w:val="24"/>
        </w:rPr>
        <w:t>3.15.2</w:t>
      </w:r>
      <w:r w:rsidR="00F20B07">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F20B07">
        <w:fldChar w:fldCharType="begin"/>
      </w:r>
      <w:r w:rsidR="00F20B07">
        <w:instrText xml:space="preserve"> REF _Ref468697453 \r \h  \* MERGEFORMAT </w:instrText>
      </w:r>
      <w:r w:rsidR="00F20B07">
        <w:fldChar w:fldCharType="separate"/>
      </w:r>
      <w:r w:rsidR="00D31E8D" w:rsidRPr="00D31E8D">
        <w:rPr>
          <w:rFonts w:ascii="Times New Roman" w:eastAsia="Times New Roman,Italic" w:hAnsi="Times New Roman"/>
          <w:bCs/>
          <w:iCs/>
          <w:sz w:val="24"/>
          <w:szCs w:val="24"/>
        </w:rPr>
        <w:t>3.9.2.6</w:t>
      </w:r>
      <w:r w:rsidR="00F20B07">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F20B07">
        <w:fldChar w:fldCharType="begin"/>
      </w:r>
      <w:r w:rsidR="00F20B07">
        <w:instrText xml:space="preserve"> REF _Ref465437572 \r \h  \* MERGEFORMAT </w:instrText>
      </w:r>
      <w:r w:rsidR="00F20B07">
        <w:fldChar w:fldCharType="separate"/>
      </w:r>
      <w:r w:rsidR="00D31E8D" w:rsidRPr="00D31E8D">
        <w:rPr>
          <w:rFonts w:ascii="Times New Roman" w:eastAsia="Times New Roman,Italic" w:hAnsi="Times New Roman"/>
          <w:bCs/>
          <w:iCs/>
          <w:sz w:val="24"/>
          <w:szCs w:val="24"/>
        </w:rPr>
        <w:t>3.17.2</w:t>
      </w:r>
      <w:r w:rsidR="00F20B07">
        <w:fldChar w:fldCharType="end"/>
      </w:r>
      <w:r w:rsidRPr="00E8556A">
        <w:rPr>
          <w:rFonts w:ascii="Times New Roman" w:eastAsia="Times New Roman,Italic" w:hAnsi="Times New Roman"/>
          <w:bCs/>
          <w:iCs/>
          <w:sz w:val="24"/>
          <w:szCs w:val="24"/>
        </w:rPr>
        <w:t>-</w:t>
      </w:r>
      <w:r w:rsidR="00F20B07">
        <w:fldChar w:fldCharType="begin"/>
      </w:r>
      <w:r w:rsidR="00F20B07">
        <w:instrText xml:space="preserve"> REF _Ref465440181 \r \h  \* MERGEFORMAT </w:instrText>
      </w:r>
      <w:r w:rsidR="00F20B07">
        <w:fldChar w:fldCharType="separate"/>
      </w:r>
      <w:r w:rsidR="00D31E8D" w:rsidRPr="00D31E8D">
        <w:rPr>
          <w:rFonts w:ascii="Times New Roman" w:eastAsia="Times New Roman,Italic" w:hAnsi="Times New Roman"/>
          <w:bCs/>
          <w:iCs/>
          <w:sz w:val="24"/>
          <w:szCs w:val="24"/>
        </w:rPr>
        <w:t>3.17.4</w:t>
      </w:r>
      <w:r w:rsidR="00F20B07">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F20B07">
        <w:fldChar w:fldCharType="begin"/>
      </w:r>
      <w:r w:rsidR="00F20B07">
        <w:instrText xml:space="preserve"> REF _Ref465437572 \r \h  \* MERGEFORMAT </w:instrText>
      </w:r>
      <w:r w:rsidR="00F20B07">
        <w:fldChar w:fldCharType="separate"/>
      </w:r>
      <w:r w:rsidR="00D31E8D" w:rsidRPr="00D31E8D">
        <w:rPr>
          <w:szCs w:val="24"/>
        </w:rPr>
        <w:t>3.17.2</w:t>
      </w:r>
      <w:r w:rsidR="00F20B07">
        <w:fldChar w:fldCharType="end"/>
      </w:r>
      <w:r w:rsidRPr="0070125C">
        <w:rPr>
          <w:szCs w:val="24"/>
        </w:rPr>
        <w:t>-</w:t>
      </w:r>
      <w:r w:rsidR="00F20B07">
        <w:fldChar w:fldCharType="begin"/>
      </w:r>
      <w:r w:rsidR="00F20B07">
        <w:instrText xml:space="preserve"> REF _Ref465440181 \r \h  \* MERGEFORMAT </w:instrText>
      </w:r>
      <w:r w:rsidR="00F20B07">
        <w:fldChar w:fldCharType="separate"/>
      </w:r>
      <w:r w:rsidR="00D31E8D" w:rsidRPr="00D31E8D">
        <w:rPr>
          <w:szCs w:val="24"/>
        </w:rPr>
        <w:t>3.17.4</w:t>
      </w:r>
      <w:r w:rsidR="00F20B07">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85" w:name="_Ref468697489"/>
      <w:bookmarkStart w:id="1386" w:name="_Toc498512057"/>
      <w:r w:rsidRPr="0070125C">
        <w:rPr>
          <w:bCs/>
          <w:sz w:val="24"/>
          <w:szCs w:val="24"/>
        </w:rPr>
        <w:t>Проведение преддоговорных переговоров (при необходимости) и подписание Договор</w:t>
      </w:r>
      <w:bookmarkEnd w:id="1368"/>
      <w:bookmarkEnd w:id="1369"/>
      <w:bookmarkEnd w:id="1370"/>
      <w:bookmarkEnd w:id="1371"/>
      <w:bookmarkEnd w:id="1372"/>
      <w:bookmarkEnd w:id="1373"/>
      <w:r w:rsidRPr="0070125C">
        <w:rPr>
          <w:bCs/>
          <w:sz w:val="24"/>
          <w:szCs w:val="24"/>
        </w:rPr>
        <w:t>а</w:t>
      </w:r>
      <w:bookmarkEnd w:id="1377"/>
      <w:bookmarkEnd w:id="1378"/>
      <w:bookmarkEnd w:id="1379"/>
      <w:bookmarkEnd w:id="1380"/>
      <w:bookmarkEnd w:id="1381"/>
      <w:bookmarkEnd w:id="1382"/>
      <w:bookmarkEnd w:id="1383"/>
      <w:bookmarkEnd w:id="1385"/>
      <w:bookmarkEnd w:id="1386"/>
    </w:p>
    <w:p w:rsidR="007C5231" w:rsidRPr="007C5231" w:rsidRDefault="007C5231" w:rsidP="007C5231">
      <w:pPr>
        <w:pStyle w:val="afd"/>
        <w:numPr>
          <w:ilvl w:val="2"/>
          <w:numId w:val="9"/>
        </w:numPr>
        <w:tabs>
          <w:tab w:val="num" w:pos="1620"/>
        </w:tabs>
        <w:spacing w:after="120" w:line="240" w:lineRule="auto"/>
        <w:ind w:left="0" w:firstLine="540"/>
        <w:rPr>
          <w:bCs/>
          <w:sz w:val="24"/>
          <w:szCs w:val="24"/>
        </w:rPr>
      </w:pPr>
      <w:bookmarkStart w:id="1387" w:name="_Ref55280483"/>
      <w:bookmarkStart w:id="1388" w:name="_Toc55285357"/>
      <w:bookmarkStart w:id="1389" w:name="_Toc55305389"/>
      <w:bookmarkStart w:id="1390" w:name="_Toc57314660"/>
      <w:bookmarkStart w:id="1391" w:name="_Toc69728974"/>
      <w:bookmarkStart w:id="1392" w:name="_Toc98251738"/>
      <w:r w:rsidRPr="007C5231">
        <w:rPr>
          <w:bCs/>
          <w:color w:val="000000"/>
          <w:sz w:val="24"/>
          <w:szCs w:val="24"/>
        </w:rPr>
        <w:t xml:space="preserve">Конкурсной документации и Заявке Победителя, стороны имеют право вступить в преддоговорные переговоры, </w:t>
      </w:r>
      <w:r w:rsidRPr="007C5231">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C5231" w:rsidRPr="007C5231" w:rsidRDefault="007C5231" w:rsidP="007C5231">
      <w:pPr>
        <w:pStyle w:val="afd"/>
        <w:numPr>
          <w:ilvl w:val="2"/>
          <w:numId w:val="9"/>
        </w:numPr>
        <w:tabs>
          <w:tab w:val="num" w:pos="1620"/>
        </w:tabs>
        <w:spacing w:after="120" w:line="240" w:lineRule="auto"/>
        <w:ind w:left="0" w:firstLine="540"/>
        <w:rPr>
          <w:bCs/>
          <w:color w:val="000000"/>
          <w:sz w:val="24"/>
          <w:szCs w:val="24"/>
        </w:rPr>
      </w:pPr>
      <w:r w:rsidRPr="007C5231">
        <w:rPr>
          <w:bCs/>
          <w:color w:val="000000"/>
          <w:sz w:val="24"/>
          <w:szCs w:val="24"/>
        </w:rPr>
        <w:t>В частности, в процессе преддоговорных переговоров (Протоколе) по взаимному согласию сторон:</w:t>
      </w:r>
    </w:p>
    <w:p w:rsidR="007C5231" w:rsidRPr="007C5231" w:rsidRDefault="007C5231" w:rsidP="007C5231">
      <w:pPr>
        <w:widowControl/>
        <w:numPr>
          <w:ilvl w:val="0"/>
          <w:numId w:val="19"/>
        </w:numPr>
        <w:tabs>
          <w:tab w:val="clear" w:pos="720"/>
          <w:tab w:val="left" w:pos="900"/>
          <w:tab w:val="left" w:pos="1620"/>
        </w:tabs>
        <w:spacing w:after="120"/>
        <w:ind w:left="1620" w:hanging="540"/>
        <w:rPr>
          <w:bCs/>
          <w:color w:val="000000"/>
          <w:szCs w:val="24"/>
        </w:rPr>
      </w:pPr>
      <w:r w:rsidRPr="007C5231">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C5231" w:rsidRPr="007C5231" w:rsidRDefault="007C5231" w:rsidP="007C5231">
      <w:pPr>
        <w:widowControl/>
        <w:numPr>
          <w:ilvl w:val="0"/>
          <w:numId w:val="19"/>
        </w:numPr>
        <w:tabs>
          <w:tab w:val="clear" w:pos="720"/>
          <w:tab w:val="left" w:pos="900"/>
          <w:tab w:val="left" w:pos="1620"/>
        </w:tabs>
        <w:spacing w:after="120"/>
        <w:ind w:left="1620" w:hanging="540"/>
        <w:rPr>
          <w:bCs/>
          <w:color w:val="000000"/>
          <w:szCs w:val="24"/>
        </w:rPr>
      </w:pPr>
      <w:r w:rsidRPr="007C5231">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C5231" w:rsidRPr="005B542F" w:rsidRDefault="007C5231" w:rsidP="007C5231">
      <w:pPr>
        <w:ind w:firstLine="403"/>
        <w:rPr>
          <w:szCs w:val="24"/>
        </w:rPr>
      </w:pPr>
      <w:r w:rsidRPr="007C5231">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D96C4A" w:rsidRDefault="0042267B" w:rsidP="00D96C4A">
      <w:pPr>
        <w:pStyle w:val="afd"/>
        <w:numPr>
          <w:ilvl w:val="2"/>
          <w:numId w:val="9"/>
        </w:numPr>
        <w:tabs>
          <w:tab w:val="num" w:pos="1620"/>
        </w:tabs>
        <w:spacing w:after="120" w:line="240" w:lineRule="auto"/>
        <w:ind w:left="0" w:firstLine="540"/>
        <w:rPr>
          <w:bCs/>
          <w:color w:val="000000"/>
          <w:sz w:val="24"/>
          <w:szCs w:val="24"/>
        </w:rPr>
      </w:pPr>
      <w:r w:rsidRPr="00D96C4A">
        <w:rPr>
          <w:bCs/>
          <w:color w:val="000000"/>
          <w:sz w:val="24"/>
          <w:szCs w:val="24"/>
        </w:rPr>
        <w:t xml:space="preserve">Ход переговоров и </w:t>
      </w:r>
      <w:r w:rsidR="00BA75E6" w:rsidRPr="00D96C4A">
        <w:rPr>
          <w:bCs/>
          <w:color w:val="000000"/>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D96C4A">
        <w:rPr>
          <w:bCs/>
          <w:color w:val="000000"/>
          <w:sz w:val="24"/>
          <w:szCs w:val="24"/>
        </w:rPr>
        <w:t>, которые подписываются уполномоченными представителями Организатора/Заказчика и Победителем.</w:t>
      </w:r>
    </w:p>
    <w:p w:rsidR="0079705E" w:rsidRPr="00D96C4A" w:rsidRDefault="005E129D" w:rsidP="00D96C4A">
      <w:pPr>
        <w:pStyle w:val="afd"/>
        <w:numPr>
          <w:ilvl w:val="2"/>
          <w:numId w:val="9"/>
        </w:numPr>
        <w:tabs>
          <w:tab w:val="num" w:pos="1620"/>
        </w:tabs>
        <w:spacing w:after="120" w:line="240" w:lineRule="auto"/>
        <w:ind w:left="0" w:firstLine="540"/>
        <w:rPr>
          <w:bCs/>
          <w:color w:val="000000"/>
          <w:sz w:val="24"/>
          <w:szCs w:val="24"/>
        </w:rPr>
      </w:pPr>
      <w:bookmarkStart w:id="1393" w:name="_Ref306198932"/>
      <w:r w:rsidRPr="00D96C4A">
        <w:rPr>
          <w:bCs/>
          <w:color w:val="000000"/>
          <w:sz w:val="24"/>
          <w:szCs w:val="24"/>
        </w:rPr>
        <w:t xml:space="preserve">Договор между Заказчиком и Победителем конкурса подписывается на основании </w:t>
      </w:r>
      <w:r w:rsidR="00941932" w:rsidRPr="00D96C4A">
        <w:rPr>
          <w:bCs/>
          <w:color w:val="000000"/>
          <w:sz w:val="24"/>
          <w:szCs w:val="24"/>
        </w:rPr>
        <w:t>П</w:t>
      </w:r>
      <w:r w:rsidRPr="00D96C4A">
        <w:rPr>
          <w:bCs/>
          <w:color w:val="000000"/>
          <w:sz w:val="24"/>
          <w:szCs w:val="24"/>
        </w:rPr>
        <w:t>ротокола о результатах конкурса</w:t>
      </w:r>
      <w:r w:rsidR="0079705E" w:rsidRPr="00D96C4A">
        <w:rPr>
          <w:bCs/>
          <w:color w:val="000000"/>
          <w:sz w:val="24"/>
          <w:szCs w:val="24"/>
        </w:rPr>
        <w:t>,</w:t>
      </w:r>
      <w:r w:rsidRPr="00D96C4A">
        <w:rPr>
          <w:bCs/>
          <w:color w:val="000000"/>
          <w:sz w:val="24"/>
          <w:szCs w:val="24"/>
        </w:rPr>
        <w:t xml:space="preserve"> </w:t>
      </w:r>
      <w:r w:rsidR="0062634A" w:rsidRPr="00D96C4A">
        <w:rPr>
          <w:bCs/>
          <w:color w:val="000000"/>
          <w:sz w:val="24"/>
          <w:szCs w:val="24"/>
        </w:rPr>
        <w:t>не ранее чем через 10 (десять) дней и не позднее чем через 20 (двадцать) рабочих дней</w:t>
      </w:r>
      <w:r w:rsidRPr="00D96C4A">
        <w:rPr>
          <w:bCs/>
          <w:color w:val="000000"/>
          <w:sz w:val="24"/>
          <w:szCs w:val="24"/>
        </w:rPr>
        <w:t xml:space="preserve"> с момента подписания данного протокола. </w:t>
      </w:r>
      <w:r w:rsidR="00A35620" w:rsidRPr="00D96C4A">
        <w:rPr>
          <w:bCs/>
          <w:color w:val="000000"/>
          <w:sz w:val="24"/>
          <w:szCs w:val="24"/>
        </w:rPr>
        <w:t xml:space="preserve">Для </w:t>
      </w:r>
      <w:r w:rsidR="0042267B" w:rsidRPr="00D96C4A">
        <w:rPr>
          <w:bCs/>
          <w:color w:val="000000"/>
          <w:sz w:val="24"/>
          <w:szCs w:val="24"/>
        </w:rPr>
        <w:t>Победителя</w:t>
      </w:r>
      <w:r w:rsidR="00A35620" w:rsidRPr="00D96C4A">
        <w:rPr>
          <w:bCs/>
          <w:color w:val="000000"/>
          <w:sz w:val="24"/>
          <w:szCs w:val="24"/>
        </w:rPr>
        <w:t xml:space="preserve"> срок для подписания договора – не позднее 5</w:t>
      </w:r>
      <w:r w:rsidRPr="00D96C4A">
        <w:rPr>
          <w:bCs/>
          <w:color w:val="000000"/>
          <w:sz w:val="24"/>
          <w:szCs w:val="24"/>
        </w:rPr>
        <w:t xml:space="preserve"> рабочих дней с момента получения от Заказчика конечной редакции договора для подписания</w:t>
      </w:r>
      <w:r w:rsidR="00A35620" w:rsidRPr="00D96C4A">
        <w:rPr>
          <w:bCs/>
          <w:color w:val="000000"/>
          <w:sz w:val="24"/>
          <w:szCs w:val="24"/>
        </w:rPr>
        <w:t>, при этом в течение 2 рабочих дней с момента получения от Заказчика соответствующего уведомления</w:t>
      </w:r>
      <w:r w:rsidRPr="00D96C4A">
        <w:rPr>
          <w:bCs/>
          <w:color w:val="000000"/>
          <w:sz w:val="24"/>
          <w:szCs w:val="24"/>
        </w:rPr>
        <w:t xml:space="preserve"> направить в </w:t>
      </w:r>
      <w:r w:rsidR="00A35620" w:rsidRPr="00D96C4A">
        <w:rPr>
          <w:bCs/>
          <w:color w:val="000000"/>
          <w:sz w:val="24"/>
          <w:szCs w:val="24"/>
        </w:rPr>
        <w:t xml:space="preserve">его </w:t>
      </w:r>
      <w:r w:rsidRPr="00D96C4A">
        <w:rPr>
          <w:bCs/>
          <w:color w:val="000000"/>
          <w:sz w:val="24"/>
          <w:szCs w:val="24"/>
        </w:rPr>
        <w:t>адрес оформленные приложения к проекту договора</w:t>
      </w:r>
      <w:r w:rsidR="00A35620" w:rsidRPr="00D96C4A">
        <w:rPr>
          <w:bCs/>
          <w:color w:val="000000"/>
          <w:sz w:val="24"/>
          <w:szCs w:val="24"/>
        </w:rPr>
        <w:t>, соответствующие требованиям Конкурсной документации</w:t>
      </w:r>
      <w:r w:rsidR="007442C3" w:rsidRPr="00D96C4A">
        <w:rPr>
          <w:bCs/>
          <w:color w:val="000000"/>
          <w:sz w:val="24"/>
          <w:szCs w:val="24"/>
        </w:rPr>
        <w:t>.</w:t>
      </w:r>
      <w:r w:rsidRPr="00D96C4A">
        <w:rPr>
          <w:bCs/>
          <w:color w:val="000000"/>
          <w:sz w:val="24"/>
          <w:szCs w:val="24"/>
        </w:rPr>
        <w:t xml:space="preserve"> После заключения договора </w:t>
      </w:r>
      <w:r w:rsidR="00581E9C" w:rsidRPr="00D96C4A">
        <w:rPr>
          <w:bCs/>
          <w:color w:val="000000"/>
          <w:sz w:val="24"/>
          <w:szCs w:val="24"/>
        </w:rPr>
        <w:t>Подрядчик</w:t>
      </w:r>
      <w:r w:rsidRPr="00D96C4A">
        <w:rPr>
          <w:bCs/>
          <w:color w:val="000000"/>
          <w:sz w:val="24"/>
          <w:szCs w:val="24"/>
        </w:rPr>
        <w:t xml:space="preserve"> должен предоставить оригинал банковской гарантии </w:t>
      </w:r>
      <w:r w:rsidR="006E60D1" w:rsidRPr="00D96C4A">
        <w:rPr>
          <w:bCs/>
          <w:color w:val="000000"/>
          <w:sz w:val="24"/>
          <w:szCs w:val="24"/>
        </w:rPr>
        <w:t>возврата аванса или исполнения</w:t>
      </w:r>
      <w:r w:rsidR="006E60D1" w:rsidRPr="00D96C4A" w:rsidDel="006E60D1">
        <w:rPr>
          <w:bCs/>
          <w:color w:val="000000"/>
          <w:sz w:val="24"/>
          <w:szCs w:val="24"/>
        </w:rPr>
        <w:t xml:space="preserve"> </w:t>
      </w:r>
      <w:r w:rsidR="00581E9C" w:rsidRPr="00D96C4A">
        <w:rPr>
          <w:bCs/>
          <w:color w:val="000000"/>
          <w:sz w:val="24"/>
          <w:szCs w:val="24"/>
        </w:rPr>
        <w:t>Подрядчиком</w:t>
      </w:r>
      <w:r w:rsidR="006E60D1" w:rsidRPr="00D96C4A">
        <w:rPr>
          <w:bCs/>
          <w:color w:val="000000"/>
          <w:sz w:val="24"/>
          <w:szCs w:val="24"/>
        </w:rPr>
        <w:t xml:space="preserve"> обязательств по Договору</w:t>
      </w:r>
      <w:r w:rsidR="006E60D1" w:rsidRPr="00D96C4A" w:rsidDel="006E60D1">
        <w:rPr>
          <w:bCs/>
          <w:color w:val="000000"/>
          <w:sz w:val="24"/>
          <w:szCs w:val="24"/>
        </w:rPr>
        <w:t xml:space="preserve"> </w:t>
      </w:r>
      <w:r w:rsidRPr="00D96C4A">
        <w:rPr>
          <w:bCs/>
          <w:color w:val="000000"/>
          <w:sz w:val="24"/>
          <w:szCs w:val="24"/>
        </w:rPr>
        <w:t>в качестве финансового обеспечения (</w:t>
      </w:r>
      <w:r w:rsidR="00514CE6" w:rsidRPr="00D96C4A">
        <w:rPr>
          <w:bCs/>
          <w:color w:val="000000"/>
          <w:sz w:val="24"/>
          <w:szCs w:val="24"/>
        </w:rPr>
        <w:t>в случае, если требование о предоставлении банковской гарантии указано в п.</w:t>
      </w:r>
      <w:r w:rsidRPr="00D96C4A">
        <w:rPr>
          <w:bCs/>
          <w:color w:val="000000"/>
          <w:sz w:val="24"/>
          <w:szCs w:val="24"/>
        </w:rPr>
        <w:t xml:space="preserve"> </w:t>
      </w:r>
      <w:r w:rsidR="00F20B07" w:rsidRPr="00D96C4A">
        <w:rPr>
          <w:bCs/>
          <w:color w:val="000000"/>
          <w:sz w:val="24"/>
          <w:szCs w:val="24"/>
        </w:rPr>
        <w:fldChar w:fldCharType="begin"/>
      </w:r>
      <w:r w:rsidR="00F20B07" w:rsidRPr="00D96C4A">
        <w:rPr>
          <w:bCs/>
          <w:color w:val="000000"/>
          <w:sz w:val="24"/>
          <w:szCs w:val="24"/>
        </w:rPr>
        <w:instrText xml:space="preserve"> REF _Ref311190855 \r \h  \* MERGEFORMAT </w:instrText>
      </w:r>
      <w:r w:rsidR="00F20B07" w:rsidRPr="00D96C4A">
        <w:rPr>
          <w:bCs/>
          <w:color w:val="000000"/>
          <w:sz w:val="24"/>
          <w:szCs w:val="24"/>
        </w:rPr>
      </w:r>
      <w:r w:rsidR="00F20B07" w:rsidRPr="00D96C4A">
        <w:rPr>
          <w:bCs/>
          <w:color w:val="000000"/>
          <w:sz w:val="24"/>
          <w:szCs w:val="24"/>
        </w:rPr>
        <w:fldChar w:fldCharType="separate"/>
      </w:r>
      <w:r w:rsidR="00D31E8D">
        <w:rPr>
          <w:bCs/>
          <w:color w:val="000000"/>
          <w:sz w:val="24"/>
          <w:szCs w:val="24"/>
        </w:rPr>
        <w:t>3.17</w:t>
      </w:r>
      <w:r w:rsidR="00F20B07" w:rsidRPr="00D96C4A">
        <w:rPr>
          <w:bCs/>
          <w:color w:val="000000"/>
          <w:sz w:val="24"/>
          <w:szCs w:val="24"/>
        </w:rPr>
        <w:fldChar w:fldCharType="end"/>
      </w:r>
      <w:r w:rsidRPr="00D96C4A">
        <w:rPr>
          <w:bCs/>
          <w:color w:val="000000"/>
          <w:sz w:val="24"/>
          <w:szCs w:val="24"/>
        </w:rPr>
        <w:t>)</w:t>
      </w:r>
      <w:r w:rsidR="0079705E" w:rsidRPr="00D96C4A">
        <w:rPr>
          <w:bCs/>
          <w:color w:val="000000"/>
          <w:sz w:val="24"/>
          <w:szCs w:val="24"/>
        </w:rPr>
        <w:t>.</w:t>
      </w:r>
      <w:bookmarkEnd w:id="1393"/>
    </w:p>
    <w:p w:rsidR="00E570BF" w:rsidRPr="00D96C4A" w:rsidRDefault="00E570BF" w:rsidP="00D96C4A">
      <w:pPr>
        <w:pStyle w:val="afd"/>
        <w:numPr>
          <w:ilvl w:val="2"/>
          <w:numId w:val="9"/>
        </w:numPr>
        <w:tabs>
          <w:tab w:val="num" w:pos="1620"/>
        </w:tabs>
        <w:spacing w:after="120" w:line="240" w:lineRule="auto"/>
        <w:ind w:left="0" w:firstLine="540"/>
        <w:rPr>
          <w:bCs/>
          <w:color w:val="000000"/>
          <w:sz w:val="24"/>
          <w:szCs w:val="24"/>
        </w:rPr>
      </w:pPr>
      <w:r w:rsidRPr="00D96C4A">
        <w:rPr>
          <w:bCs/>
          <w:color w:val="000000"/>
          <w:sz w:val="24"/>
          <w:szCs w:val="24"/>
        </w:rPr>
        <w:lastRenderedPageBreak/>
        <w:t xml:space="preserve">Условия предоставления обеспечения исполнения обязательств </w:t>
      </w:r>
      <w:r w:rsidR="00D07019" w:rsidRPr="00D96C4A">
        <w:rPr>
          <w:bCs/>
          <w:color w:val="000000"/>
          <w:sz w:val="24"/>
          <w:szCs w:val="24"/>
        </w:rPr>
        <w:t xml:space="preserve">Подрядчика </w:t>
      </w:r>
      <w:r w:rsidRPr="00D96C4A">
        <w:rPr>
          <w:bCs/>
          <w:color w:val="000000"/>
          <w:sz w:val="24"/>
          <w:szCs w:val="24"/>
        </w:rPr>
        <w:t xml:space="preserve">по Договору, связанных с выполнением антидемпинговых мер, изложенных в подпункте </w:t>
      </w:r>
      <w:r w:rsidR="00F20B07" w:rsidRPr="00D96C4A">
        <w:rPr>
          <w:bCs/>
          <w:color w:val="000000"/>
          <w:sz w:val="24"/>
          <w:szCs w:val="24"/>
        </w:rPr>
        <w:fldChar w:fldCharType="begin"/>
      </w:r>
      <w:r w:rsidR="00F20B07" w:rsidRPr="00D96C4A">
        <w:rPr>
          <w:bCs/>
          <w:color w:val="000000"/>
          <w:sz w:val="24"/>
          <w:szCs w:val="24"/>
        </w:rPr>
        <w:instrText xml:space="preserve"> REF _Ref465670219 \r \h  \* MERGEFORMAT </w:instrText>
      </w:r>
      <w:r w:rsidR="00F20B07" w:rsidRPr="00D96C4A">
        <w:rPr>
          <w:bCs/>
          <w:color w:val="000000"/>
          <w:sz w:val="24"/>
          <w:szCs w:val="24"/>
        </w:rPr>
      </w:r>
      <w:r w:rsidR="00F20B07" w:rsidRPr="00D96C4A">
        <w:rPr>
          <w:bCs/>
          <w:color w:val="000000"/>
          <w:sz w:val="24"/>
          <w:szCs w:val="24"/>
        </w:rPr>
        <w:fldChar w:fldCharType="separate"/>
      </w:r>
      <w:r w:rsidR="00D31E8D">
        <w:rPr>
          <w:bCs/>
          <w:color w:val="000000"/>
          <w:sz w:val="24"/>
          <w:szCs w:val="24"/>
        </w:rPr>
        <w:t>3.15</w:t>
      </w:r>
      <w:r w:rsidR="00F20B07" w:rsidRPr="00D96C4A">
        <w:rPr>
          <w:bCs/>
          <w:color w:val="000000"/>
          <w:sz w:val="24"/>
          <w:szCs w:val="24"/>
        </w:rPr>
        <w:fldChar w:fldCharType="end"/>
      </w:r>
      <w:r w:rsidRPr="00D96C4A">
        <w:rPr>
          <w:bCs/>
          <w:color w:val="000000"/>
          <w:sz w:val="24"/>
          <w:szCs w:val="24"/>
        </w:rPr>
        <w:t xml:space="preserve">, обговариваются на этапе преддоговорных переговоров с учетом требований, изложенных в подпунктах </w:t>
      </w:r>
      <w:r w:rsidR="00C12D6E" w:rsidRPr="00D96C4A">
        <w:rPr>
          <w:bCs/>
          <w:color w:val="000000"/>
          <w:sz w:val="24"/>
          <w:szCs w:val="24"/>
        </w:rPr>
        <w:fldChar w:fldCharType="begin"/>
      </w:r>
      <w:r w:rsidR="00261290" w:rsidRPr="00D96C4A">
        <w:rPr>
          <w:bCs/>
          <w:color w:val="000000"/>
          <w:sz w:val="24"/>
          <w:szCs w:val="24"/>
        </w:rPr>
        <w:instrText xml:space="preserve"> REF _Ref465437572 \r \h </w:instrText>
      </w:r>
      <w:r w:rsidR="00D96C4A">
        <w:rPr>
          <w:bCs/>
          <w:color w:val="000000"/>
          <w:sz w:val="24"/>
          <w:szCs w:val="24"/>
        </w:rPr>
        <w:instrText xml:space="preserve"> \* MERGEFORMAT </w:instrText>
      </w:r>
      <w:r w:rsidR="00C12D6E" w:rsidRPr="00D96C4A">
        <w:rPr>
          <w:bCs/>
          <w:color w:val="000000"/>
          <w:sz w:val="24"/>
          <w:szCs w:val="24"/>
        </w:rPr>
      </w:r>
      <w:r w:rsidR="00C12D6E" w:rsidRPr="00D96C4A">
        <w:rPr>
          <w:bCs/>
          <w:color w:val="000000"/>
          <w:sz w:val="24"/>
          <w:szCs w:val="24"/>
        </w:rPr>
        <w:fldChar w:fldCharType="separate"/>
      </w:r>
      <w:r w:rsidR="00D31E8D">
        <w:rPr>
          <w:bCs/>
          <w:color w:val="000000"/>
          <w:sz w:val="24"/>
          <w:szCs w:val="24"/>
        </w:rPr>
        <w:t>3.17.2</w:t>
      </w:r>
      <w:r w:rsidR="00C12D6E" w:rsidRPr="00D96C4A">
        <w:rPr>
          <w:bCs/>
          <w:color w:val="000000"/>
          <w:sz w:val="24"/>
          <w:szCs w:val="24"/>
        </w:rPr>
        <w:fldChar w:fldCharType="end"/>
      </w:r>
      <w:r w:rsidRPr="00D96C4A">
        <w:rPr>
          <w:bCs/>
          <w:color w:val="000000"/>
          <w:sz w:val="24"/>
          <w:szCs w:val="24"/>
        </w:rPr>
        <w:t>-</w:t>
      </w:r>
      <w:r w:rsidR="00F20B07" w:rsidRPr="00D96C4A">
        <w:rPr>
          <w:bCs/>
          <w:color w:val="000000"/>
          <w:sz w:val="24"/>
          <w:szCs w:val="24"/>
        </w:rPr>
        <w:fldChar w:fldCharType="begin"/>
      </w:r>
      <w:r w:rsidR="00F20B07" w:rsidRPr="00D96C4A">
        <w:rPr>
          <w:bCs/>
          <w:color w:val="000000"/>
          <w:sz w:val="24"/>
          <w:szCs w:val="24"/>
        </w:rPr>
        <w:instrText xml:space="preserve"> REF _Ref465440181 \r \h  \* MERGEFORMAT </w:instrText>
      </w:r>
      <w:r w:rsidR="00F20B07" w:rsidRPr="00D96C4A">
        <w:rPr>
          <w:bCs/>
          <w:color w:val="000000"/>
          <w:sz w:val="24"/>
          <w:szCs w:val="24"/>
        </w:rPr>
      </w:r>
      <w:r w:rsidR="00F20B07" w:rsidRPr="00D96C4A">
        <w:rPr>
          <w:bCs/>
          <w:color w:val="000000"/>
          <w:sz w:val="24"/>
          <w:szCs w:val="24"/>
        </w:rPr>
        <w:fldChar w:fldCharType="separate"/>
      </w:r>
      <w:r w:rsidR="00D31E8D">
        <w:rPr>
          <w:bCs/>
          <w:color w:val="000000"/>
          <w:sz w:val="24"/>
          <w:szCs w:val="24"/>
        </w:rPr>
        <w:t>3.17.4</w:t>
      </w:r>
      <w:r w:rsidR="00F20B07" w:rsidRPr="00D96C4A">
        <w:rPr>
          <w:bCs/>
          <w:color w:val="000000"/>
          <w:sz w:val="24"/>
          <w:szCs w:val="24"/>
        </w:rPr>
        <w:fldChar w:fldCharType="end"/>
      </w:r>
      <w:r w:rsidRPr="00D96C4A">
        <w:rPr>
          <w:bCs/>
          <w:color w:val="000000"/>
          <w:sz w:val="24"/>
          <w:szCs w:val="24"/>
        </w:rPr>
        <w:t xml:space="preserve"> Конкурсной Документации.</w:t>
      </w:r>
    </w:p>
    <w:p w:rsidR="006C4D77" w:rsidRPr="00D96C4A" w:rsidRDefault="006C4D77" w:rsidP="00D96C4A">
      <w:pPr>
        <w:pStyle w:val="afd"/>
        <w:numPr>
          <w:ilvl w:val="2"/>
          <w:numId w:val="9"/>
        </w:numPr>
        <w:tabs>
          <w:tab w:val="num" w:pos="1620"/>
        </w:tabs>
        <w:spacing w:after="120" w:line="240" w:lineRule="auto"/>
        <w:ind w:left="0" w:firstLine="540"/>
        <w:rPr>
          <w:bCs/>
          <w:color w:val="000000"/>
          <w:sz w:val="24"/>
          <w:szCs w:val="24"/>
        </w:rPr>
      </w:pPr>
      <w:r w:rsidRPr="00D96C4A">
        <w:rPr>
          <w:bCs/>
          <w:color w:val="000000"/>
          <w:sz w:val="24"/>
          <w:szCs w:val="24"/>
        </w:rPr>
        <w:t>В случае</w:t>
      </w:r>
      <w:r w:rsidR="00276C7D" w:rsidRPr="00D96C4A">
        <w:rPr>
          <w:bCs/>
          <w:color w:val="000000"/>
          <w:sz w:val="24"/>
          <w:szCs w:val="24"/>
        </w:rPr>
        <w:t xml:space="preserve"> признания Победителем конкурса</w:t>
      </w:r>
      <w:r w:rsidRPr="00D96C4A">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D96C4A">
        <w:rPr>
          <w:bCs/>
          <w:color w:val="000000"/>
          <w:sz w:val="24"/>
          <w:szCs w:val="24"/>
        </w:rPr>
        <w:t>ПАО</w:t>
      </w:r>
      <w:r w:rsidRPr="00D96C4A">
        <w:rPr>
          <w:bCs/>
          <w:color w:val="000000"/>
          <w:sz w:val="24"/>
          <w:szCs w:val="24"/>
        </w:rPr>
        <w:t xml:space="preserve"> «</w:t>
      </w:r>
      <w:r w:rsidR="00514CE6" w:rsidRPr="00D96C4A">
        <w:rPr>
          <w:bCs/>
          <w:color w:val="000000"/>
          <w:sz w:val="24"/>
          <w:szCs w:val="24"/>
        </w:rPr>
        <w:t>МРСК Центра</w:t>
      </w:r>
      <w:r w:rsidRPr="00D96C4A">
        <w:rPr>
          <w:bCs/>
          <w:color w:val="000000"/>
          <w:sz w:val="24"/>
          <w:szCs w:val="24"/>
        </w:rPr>
        <w:t xml:space="preserve">» </w:t>
      </w:r>
      <w:r w:rsidR="00CD069C" w:rsidRPr="00D96C4A">
        <w:rPr>
          <w:bCs/>
          <w:color w:val="000000"/>
          <w:sz w:val="24"/>
          <w:szCs w:val="24"/>
        </w:rPr>
        <w:t xml:space="preserve">и ПАО «МРСК Центра и Приволжья» </w:t>
      </w:r>
      <w:r w:rsidRPr="00D96C4A">
        <w:rPr>
          <w:bCs/>
          <w:color w:val="000000"/>
          <w:sz w:val="24"/>
          <w:szCs w:val="24"/>
        </w:rPr>
        <w:t xml:space="preserve">как сделки, в совершении которой имеется заинтересованность, договор заключается после одобрения Советом директоров </w:t>
      </w:r>
      <w:r w:rsidR="00976B1E" w:rsidRPr="00D96C4A">
        <w:rPr>
          <w:bCs/>
          <w:color w:val="000000"/>
          <w:sz w:val="24"/>
          <w:szCs w:val="24"/>
        </w:rPr>
        <w:t>ПАО</w:t>
      </w:r>
      <w:r w:rsidR="00A76A72" w:rsidRPr="00D96C4A">
        <w:rPr>
          <w:bCs/>
          <w:color w:val="000000"/>
          <w:sz w:val="24"/>
          <w:szCs w:val="24"/>
        </w:rPr>
        <w:t xml:space="preserve"> «</w:t>
      </w:r>
      <w:r w:rsidR="00514CE6" w:rsidRPr="00D96C4A">
        <w:rPr>
          <w:bCs/>
          <w:color w:val="000000"/>
          <w:sz w:val="24"/>
          <w:szCs w:val="24"/>
        </w:rPr>
        <w:t>МРСК Центра</w:t>
      </w:r>
      <w:r w:rsidR="00A76A72" w:rsidRPr="00D96C4A">
        <w:rPr>
          <w:bCs/>
          <w:color w:val="000000"/>
          <w:sz w:val="24"/>
          <w:szCs w:val="24"/>
        </w:rPr>
        <w:t>»</w:t>
      </w:r>
      <w:r w:rsidR="00CD069C" w:rsidRPr="00D96C4A">
        <w:rPr>
          <w:bCs/>
          <w:color w:val="000000"/>
          <w:sz w:val="24"/>
          <w:szCs w:val="24"/>
        </w:rPr>
        <w:t xml:space="preserve"> и ПАО «МРСК Центра и Приволжья»</w:t>
      </w:r>
      <w:r w:rsidR="00A76A72" w:rsidRPr="00D96C4A">
        <w:rPr>
          <w:bCs/>
          <w:color w:val="000000"/>
          <w:sz w:val="24"/>
          <w:szCs w:val="24"/>
        </w:rPr>
        <w:t>.</w:t>
      </w:r>
    </w:p>
    <w:p w:rsidR="0079705E" w:rsidRPr="00D96C4A" w:rsidRDefault="0079705E" w:rsidP="00D96C4A">
      <w:pPr>
        <w:pStyle w:val="afd"/>
        <w:numPr>
          <w:ilvl w:val="2"/>
          <w:numId w:val="9"/>
        </w:numPr>
        <w:tabs>
          <w:tab w:val="num" w:pos="1620"/>
        </w:tabs>
        <w:spacing w:after="120" w:line="240" w:lineRule="auto"/>
        <w:ind w:left="0" w:firstLine="540"/>
        <w:rPr>
          <w:bCs/>
          <w:color w:val="000000"/>
          <w:sz w:val="24"/>
          <w:szCs w:val="24"/>
        </w:rPr>
      </w:pPr>
      <w:r w:rsidRPr="00D96C4A">
        <w:rPr>
          <w:bCs/>
          <w:color w:val="000000"/>
          <w:sz w:val="24"/>
          <w:szCs w:val="24"/>
        </w:rPr>
        <w:t xml:space="preserve">Условия Договора определяются в соответствии с п. </w:t>
      </w:r>
      <w:r w:rsidR="00F20B07" w:rsidRPr="00D96C4A">
        <w:rPr>
          <w:bCs/>
          <w:color w:val="000000"/>
          <w:sz w:val="24"/>
          <w:szCs w:val="24"/>
        </w:rPr>
        <w:fldChar w:fldCharType="begin"/>
      </w:r>
      <w:r w:rsidR="00F20B07" w:rsidRPr="00D96C4A">
        <w:rPr>
          <w:bCs/>
          <w:color w:val="000000"/>
          <w:sz w:val="24"/>
          <w:szCs w:val="24"/>
        </w:rPr>
        <w:instrText xml:space="preserve"> REF _Ref86827161 \r \h  \* MERGEFORMAT </w:instrText>
      </w:r>
      <w:r w:rsidR="00F20B07" w:rsidRPr="00D96C4A">
        <w:rPr>
          <w:bCs/>
          <w:color w:val="000000"/>
          <w:sz w:val="24"/>
          <w:szCs w:val="24"/>
        </w:rPr>
      </w:r>
      <w:r w:rsidR="00F20B07" w:rsidRPr="00D96C4A">
        <w:rPr>
          <w:bCs/>
          <w:color w:val="000000"/>
          <w:sz w:val="24"/>
          <w:szCs w:val="24"/>
        </w:rPr>
        <w:fldChar w:fldCharType="separate"/>
      </w:r>
      <w:r w:rsidR="00D31E8D">
        <w:rPr>
          <w:bCs/>
          <w:color w:val="000000"/>
          <w:sz w:val="24"/>
          <w:szCs w:val="24"/>
        </w:rPr>
        <w:t>1.2.6</w:t>
      </w:r>
      <w:r w:rsidR="00F20B07" w:rsidRPr="00D96C4A">
        <w:rPr>
          <w:bCs/>
          <w:color w:val="000000"/>
          <w:sz w:val="24"/>
          <w:szCs w:val="24"/>
        </w:rPr>
        <w:fldChar w:fldCharType="end"/>
      </w:r>
      <w:r w:rsidRPr="00D96C4A">
        <w:rPr>
          <w:bCs/>
          <w:color w:val="000000"/>
          <w:sz w:val="24"/>
          <w:szCs w:val="24"/>
        </w:rPr>
        <w:t>.</w:t>
      </w:r>
    </w:p>
    <w:p w:rsidR="002F152F" w:rsidRDefault="00C45D92" w:rsidP="00D96C4A">
      <w:pPr>
        <w:pStyle w:val="afd"/>
        <w:numPr>
          <w:ilvl w:val="2"/>
          <w:numId w:val="9"/>
        </w:numPr>
        <w:tabs>
          <w:tab w:val="num" w:pos="1620"/>
        </w:tabs>
        <w:spacing w:after="120" w:line="240" w:lineRule="auto"/>
        <w:ind w:left="0" w:firstLine="540"/>
        <w:rPr>
          <w:bCs/>
          <w:color w:val="000000"/>
          <w:sz w:val="24"/>
          <w:szCs w:val="24"/>
        </w:rPr>
      </w:pPr>
      <w:bookmarkStart w:id="1394" w:name="_Toc181693189"/>
      <w:bookmarkStart w:id="1395" w:name="_Ref190680463"/>
      <w:r w:rsidRPr="00D96C4A">
        <w:rPr>
          <w:bCs/>
          <w:color w:val="000000"/>
          <w:sz w:val="24"/>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D96C4A">
        <w:rPr>
          <w:bCs/>
          <w:color w:val="000000"/>
          <w:sz w:val="24"/>
          <w:szCs w:val="24"/>
        </w:rPr>
        <w:t>выполняемых работ</w:t>
      </w:r>
      <w:r w:rsidRPr="00D96C4A">
        <w:rPr>
          <w:bCs/>
          <w:color w:val="000000"/>
          <w:sz w:val="24"/>
          <w:szCs w:val="24"/>
        </w:rPr>
        <w:t xml:space="preserve"> в пределах </w:t>
      </w:r>
      <w:r w:rsidR="00514CE6" w:rsidRPr="00D96C4A">
        <w:rPr>
          <w:bCs/>
          <w:color w:val="000000"/>
          <w:sz w:val="24"/>
          <w:szCs w:val="24"/>
        </w:rPr>
        <w:t>10%</w:t>
      </w:r>
      <w:r w:rsidR="00802A07" w:rsidRPr="00D96C4A">
        <w:rPr>
          <w:bCs/>
          <w:color w:val="000000"/>
          <w:sz w:val="24"/>
          <w:szCs w:val="24"/>
        </w:rPr>
        <w:t>,</w:t>
      </w:r>
      <w:r w:rsidRPr="00D96C4A">
        <w:rPr>
          <w:bCs/>
          <w:color w:val="000000"/>
          <w:sz w:val="24"/>
          <w:szCs w:val="24"/>
        </w:rPr>
        <w:t xml:space="preserve"> не меняя при этом цену единицы </w:t>
      </w:r>
      <w:r w:rsidR="00760969" w:rsidRPr="00D96C4A">
        <w:rPr>
          <w:bCs/>
          <w:color w:val="000000"/>
          <w:sz w:val="24"/>
          <w:szCs w:val="24"/>
        </w:rPr>
        <w:t>выполняемых работ</w:t>
      </w:r>
      <w:r w:rsidRPr="00D96C4A">
        <w:rPr>
          <w:bCs/>
          <w:color w:val="000000"/>
          <w:sz w:val="24"/>
          <w:szCs w:val="24"/>
        </w:rPr>
        <w:t xml:space="preserve"> и другие условия.</w:t>
      </w:r>
    </w:p>
    <w:p w:rsidR="00D96C4A" w:rsidRPr="00D96C4A" w:rsidRDefault="00D96C4A" w:rsidP="00D96C4A">
      <w:pPr>
        <w:pStyle w:val="afd"/>
        <w:numPr>
          <w:ilvl w:val="0"/>
          <w:numId w:val="0"/>
        </w:numPr>
        <w:spacing w:after="120" w:line="240" w:lineRule="auto"/>
        <w:ind w:left="540"/>
        <w:rPr>
          <w:bCs/>
          <w:color w:val="000000"/>
          <w:sz w:val="24"/>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6" w:name="_Toc298234705"/>
      <w:bookmarkStart w:id="1397" w:name="_Ref441224402"/>
      <w:bookmarkStart w:id="1398" w:name="_Ref446059545"/>
      <w:bookmarkStart w:id="1399" w:name="_Ref468199124"/>
      <w:bookmarkStart w:id="1400" w:name="_Toc498512058"/>
      <w:bookmarkStart w:id="1401" w:name="_Toc255985700"/>
      <w:bookmarkStart w:id="1402" w:name="_Ref303251086"/>
      <w:bookmarkStart w:id="1403" w:name="_Ref303603212"/>
      <w:bookmarkStart w:id="1404"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94"/>
      <w:bookmarkEnd w:id="1395"/>
      <w:bookmarkEnd w:id="1396"/>
      <w:bookmarkEnd w:id="1397"/>
      <w:bookmarkEnd w:id="1398"/>
      <w:bookmarkEnd w:id="1399"/>
      <w:bookmarkEnd w:id="1400"/>
      <w:r w:rsidR="00524DFD" w:rsidRPr="0070125C">
        <w:rPr>
          <w:sz w:val="24"/>
          <w:szCs w:val="24"/>
        </w:rPr>
        <w:t xml:space="preserve"> </w:t>
      </w:r>
      <w:bookmarkEnd w:id="1401"/>
      <w:bookmarkEnd w:id="1402"/>
      <w:bookmarkEnd w:id="1403"/>
      <w:bookmarkEnd w:id="1404"/>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F20B07">
        <w:fldChar w:fldCharType="begin"/>
      </w:r>
      <w:r w:rsidR="00F20B07">
        <w:instrText xml:space="preserve"> REF _Ref441571138 \r \h  \* MERGEFORMAT </w:instrText>
      </w:r>
      <w:r w:rsidR="00F20B07">
        <w:fldChar w:fldCharType="separate"/>
      </w:r>
      <w:r w:rsidR="00D31E8D">
        <w:t>2</w:t>
      </w:r>
      <w:r w:rsidR="00F20B07">
        <w:fldChar w:fldCharType="end"/>
      </w:r>
      <w:r w:rsidR="00514CE6" w:rsidRPr="00261290">
        <w:rPr>
          <w:szCs w:val="24"/>
        </w:rPr>
        <w:t>)</w:t>
      </w:r>
      <w:r w:rsidRPr="00261290">
        <w:rPr>
          <w:szCs w:val="24"/>
        </w:rPr>
        <w:t xml:space="preserve"> и подпункте </w:t>
      </w:r>
      <w:r w:rsidR="00F20B07">
        <w:fldChar w:fldCharType="begin"/>
      </w:r>
      <w:r w:rsidR="00F20B07">
        <w:instrText xml:space="preserve"> REF _Ref465437572 \r \h  \* MERGEFORMAT </w:instrText>
      </w:r>
      <w:r w:rsidR="00F20B07">
        <w:fldChar w:fldCharType="separate"/>
      </w:r>
      <w:r w:rsidR="00D31E8D" w:rsidRPr="00D31E8D">
        <w:rPr>
          <w:szCs w:val="24"/>
        </w:rPr>
        <w:t>3.17.2</w:t>
      </w:r>
      <w:r w:rsidR="00F20B07">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405"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5"/>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71DCE">
        <w:rPr>
          <w:bCs w:val="0"/>
          <w:szCs w:val="24"/>
        </w:rPr>
        <w:t>Организатора</w:t>
      </w:r>
      <w:r w:rsidR="00B13740" w:rsidRPr="00261290">
        <w:rPr>
          <w:bCs w:val="0"/>
          <w:szCs w:val="24"/>
        </w:rPr>
        <w:t xml:space="preserve"> (п. </w:t>
      </w:r>
      <w:r w:rsidR="00F20B07">
        <w:fldChar w:fldCharType="begin"/>
      </w:r>
      <w:r w:rsidR="00F20B07">
        <w:instrText xml:space="preserve"> REF _Ref468974078 \r \h  \* MERGEFORMAT </w:instrText>
      </w:r>
      <w:r w:rsidR="00F20B07">
        <w:fldChar w:fldCharType="separate"/>
      </w:r>
      <w:r w:rsidR="00D31E8D" w:rsidRPr="00D31E8D">
        <w:rPr>
          <w:bCs w:val="0"/>
          <w:szCs w:val="24"/>
        </w:rPr>
        <w:t>3.4.8.4.4</w:t>
      </w:r>
      <w:r w:rsidR="00F20B07">
        <w:fldChar w:fldCharType="end"/>
      </w:r>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F20B07">
        <w:fldChar w:fldCharType="begin"/>
      </w:r>
      <w:r w:rsidR="00F20B07">
        <w:instrText xml:space="preserve"> REF _Ref441571138 \r \h  \* MERGEFORMAT </w:instrText>
      </w:r>
      <w:r w:rsidR="00F20B07">
        <w:fldChar w:fldCharType="separate"/>
      </w:r>
      <w:r w:rsidR="00D31E8D">
        <w:t>2</w:t>
      </w:r>
      <w:r w:rsidR="00F20B07">
        <w:fldChar w:fldCharType="end"/>
      </w:r>
      <w:r w:rsidRPr="00261290">
        <w:rPr>
          <w:szCs w:val="24"/>
        </w:rPr>
        <w:t xml:space="preserve">) с учетом требований, изложенных в подпункте </w:t>
      </w:r>
      <w:r w:rsidR="00F20B07">
        <w:fldChar w:fldCharType="begin"/>
      </w:r>
      <w:r w:rsidR="00F20B07">
        <w:instrText xml:space="preserve"> REF _Ref465437572 \r \h  \* MERGEFORMAT </w:instrText>
      </w:r>
      <w:r w:rsidR="00F20B07">
        <w:fldChar w:fldCharType="separate"/>
      </w:r>
      <w:r w:rsidR="00D31E8D" w:rsidRPr="00D31E8D">
        <w:rPr>
          <w:szCs w:val="24"/>
        </w:rPr>
        <w:t>3.17.2</w:t>
      </w:r>
      <w:r w:rsidR="00F20B07">
        <w:fldChar w:fldCharType="end"/>
      </w:r>
      <w:r w:rsidRPr="00261290">
        <w:rPr>
          <w:szCs w:val="24"/>
        </w:rPr>
        <w:t xml:space="preserve">, а также на этапе преддговорных переговоров (п. </w:t>
      </w:r>
      <w:r w:rsidR="00F20B07">
        <w:fldChar w:fldCharType="begin"/>
      </w:r>
      <w:r w:rsidR="00F20B07">
        <w:instrText xml:space="preserve"> REF _Ref468697489 \r \h  \* MERGEFORMAT </w:instrText>
      </w:r>
      <w:r w:rsidR="00F20B07">
        <w:fldChar w:fldCharType="separate"/>
      </w:r>
      <w:r w:rsidR="00D31E8D" w:rsidRPr="00D31E8D">
        <w:rPr>
          <w:szCs w:val="24"/>
        </w:rPr>
        <w:t>3.16</w:t>
      </w:r>
      <w:r w:rsidR="00F20B07">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406"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F20B07">
        <w:fldChar w:fldCharType="begin"/>
      </w:r>
      <w:r w:rsidR="00F20B07">
        <w:instrText xml:space="preserve"> REF _Ref302132333 \r \h  \* MERGEFORMAT </w:instrText>
      </w:r>
      <w:r w:rsidR="00F20B07">
        <w:fldChar w:fldCharType="separate"/>
      </w:r>
      <w:r w:rsidR="00D31E8D" w:rsidRPr="00D31E8D">
        <w:rPr>
          <w:bCs w:val="0"/>
          <w:szCs w:val="24"/>
        </w:rPr>
        <w:t>3.14.6</w:t>
      </w:r>
      <w:r w:rsidR="00F20B07">
        <w:fldChar w:fldCharType="end"/>
      </w:r>
      <w:r w:rsidRPr="00261290">
        <w:rPr>
          <w:bCs w:val="0"/>
          <w:szCs w:val="24"/>
        </w:rPr>
        <w:t>.</w:t>
      </w:r>
      <w:bookmarkEnd w:id="1406"/>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7" w:name="_Toc298234706"/>
      <w:bookmarkStart w:id="1408" w:name="_Toc255985701"/>
      <w:bookmarkStart w:id="1409" w:name="_Ref303251111"/>
      <w:bookmarkStart w:id="1410" w:name="_Ref306191812"/>
      <w:bookmarkStart w:id="1411" w:name="_Ref467504788"/>
      <w:bookmarkStart w:id="1412" w:name="_Toc498512059"/>
      <w:r w:rsidRPr="0070125C">
        <w:rPr>
          <w:sz w:val="24"/>
          <w:szCs w:val="24"/>
        </w:rPr>
        <w:t>Уведомление о результатах конкурса</w:t>
      </w:r>
      <w:bookmarkEnd w:id="1407"/>
      <w:bookmarkEnd w:id="1408"/>
      <w:bookmarkEnd w:id="1409"/>
      <w:bookmarkEnd w:id="1410"/>
      <w:bookmarkEnd w:id="1411"/>
      <w:bookmarkEnd w:id="1412"/>
    </w:p>
    <w:p w:rsidR="00495348" w:rsidRPr="00796A96" w:rsidRDefault="00495348" w:rsidP="001C6CCB">
      <w:pPr>
        <w:suppressAutoHyphens/>
        <w:adjustRightInd w:val="0"/>
        <w:spacing w:after="120"/>
        <w:ind w:firstLine="709"/>
        <w:textAlignment w:val="baseline"/>
        <w:rPr>
          <w:bCs/>
          <w:szCs w:val="24"/>
        </w:rPr>
      </w:pPr>
      <w:bookmarkStart w:id="1413" w:name="_Ref55280368"/>
      <w:bookmarkStart w:id="1414" w:name="_Toc55285361"/>
      <w:bookmarkStart w:id="1415" w:name="_Toc55305390"/>
      <w:bookmarkStart w:id="1416" w:name="_Toc57314671"/>
      <w:bookmarkStart w:id="1417" w:name="_Toc69728985"/>
      <w:bookmarkStart w:id="1418" w:name="_Toc98251750"/>
      <w:bookmarkStart w:id="1419" w:name="ФОРМЫ"/>
      <w:bookmarkEnd w:id="1387"/>
      <w:bookmarkEnd w:id="1388"/>
      <w:bookmarkEnd w:id="1389"/>
      <w:bookmarkEnd w:id="1390"/>
      <w:bookmarkEnd w:id="1391"/>
      <w:bookmarkEnd w:id="1392"/>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F20B07">
        <w:fldChar w:fldCharType="begin"/>
      </w:r>
      <w:r w:rsidR="00F20B07">
        <w:instrText xml:space="preserve"> REF _Ref441571244 \r \h  \* MERGEFORMAT </w:instrText>
      </w:r>
      <w:r w:rsidR="00F20B07">
        <w:fldChar w:fldCharType="separate"/>
      </w:r>
      <w:r w:rsidR="00D31E8D" w:rsidRPr="00D31E8D">
        <w:rPr>
          <w:iCs/>
          <w:szCs w:val="24"/>
        </w:rPr>
        <w:t>1.1.1</w:t>
      </w:r>
      <w:r w:rsidR="00F20B07">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0" w:name="_Ref440270568"/>
      <w:bookmarkStart w:id="1421" w:name="_Ref440274159"/>
      <w:bookmarkStart w:id="1422" w:name="_Ref440292555"/>
      <w:bookmarkStart w:id="1423" w:name="_Ref440292779"/>
      <w:bookmarkStart w:id="1424" w:name="_Toc441131092"/>
      <w:bookmarkStart w:id="1425" w:name="_Toc498512060"/>
      <w:bookmarkStart w:id="1426" w:name="_Toc255987070"/>
      <w:bookmarkStart w:id="1427" w:name="_Toc298234708"/>
      <w:bookmarkStart w:id="1428" w:name="_Ref303252032"/>
      <w:bookmarkStart w:id="1429" w:name="_Ref303252070"/>
      <w:bookmarkStart w:id="1430" w:name="_Ref303252077"/>
      <w:bookmarkStart w:id="1431" w:name="_Ref303277194"/>
      <w:bookmarkStart w:id="1432" w:name="_Ref305658227"/>
      <w:bookmarkStart w:id="1433" w:name="_Ref306189779"/>
      <w:bookmarkStart w:id="1434" w:name="_Ref306194809"/>
      <w:bookmarkStart w:id="1435" w:name="_Ref306636965"/>
      <w:bookmarkStart w:id="1436" w:name="_Ref306636996"/>
      <w:bookmarkStart w:id="1437" w:name="_Ref307397504"/>
      <w:bookmarkStart w:id="1438" w:name="_Ref307397528"/>
      <w:bookmarkStart w:id="1439" w:name="_Ref307397538"/>
      <w:bookmarkStart w:id="1440" w:name="_Ref307397550"/>
      <w:bookmarkStart w:id="1441" w:name="_Ref307397560"/>
      <w:bookmarkStart w:id="1442" w:name="_Ref307397580"/>
      <w:bookmarkStart w:id="1443" w:name="_Ref307397635"/>
      <w:bookmarkStart w:id="1444" w:name="_Ref307397689"/>
      <w:bookmarkStart w:id="1445" w:name="_Ref307397698"/>
      <w:bookmarkStart w:id="1446" w:name="_Ref307397718"/>
      <w:bookmarkStart w:id="1447" w:name="_Ref307397749"/>
      <w:bookmarkStart w:id="1448" w:name="_Ref307397762"/>
      <w:bookmarkStart w:id="1449" w:name="_Ref307397779"/>
      <w:bookmarkStart w:id="1450" w:name="_Ref307397791"/>
      <w:bookmarkStart w:id="1451" w:name="_Ref307397799"/>
      <w:bookmarkStart w:id="1452" w:name="_Ref307397821"/>
      <w:bookmarkStart w:id="1453" w:name="_Ref307397843"/>
      <w:bookmarkStart w:id="1454" w:name="_Ref307397903"/>
      <w:bookmarkStart w:id="1455" w:name="_Ref441488179"/>
      <w:r w:rsidRPr="00514CE6">
        <w:rPr>
          <w:rFonts w:ascii="Times New Roman" w:hAnsi="Times New Roman"/>
          <w:caps/>
          <w:sz w:val="24"/>
          <w:szCs w:val="24"/>
        </w:rPr>
        <w:lastRenderedPageBreak/>
        <w:t>Техническая часть</w:t>
      </w:r>
      <w:bookmarkEnd w:id="1420"/>
      <w:bookmarkEnd w:id="1421"/>
      <w:bookmarkEnd w:id="1422"/>
      <w:bookmarkEnd w:id="1423"/>
      <w:bookmarkEnd w:id="1424"/>
      <w:bookmarkEnd w:id="1425"/>
      <w:r w:rsidR="000D1809" w:rsidRPr="00796A96">
        <w:rPr>
          <w:rFonts w:ascii="Times New Roman" w:hAnsi="Times New Roman"/>
          <w:sz w:val="24"/>
          <w:szCs w:val="24"/>
        </w:rPr>
        <w:t xml:space="preserve"> </w:t>
      </w:r>
      <w:bookmarkEnd w:id="1413"/>
      <w:bookmarkEnd w:id="1414"/>
      <w:bookmarkEnd w:id="1415"/>
      <w:bookmarkEnd w:id="1416"/>
      <w:bookmarkEnd w:id="1417"/>
      <w:bookmarkEnd w:id="1418"/>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56" w:name="_Toc176064097"/>
      <w:bookmarkStart w:id="1457" w:name="_Toc176338525"/>
      <w:bookmarkStart w:id="1458" w:name="_Toc180399753"/>
      <w:bookmarkStart w:id="1459" w:name="_Toc189457101"/>
      <w:bookmarkStart w:id="1460" w:name="_Toc189461737"/>
      <w:bookmarkStart w:id="1461" w:name="_Toc189462011"/>
      <w:bookmarkStart w:id="1462" w:name="_Toc191273610"/>
      <w:bookmarkStart w:id="1463" w:name="_Toc423421726"/>
      <w:bookmarkStart w:id="1464" w:name="_Toc441131093"/>
      <w:bookmarkStart w:id="1465" w:name="_Toc498512061"/>
      <w:bookmarkStart w:id="1466" w:name="_Toc167189319"/>
      <w:bookmarkStart w:id="1467" w:name="_Toc168725254"/>
      <w:r w:rsidRPr="00514CE6">
        <w:rPr>
          <w:sz w:val="24"/>
          <w:szCs w:val="24"/>
        </w:rPr>
        <w:t xml:space="preserve">Перечень, объемы и характеристики </w:t>
      </w:r>
      <w:bookmarkEnd w:id="1456"/>
      <w:bookmarkEnd w:id="1457"/>
      <w:bookmarkEnd w:id="1458"/>
      <w:bookmarkEnd w:id="1459"/>
      <w:bookmarkEnd w:id="1460"/>
      <w:bookmarkEnd w:id="1461"/>
      <w:bookmarkEnd w:id="1462"/>
      <w:bookmarkEnd w:id="1463"/>
      <w:r w:rsidRPr="00514CE6">
        <w:rPr>
          <w:sz w:val="24"/>
          <w:szCs w:val="24"/>
        </w:rPr>
        <w:t xml:space="preserve">закупаемых </w:t>
      </w:r>
      <w:bookmarkEnd w:id="1464"/>
      <w:r w:rsidR="0057216B">
        <w:rPr>
          <w:sz w:val="24"/>
          <w:szCs w:val="24"/>
        </w:rPr>
        <w:t>работ</w:t>
      </w:r>
      <w:bookmarkEnd w:id="1465"/>
    </w:p>
    <w:p w:rsidR="00514CE6" w:rsidRDefault="00514CE6" w:rsidP="00363FC9">
      <w:pPr>
        <w:pStyle w:val="3"/>
        <w:numPr>
          <w:ilvl w:val="2"/>
          <w:numId w:val="80"/>
        </w:numPr>
        <w:ind w:left="0" w:firstLine="851"/>
        <w:jc w:val="both"/>
        <w:rPr>
          <w:b w:val="0"/>
          <w:sz w:val="24"/>
          <w:szCs w:val="24"/>
        </w:rPr>
      </w:pPr>
      <w:bookmarkStart w:id="1468" w:name="_Toc439166311"/>
      <w:bookmarkStart w:id="1469" w:name="_Toc439170659"/>
      <w:bookmarkStart w:id="1470" w:name="_Toc439172761"/>
      <w:bookmarkStart w:id="1471" w:name="_Toc439173205"/>
      <w:bookmarkStart w:id="1472" w:name="_Toc439238199"/>
      <w:bookmarkStart w:id="1473" w:name="_Toc439252751"/>
      <w:bookmarkStart w:id="1474" w:name="_Toc439323609"/>
      <w:bookmarkStart w:id="1475" w:name="_Toc439323725"/>
      <w:bookmarkStart w:id="1476" w:name="_Toc440361359"/>
      <w:bookmarkStart w:id="1477" w:name="_Toc440376114"/>
      <w:bookmarkStart w:id="1478" w:name="_Toc440376241"/>
      <w:bookmarkStart w:id="1479" w:name="_Toc440382503"/>
      <w:bookmarkStart w:id="1480" w:name="_Toc440447173"/>
      <w:bookmarkStart w:id="1481" w:name="_Toc440632334"/>
      <w:bookmarkStart w:id="1482" w:name="_Toc440875107"/>
      <w:bookmarkStart w:id="1483" w:name="_Toc441131094"/>
      <w:bookmarkStart w:id="1484" w:name="_Toc441572068"/>
      <w:bookmarkStart w:id="1485" w:name="_Toc441575160"/>
      <w:bookmarkStart w:id="1486" w:name="_Toc442434821"/>
      <w:bookmarkStart w:id="1487" w:name="_Toc442435660"/>
      <w:bookmarkStart w:id="1488" w:name="_Toc462044780"/>
      <w:bookmarkStart w:id="1489" w:name="_Toc462068483"/>
      <w:bookmarkStart w:id="1490" w:name="_Toc463514173"/>
      <w:bookmarkStart w:id="1491" w:name="_Toc469480410"/>
      <w:bookmarkStart w:id="1492" w:name="_Toc471823201"/>
      <w:bookmarkStart w:id="1493" w:name="_Toc498512062"/>
      <w:r w:rsidRPr="00514CE6">
        <w:rPr>
          <w:b w:val="0"/>
          <w:sz w:val="24"/>
          <w:szCs w:val="24"/>
        </w:rPr>
        <w:t xml:space="preserve">Техническое(ие) задание(я) по </w:t>
      </w:r>
      <w:r w:rsidRPr="00E821D6">
        <w:rPr>
          <w:b w:val="0"/>
          <w:sz w:val="24"/>
          <w:szCs w:val="24"/>
        </w:rPr>
        <w:t xml:space="preserve">Лоту №1 (подраздел </w:t>
      </w:r>
      <w:r w:rsidR="00C12D6E" w:rsidRPr="00E821D6">
        <w:rPr>
          <w:b w:val="0"/>
          <w:sz w:val="24"/>
          <w:szCs w:val="24"/>
        </w:rPr>
        <w:fldChar w:fldCharType="begin"/>
      </w:r>
      <w:r w:rsidRPr="00E821D6">
        <w:rPr>
          <w:b w:val="0"/>
          <w:sz w:val="24"/>
          <w:szCs w:val="24"/>
        </w:rPr>
        <w:instrText xml:space="preserve"> REF _Ref303323780 \r \h </w:instrText>
      </w:r>
      <w:r w:rsidR="00E821D6">
        <w:rPr>
          <w:b w:val="0"/>
          <w:sz w:val="24"/>
          <w:szCs w:val="24"/>
        </w:rPr>
        <w:instrText xml:space="preserve"> \* MERGEFORMAT </w:instrText>
      </w:r>
      <w:r w:rsidR="00C12D6E" w:rsidRPr="00E821D6">
        <w:rPr>
          <w:b w:val="0"/>
          <w:sz w:val="24"/>
          <w:szCs w:val="24"/>
        </w:rPr>
      </w:r>
      <w:r w:rsidR="00C12D6E" w:rsidRPr="00E821D6">
        <w:rPr>
          <w:b w:val="0"/>
          <w:sz w:val="24"/>
          <w:szCs w:val="24"/>
        </w:rPr>
        <w:fldChar w:fldCharType="separate"/>
      </w:r>
      <w:r w:rsidR="00D31E8D">
        <w:rPr>
          <w:b w:val="0"/>
          <w:sz w:val="24"/>
          <w:szCs w:val="24"/>
        </w:rPr>
        <w:t>1.1.4</w:t>
      </w:r>
      <w:r w:rsidR="00C12D6E" w:rsidRPr="00E821D6">
        <w:rPr>
          <w:b w:val="0"/>
          <w:sz w:val="24"/>
          <w:szCs w:val="24"/>
        </w:rPr>
        <w:fldChar w:fldCharType="end"/>
      </w:r>
      <w:r w:rsidRPr="00E821D6">
        <w:rPr>
          <w:b w:val="0"/>
          <w:sz w:val="24"/>
          <w:szCs w:val="24"/>
        </w:rPr>
        <w:t>) изложено(ы) в Приложении №1, которое является неотъемлемым при</w:t>
      </w:r>
      <w:r w:rsidRPr="00514CE6">
        <w:rPr>
          <w:b w:val="0"/>
          <w:sz w:val="24"/>
          <w:szCs w:val="24"/>
        </w:rPr>
        <w:t xml:space="preserve">ложением к настоящей </w:t>
      </w:r>
      <w:r>
        <w:rPr>
          <w:b w:val="0"/>
          <w:sz w:val="24"/>
          <w:szCs w:val="24"/>
        </w:rPr>
        <w:t>Документации</w:t>
      </w:r>
      <w:r w:rsidRPr="00514CE6">
        <w:rPr>
          <w:b w:val="0"/>
          <w:sz w:val="24"/>
          <w:szCs w:val="24"/>
        </w:rPr>
        <w:t xml:space="preserve"> и предоставляется Участникам вместе с ней в качестве отдельного документа.</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4" w:name="_Ref194832984"/>
      <w:bookmarkStart w:id="1495" w:name="_Ref197686508"/>
      <w:bookmarkStart w:id="1496" w:name="_Toc423421727"/>
      <w:bookmarkStart w:id="1497" w:name="_Toc441131095"/>
      <w:bookmarkStart w:id="1498" w:name="_Toc498512064"/>
      <w:r w:rsidRPr="00514CE6">
        <w:rPr>
          <w:sz w:val="24"/>
          <w:szCs w:val="24"/>
        </w:rPr>
        <w:t xml:space="preserve">Требование к </w:t>
      </w:r>
      <w:bookmarkEnd w:id="1494"/>
      <w:bookmarkEnd w:id="1495"/>
      <w:bookmarkEnd w:id="1496"/>
      <w:r w:rsidRPr="00514CE6">
        <w:rPr>
          <w:sz w:val="24"/>
          <w:szCs w:val="24"/>
        </w:rPr>
        <w:t xml:space="preserve">закупаемым </w:t>
      </w:r>
      <w:bookmarkEnd w:id="1497"/>
      <w:r w:rsidR="0057216B">
        <w:rPr>
          <w:sz w:val="24"/>
          <w:szCs w:val="24"/>
        </w:rPr>
        <w:t>работам</w:t>
      </w:r>
      <w:bookmarkEnd w:id="1498"/>
    </w:p>
    <w:p w:rsidR="00514CE6" w:rsidRPr="0008171A" w:rsidRDefault="00514CE6" w:rsidP="00363FC9">
      <w:pPr>
        <w:pStyle w:val="3"/>
        <w:numPr>
          <w:ilvl w:val="2"/>
          <w:numId w:val="80"/>
        </w:numPr>
        <w:ind w:left="0" w:firstLine="851"/>
        <w:jc w:val="both"/>
        <w:rPr>
          <w:b w:val="0"/>
          <w:sz w:val="24"/>
          <w:szCs w:val="24"/>
        </w:rPr>
      </w:pPr>
      <w:bookmarkStart w:id="1499" w:name="_Toc439166314"/>
      <w:bookmarkStart w:id="1500" w:name="_Toc439170662"/>
      <w:bookmarkStart w:id="1501" w:name="_Toc439172764"/>
      <w:bookmarkStart w:id="1502" w:name="_Toc439173208"/>
      <w:bookmarkStart w:id="1503" w:name="_Toc439238202"/>
      <w:bookmarkStart w:id="1504" w:name="_Toc439252754"/>
      <w:bookmarkStart w:id="1505" w:name="_Toc439323612"/>
      <w:bookmarkStart w:id="1506" w:name="_Toc439323728"/>
      <w:bookmarkStart w:id="1507" w:name="_Toc440361362"/>
      <w:bookmarkStart w:id="1508" w:name="_Toc440376117"/>
      <w:bookmarkStart w:id="1509" w:name="_Toc440376244"/>
      <w:bookmarkStart w:id="1510" w:name="_Toc440382505"/>
      <w:bookmarkStart w:id="1511" w:name="_Toc440447175"/>
      <w:bookmarkStart w:id="1512" w:name="_Toc440632336"/>
      <w:bookmarkStart w:id="1513" w:name="_Toc440875109"/>
      <w:bookmarkStart w:id="1514" w:name="_Toc441131096"/>
      <w:bookmarkStart w:id="1515" w:name="_Toc441572070"/>
      <w:bookmarkStart w:id="1516" w:name="_Toc441575162"/>
      <w:bookmarkStart w:id="1517" w:name="_Toc442434823"/>
      <w:bookmarkStart w:id="1518" w:name="_Toc442435662"/>
      <w:bookmarkStart w:id="1519" w:name="_Toc462044782"/>
      <w:bookmarkStart w:id="1520" w:name="_Toc462068485"/>
      <w:bookmarkStart w:id="1521" w:name="_Toc463514175"/>
      <w:bookmarkStart w:id="1522" w:name="_Toc469480413"/>
      <w:bookmarkStart w:id="1523" w:name="_Toc471823204"/>
      <w:bookmarkStart w:id="1524" w:name="_Toc498512065"/>
      <w:bookmarkStart w:id="1525" w:name="_Ref194833053"/>
      <w:bookmarkStart w:id="1526" w:name="_Ref223496951"/>
      <w:bookmarkStart w:id="1527"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28" w:name="_Toc498512066"/>
      <w:bookmarkEnd w:id="1466"/>
      <w:bookmarkEnd w:id="1467"/>
      <w:bookmarkEnd w:id="1525"/>
      <w:bookmarkEnd w:id="1526"/>
      <w:bookmarkEnd w:id="1527"/>
      <w:r w:rsidRPr="0008171A">
        <w:rPr>
          <w:sz w:val="24"/>
          <w:szCs w:val="24"/>
        </w:rPr>
        <w:t>Альтернативные предложения</w:t>
      </w:r>
      <w:bookmarkStart w:id="1529" w:name="_Ref56252639"/>
      <w:bookmarkEnd w:id="1528"/>
    </w:p>
    <w:p w:rsidR="00827F49" w:rsidRPr="0008171A" w:rsidRDefault="00827F49" w:rsidP="00363FC9">
      <w:pPr>
        <w:pStyle w:val="3"/>
        <w:numPr>
          <w:ilvl w:val="2"/>
          <w:numId w:val="80"/>
        </w:numPr>
        <w:ind w:left="0" w:firstLine="851"/>
        <w:jc w:val="both"/>
        <w:rPr>
          <w:b w:val="0"/>
          <w:sz w:val="24"/>
          <w:szCs w:val="24"/>
        </w:rPr>
      </w:pPr>
      <w:bookmarkStart w:id="1530" w:name="_Toc462044784"/>
      <w:bookmarkStart w:id="1531" w:name="_Toc462068487"/>
      <w:bookmarkStart w:id="1532" w:name="_Toc463514177"/>
      <w:bookmarkStart w:id="1533" w:name="_Toc469480415"/>
      <w:bookmarkStart w:id="1534" w:name="_Toc471823206"/>
      <w:bookmarkStart w:id="1535"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29"/>
      <w:bookmarkEnd w:id="1530"/>
      <w:bookmarkEnd w:id="1531"/>
      <w:bookmarkEnd w:id="1532"/>
      <w:bookmarkEnd w:id="1533"/>
      <w:bookmarkEnd w:id="1534"/>
      <w:bookmarkEnd w:id="1535"/>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36" w:name="_Toc307934300"/>
      <w:bookmarkStart w:id="1537" w:name="_Toc307934779"/>
      <w:bookmarkStart w:id="1538" w:name="_Toc307935039"/>
      <w:bookmarkStart w:id="1539" w:name="_Toc307935565"/>
      <w:bookmarkStart w:id="1540" w:name="_Toc307936294"/>
      <w:bookmarkStart w:id="1541" w:name="_Toc307934301"/>
      <w:bookmarkStart w:id="1542" w:name="_Toc307934780"/>
      <w:bookmarkStart w:id="1543" w:name="_Toc307935040"/>
      <w:bookmarkStart w:id="1544" w:name="_Toc307935566"/>
      <w:bookmarkStart w:id="1545" w:name="_Toc307936295"/>
      <w:bookmarkStart w:id="1546" w:name="_Toc307934303"/>
      <w:bookmarkStart w:id="1547" w:name="_Toc307934782"/>
      <w:bookmarkStart w:id="1548" w:name="_Toc307935042"/>
      <w:bookmarkStart w:id="1549" w:name="_Toc307935568"/>
      <w:bookmarkStart w:id="1550" w:name="_Toc307936297"/>
      <w:bookmarkStart w:id="1551" w:name="_Ref440270602"/>
      <w:bookmarkStart w:id="1552" w:name="_Toc441131097"/>
      <w:bookmarkStart w:id="1553" w:name="_Toc498512068"/>
      <w:bookmarkStart w:id="1554" w:name="_Toc295386556"/>
      <w:bookmarkStart w:id="1555" w:name="_Toc296341892"/>
      <w:bookmarkEnd w:id="1419"/>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r w:rsidRPr="0088090C">
        <w:rPr>
          <w:rFonts w:ascii="Times New Roman" w:hAnsi="Times New Roman"/>
          <w:caps/>
          <w:sz w:val="24"/>
          <w:szCs w:val="24"/>
        </w:rPr>
        <w:lastRenderedPageBreak/>
        <w:t>Образцы основных форм документов, включаемых в Заявку</w:t>
      </w:r>
      <w:bookmarkEnd w:id="1551"/>
      <w:bookmarkEnd w:id="1552"/>
      <w:bookmarkEnd w:id="1553"/>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6" w:name="_Ref55336310"/>
      <w:bookmarkStart w:id="1557" w:name="_Toc57314672"/>
      <w:bookmarkStart w:id="1558" w:name="_Toc69728986"/>
      <w:bookmarkStart w:id="1559" w:name="_Toc98253919"/>
      <w:bookmarkStart w:id="1560" w:name="_Toc165173847"/>
      <w:bookmarkStart w:id="1561" w:name="_Toc423423667"/>
      <w:bookmarkStart w:id="1562" w:name="_Toc441131098"/>
      <w:bookmarkStart w:id="1563" w:name="_Toc498512069"/>
      <w:r w:rsidRPr="0088090C">
        <w:rPr>
          <w:sz w:val="24"/>
          <w:szCs w:val="24"/>
        </w:rPr>
        <w:t xml:space="preserve">Письмо о подаче оферты </w:t>
      </w:r>
      <w:bookmarkStart w:id="1564" w:name="_Ref22846535"/>
      <w:r w:rsidRPr="0088090C">
        <w:rPr>
          <w:sz w:val="24"/>
          <w:szCs w:val="24"/>
        </w:rPr>
        <w:t>(</w:t>
      </w:r>
      <w:bookmarkEnd w:id="1564"/>
      <w:r w:rsidRPr="0088090C">
        <w:rPr>
          <w:sz w:val="24"/>
          <w:szCs w:val="24"/>
        </w:rPr>
        <w:t xml:space="preserve">форма </w:t>
      </w:r>
      <w:r w:rsidRPr="0088090C">
        <w:rPr>
          <w:noProof/>
          <w:sz w:val="24"/>
          <w:szCs w:val="24"/>
        </w:rPr>
        <w:t>1</w:t>
      </w:r>
      <w:r w:rsidRPr="0088090C">
        <w:rPr>
          <w:sz w:val="24"/>
          <w:szCs w:val="24"/>
        </w:rPr>
        <w:t>)</w:t>
      </w:r>
      <w:bookmarkEnd w:id="1556"/>
      <w:bookmarkEnd w:id="1557"/>
      <w:bookmarkEnd w:id="1558"/>
      <w:bookmarkEnd w:id="1559"/>
      <w:bookmarkEnd w:id="1560"/>
      <w:bookmarkEnd w:id="1561"/>
      <w:bookmarkEnd w:id="1562"/>
      <w:bookmarkEnd w:id="1563"/>
    </w:p>
    <w:p w:rsidR="00211593" w:rsidRPr="0088090C" w:rsidRDefault="00211593" w:rsidP="00363FC9">
      <w:pPr>
        <w:pStyle w:val="3"/>
        <w:numPr>
          <w:ilvl w:val="2"/>
          <w:numId w:val="80"/>
        </w:numPr>
        <w:rPr>
          <w:sz w:val="24"/>
          <w:szCs w:val="24"/>
        </w:rPr>
      </w:pPr>
      <w:bookmarkStart w:id="1565" w:name="_Toc98253920"/>
      <w:bookmarkStart w:id="1566" w:name="_Toc157248174"/>
      <w:bookmarkStart w:id="1567" w:name="_Toc157496543"/>
      <w:bookmarkStart w:id="1568" w:name="_Toc158206082"/>
      <w:bookmarkStart w:id="1569" w:name="_Toc164057767"/>
      <w:bookmarkStart w:id="1570" w:name="_Toc164137117"/>
      <w:bookmarkStart w:id="1571" w:name="_Toc164161277"/>
      <w:bookmarkStart w:id="1572" w:name="_Toc165173848"/>
      <w:bookmarkStart w:id="1573" w:name="_Toc439170673"/>
      <w:bookmarkStart w:id="1574" w:name="_Toc439172775"/>
      <w:bookmarkStart w:id="1575" w:name="_Toc439173219"/>
      <w:bookmarkStart w:id="1576" w:name="_Toc439238213"/>
      <w:bookmarkStart w:id="1577" w:name="_Toc440361369"/>
      <w:bookmarkStart w:id="1578" w:name="_Toc440376124"/>
      <w:bookmarkStart w:id="1579" w:name="_Toc441131099"/>
      <w:bookmarkStart w:id="1580" w:name="_Toc462068490"/>
      <w:bookmarkStart w:id="1581" w:name="_Toc463514180"/>
      <w:bookmarkStart w:id="1582" w:name="_Toc469480418"/>
      <w:bookmarkStart w:id="1583" w:name="_Toc471823209"/>
      <w:bookmarkStart w:id="1584" w:name="_Toc498512070"/>
      <w:r w:rsidRPr="0088090C">
        <w:rPr>
          <w:sz w:val="24"/>
          <w:szCs w:val="24"/>
        </w:rPr>
        <w:t>Форма письма о подаче оферты</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85"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00CD069C">
        <w:rPr>
          <w:szCs w:val="24"/>
          <w:shd w:val="clear" w:color="auto" w:fill="FFFF99"/>
        </w:rPr>
        <w:t xml:space="preserve"> и Приволжья</w:t>
      </w:r>
      <w:r>
        <w:rPr>
          <w:szCs w:val="24"/>
          <w:shd w:val="clear" w:color="auto" w:fill="FFFF99"/>
        </w:rPr>
        <w:t>»</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00CD069C">
              <w:rPr>
                <w:rStyle w:val="aff1"/>
              </w:rPr>
              <w:t xml:space="preserve"> и Приволжья</w:t>
            </w:r>
            <w:r>
              <w:rPr>
                <w:rStyle w:val="aff1"/>
              </w:rPr>
              <w:t>»</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00CD069C">
              <w:rPr>
                <w:rStyle w:val="aff1"/>
              </w:rPr>
              <w:t xml:space="preserve"> и Приволжья</w:t>
            </w:r>
            <w:r>
              <w:rPr>
                <w:rStyle w:val="aff1"/>
              </w:rPr>
              <w:t>»</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971DCE">
        <w:rPr>
          <w:bCs/>
          <w:szCs w:val="24"/>
        </w:rPr>
        <w:t>Организатора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86" w:name="_Toc98253921"/>
      <w:bookmarkStart w:id="1587" w:name="_Toc157248175"/>
      <w:bookmarkStart w:id="1588" w:name="_Toc157496544"/>
      <w:bookmarkStart w:id="1589" w:name="_Toc158206083"/>
      <w:bookmarkStart w:id="1590" w:name="_Toc164057768"/>
      <w:bookmarkStart w:id="1591" w:name="_Toc164137118"/>
      <w:bookmarkStart w:id="1592" w:name="_Toc164161278"/>
      <w:bookmarkStart w:id="1593" w:name="_Toc165173849"/>
      <w:r>
        <w:rPr>
          <w:b/>
          <w:szCs w:val="24"/>
        </w:rPr>
        <w:br w:type="page"/>
      </w:r>
    </w:p>
    <w:p w:rsidR="00211593" w:rsidRPr="00581E9C" w:rsidRDefault="00211593" w:rsidP="00363FC9">
      <w:pPr>
        <w:pStyle w:val="3"/>
        <w:numPr>
          <w:ilvl w:val="2"/>
          <w:numId w:val="80"/>
        </w:numPr>
        <w:rPr>
          <w:sz w:val="24"/>
          <w:szCs w:val="24"/>
        </w:rPr>
      </w:pPr>
      <w:bookmarkStart w:id="1594" w:name="_Toc439170674"/>
      <w:bookmarkStart w:id="1595" w:name="_Toc439172776"/>
      <w:bookmarkStart w:id="1596" w:name="_Toc439173220"/>
      <w:bookmarkStart w:id="1597" w:name="_Toc439238214"/>
      <w:bookmarkStart w:id="1598" w:name="_Toc439252762"/>
      <w:bookmarkStart w:id="1599" w:name="_Toc439323736"/>
      <w:bookmarkStart w:id="1600" w:name="_Toc440361370"/>
      <w:bookmarkStart w:id="1601" w:name="_Toc440376125"/>
      <w:bookmarkStart w:id="1602" w:name="_Toc440376252"/>
      <w:bookmarkStart w:id="1603" w:name="_Toc440382510"/>
      <w:bookmarkStart w:id="1604" w:name="_Toc440447180"/>
      <w:bookmarkStart w:id="1605" w:name="_Toc440632341"/>
      <w:bookmarkStart w:id="1606" w:name="_Toc440875113"/>
      <w:bookmarkStart w:id="1607" w:name="_Toc441131100"/>
      <w:bookmarkStart w:id="1608" w:name="_Toc441485097"/>
      <w:bookmarkStart w:id="1609" w:name="_Toc441572074"/>
      <w:bookmarkStart w:id="1610" w:name="_Toc441575166"/>
      <w:bookmarkStart w:id="1611" w:name="_Toc442434827"/>
      <w:bookmarkStart w:id="1612" w:name="_Toc442435666"/>
      <w:bookmarkStart w:id="1613" w:name="_Toc462068491"/>
      <w:bookmarkStart w:id="1614" w:name="_Toc463514181"/>
      <w:bookmarkStart w:id="1615" w:name="_Toc469480419"/>
      <w:bookmarkStart w:id="1616" w:name="_Toc471823210"/>
      <w:bookmarkStart w:id="1617" w:name="_Toc498512071"/>
      <w:r w:rsidRPr="00581E9C">
        <w:rPr>
          <w:sz w:val="24"/>
          <w:szCs w:val="24"/>
        </w:rPr>
        <w:lastRenderedPageBreak/>
        <w:t>Инструкции по заполнению</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C12D6E">
        <w:rPr>
          <w:sz w:val="24"/>
          <w:szCs w:val="24"/>
        </w:rPr>
        <w:fldChar w:fldCharType="begin"/>
      </w:r>
      <w:r w:rsidR="009922AC">
        <w:rPr>
          <w:sz w:val="24"/>
          <w:szCs w:val="24"/>
        </w:rPr>
        <w:instrText xml:space="preserve"> REF _Ref441571664 \r \h </w:instrText>
      </w:r>
      <w:r w:rsidR="00C12D6E">
        <w:rPr>
          <w:sz w:val="24"/>
          <w:szCs w:val="24"/>
        </w:rPr>
      </w:r>
      <w:r w:rsidR="00C12D6E">
        <w:rPr>
          <w:sz w:val="24"/>
          <w:szCs w:val="24"/>
        </w:rPr>
        <w:fldChar w:fldCharType="separate"/>
      </w:r>
      <w:r w:rsidR="00D31E8D">
        <w:rPr>
          <w:sz w:val="24"/>
          <w:szCs w:val="24"/>
        </w:rPr>
        <w:t>3.4.4</w:t>
      </w:r>
      <w:r w:rsidR="00C12D6E">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12D6E">
        <w:rPr>
          <w:sz w:val="24"/>
          <w:szCs w:val="24"/>
        </w:rPr>
        <w:fldChar w:fldCharType="begin"/>
      </w:r>
      <w:r>
        <w:rPr>
          <w:sz w:val="24"/>
          <w:szCs w:val="24"/>
        </w:rPr>
        <w:instrText xml:space="preserve"> REF _Ref55279015 \r \h </w:instrText>
      </w:r>
      <w:r w:rsidR="00C12D6E">
        <w:rPr>
          <w:sz w:val="24"/>
          <w:szCs w:val="24"/>
        </w:rPr>
      </w:r>
      <w:r w:rsidR="00C12D6E">
        <w:rPr>
          <w:sz w:val="24"/>
          <w:szCs w:val="24"/>
        </w:rPr>
        <w:fldChar w:fldCharType="separate"/>
      </w:r>
      <w:r w:rsidR="00D31E8D">
        <w:rPr>
          <w:sz w:val="24"/>
          <w:szCs w:val="24"/>
        </w:rPr>
        <w:t>3.4.1.6</w:t>
      </w:r>
      <w:r w:rsidR="00C12D6E">
        <w:rPr>
          <w:sz w:val="24"/>
          <w:szCs w:val="24"/>
        </w:rPr>
        <w:fldChar w:fldCharType="end"/>
      </w:r>
      <w:r w:rsidRPr="00492C8B">
        <w:rPr>
          <w:sz w:val="24"/>
          <w:szCs w:val="24"/>
        </w:rPr>
        <w:t xml:space="preserve"> и </w:t>
      </w:r>
      <w:r w:rsidR="00C12D6E">
        <w:rPr>
          <w:sz w:val="24"/>
          <w:szCs w:val="24"/>
        </w:rPr>
        <w:fldChar w:fldCharType="begin"/>
      </w:r>
      <w:r>
        <w:rPr>
          <w:sz w:val="24"/>
          <w:szCs w:val="24"/>
        </w:rPr>
        <w:instrText xml:space="preserve"> REF _Ref195087786 \r \h </w:instrText>
      </w:r>
      <w:r w:rsidR="00C12D6E">
        <w:rPr>
          <w:sz w:val="24"/>
          <w:szCs w:val="24"/>
        </w:rPr>
      </w:r>
      <w:r w:rsidR="00C12D6E">
        <w:rPr>
          <w:sz w:val="24"/>
          <w:szCs w:val="24"/>
        </w:rPr>
        <w:fldChar w:fldCharType="separate"/>
      </w:r>
      <w:r w:rsidR="00D31E8D">
        <w:rPr>
          <w:sz w:val="24"/>
          <w:szCs w:val="24"/>
        </w:rPr>
        <w:t>3.4.1.7</w:t>
      </w:r>
      <w:r w:rsidR="00C12D6E">
        <w:rPr>
          <w:sz w:val="24"/>
          <w:szCs w:val="24"/>
        </w:rPr>
        <w:fldChar w:fldCharType="end"/>
      </w:r>
      <w:r w:rsidRPr="00492C8B">
        <w:rPr>
          <w:sz w:val="24"/>
          <w:szCs w:val="24"/>
        </w:rPr>
        <w:t>.</w:t>
      </w:r>
    </w:p>
    <w:p w:rsidR="00211593" w:rsidRDefault="00211593" w:rsidP="00211593">
      <w:pPr>
        <w:ind w:firstLine="0"/>
        <w:jc w:val="left"/>
        <w:rPr>
          <w:b/>
          <w:szCs w:val="24"/>
        </w:rPr>
      </w:pPr>
      <w:bookmarkStart w:id="1618" w:name="_Ref55335821"/>
      <w:bookmarkStart w:id="1619" w:name="_Ref55336345"/>
      <w:bookmarkStart w:id="1620" w:name="_Toc57314674"/>
      <w:bookmarkStart w:id="1621" w:name="_Toc69728988"/>
      <w:bookmarkStart w:id="1622" w:name="_Toc98253922"/>
      <w:bookmarkStart w:id="1623" w:name="_Toc165173850"/>
      <w:r>
        <w:br w:type="page"/>
      </w:r>
    </w:p>
    <w:p w:rsidR="00211593" w:rsidRPr="00200F14" w:rsidRDefault="00211593" w:rsidP="00363FC9">
      <w:pPr>
        <w:pStyle w:val="3"/>
        <w:numPr>
          <w:ilvl w:val="2"/>
          <w:numId w:val="80"/>
        </w:numPr>
        <w:rPr>
          <w:sz w:val="24"/>
          <w:szCs w:val="24"/>
        </w:rPr>
      </w:pPr>
      <w:bookmarkStart w:id="1624" w:name="_Ref440271964"/>
      <w:bookmarkStart w:id="1625" w:name="_Toc440361371"/>
      <w:bookmarkStart w:id="1626" w:name="_Toc440376126"/>
      <w:bookmarkStart w:id="1627" w:name="_Toc441131101"/>
      <w:bookmarkStart w:id="1628" w:name="_Toc471823211"/>
      <w:bookmarkStart w:id="1629" w:name="_Toc498512072"/>
      <w:r w:rsidRPr="00200F14">
        <w:rPr>
          <w:sz w:val="24"/>
          <w:szCs w:val="24"/>
        </w:rPr>
        <w:lastRenderedPageBreak/>
        <w:t>Антикоррупционные обязательства (Форма 1.1).</w:t>
      </w:r>
      <w:bookmarkEnd w:id="1624"/>
      <w:bookmarkEnd w:id="1625"/>
      <w:bookmarkEnd w:id="1626"/>
      <w:bookmarkEnd w:id="1627"/>
      <w:bookmarkEnd w:id="1628"/>
      <w:bookmarkEnd w:id="1629"/>
    </w:p>
    <w:p w:rsidR="00211593" w:rsidRPr="00581E9C" w:rsidRDefault="00211593" w:rsidP="00363FC9">
      <w:pPr>
        <w:pStyle w:val="3"/>
        <w:numPr>
          <w:ilvl w:val="3"/>
          <w:numId w:val="80"/>
        </w:numPr>
        <w:rPr>
          <w:sz w:val="24"/>
          <w:szCs w:val="24"/>
        </w:rPr>
      </w:pPr>
      <w:bookmarkStart w:id="1630" w:name="_Toc439238216"/>
      <w:bookmarkStart w:id="1631" w:name="_Toc439252764"/>
      <w:bookmarkStart w:id="1632" w:name="_Toc439323738"/>
      <w:bookmarkStart w:id="1633" w:name="_Toc440361372"/>
      <w:bookmarkStart w:id="1634" w:name="_Toc440376127"/>
      <w:bookmarkStart w:id="1635" w:name="_Toc440376254"/>
      <w:bookmarkStart w:id="1636" w:name="_Toc440382512"/>
      <w:bookmarkStart w:id="1637" w:name="_Toc440447182"/>
      <w:bookmarkStart w:id="1638" w:name="_Toc440632343"/>
      <w:bookmarkStart w:id="1639" w:name="_Toc440875115"/>
      <w:bookmarkStart w:id="1640" w:name="_Toc441131102"/>
      <w:bookmarkStart w:id="1641" w:name="_Toc441572076"/>
      <w:bookmarkStart w:id="1642" w:name="_Toc441575168"/>
      <w:bookmarkStart w:id="1643" w:name="_Toc442434829"/>
      <w:bookmarkStart w:id="1644" w:name="_Toc442435668"/>
      <w:bookmarkStart w:id="1645" w:name="_Toc462068493"/>
      <w:bookmarkStart w:id="1646" w:name="_Toc463514183"/>
      <w:bookmarkStart w:id="1647" w:name="_Toc469480421"/>
      <w:bookmarkStart w:id="1648" w:name="_Toc471823212"/>
      <w:bookmarkStart w:id="1649" w:name="_Toc498512073"/>
      <w:r w:rsidRPr="00581E9C">
        <w:rPr>
          <w:sz w:val="24"/>
          <w:szCs w:val="24"/>
        </w:rPr>
        <w:t>Форма Антикоррупционных обязательств</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lastRenderedPageBreak/>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w:t>
      </w:r>
      <w:r w:rsidR="00971DCE">
        <w:rPr>
          <w:color w:val="000000"/>
        </w:rPr>
        <w:t>/Организатора</w:t>
      </w:r>
      <w:r w:rsidRPr="00160223">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 xml:space="preserve">После получения такого письменного уведомления </w:t>
      </w:r>
      <w:r w:rsidR="00CD069C" w:rsidRPr="00160223">
        <w:rPr>
          <w:color w:val="000000"/>
        </w:rPr>
        <w:t>Заказчик</w:t>
      </w:r>
      <w:r w:rsidR="00CD069C">
        <w:rPr>
          <w:color w:val="000000"/>
        </w:rPr>
        <w:t xml:space="preserve">/Организатор </w:t>
      </w:r>
      <w:r w:rsidRPr="00160223">
        <w:rPr>
          <w:color w:val="000000"/>
        </w:rPr>
        <w:t>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процедур, а Заказчик</w:t>
      </w:r>
      <w:r w:rsidR="00971DCE">
        <w:rPr>
          <w:color w:val="000000"/>
        </w:rPr>
        <w:t>/Организатор</w:t>
      </w:r>
      <w:r w:rsidRPr="00160223">
        <w:rPr>
          <w:color w:val="000000"/>
        </w:rPr>
        <w:t xml:space="preserve">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CD069C" w:rsidRPr="00E12127" w:rsidRDefault="00CD069C" w:rsidP="00CD069C">
      <w:pPr>
        <w:ind w:firstLine="709"/>
        <w:rPr>
          <w:b/>
          <w:i/>
          <w:szCs w:val="24"/>
        </w:rPr>
      </w:pPr>
      <w:r w:rsidRPr="00E12127">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CD069C" w:rsidRPr="00E12127" w:rsidRDefault="00CD069C" w:rsidP="00CD069C">
      <w:pPr>
        <w:rPr>
          <w:i/>
          <w:szCs w:val="24"/>
          <w:shd w:val="clear" w:color="auto" w:fill="FFFFFF"/>
        </w:rPr>
      </w:pPr>
      <w:r w:rsidRPr="00E12127">
        <w:rPr>
          <w:i/>
          <w:szCs w:val="24"/>
        </w:rPr>
        <w:t xml:space="preserve">В ПАО «МРСК Центра и ПАО «МРСК Центра и Приволжья» действует система </w:t>
      </w:r>
      <w:r w:rsidRPr="00E12127">
        <w:rPr>
          <w:i/>
          <w:iCs/>
          <w:szCs w:val="24"/>
        </w:rPr>
        <w:t>предупреждения и профилактики коррупции.</w:t>
      </w:r>
      <w:r w:rsidRPr="00E12127">
        <w:rPr>
          <w:i/>
          <w:szCs w:val="24"/>
        </w:rPr>
        <w:t xml:space="preserve"> </w:t>
      </w:r>
      <w:r w:rsidRPr="00E12127">
        <w:rPr>
          <w:i/>
          <w:szCs w:val="24"/>
          <w:shd w:val="clear" w:color="auto" w:fill="FFFFFF"/>
        </w:rPr>
        <w:t xml:space="preserve">Информацию о возможных фактах коррупции в </w:t>
      </w:r>
      <w:r w:rsidRPr="00E12127">
        <w:rPr>
          <w:i/>
          <w:szCs w:val="24"/>
        </w:rPr>
        <w:t>ПАО «МРСК Центра и ПАО «МРСК Центра и Приволжья»</w:t>
      </w:r>
      <w:r w:rsidRPr="00E12127">
        <w:rPr>
          <w:i/>
          <w:szCs w:val="24"/>
          <w:shd w:val="clear" w:color="auto" w:fill="FFFFFF"/>
        </w:rPr>
        <w:t>, а также дочерних зависимых обществах и их филиалах можно сообщить, заполнив </w:t>
      </w:r>
      <w:hyperlink r:id="rId31" w:history="1">
        <w:r w:rsidRPr="00E12127">
          <w:rPr>
            <w:i/>
            <w:szCs w:val="24"/>
            <w:u w:val="single"/>
            <w:shd w:val="clear" w:color="auto" w:fill="FFFFFF"/>
          </w:rPr>
          <w:t>форму обратной связи</w:t>
        </w:r>
      </w:hyperlink>
      <w:r w:rsidRPr="00E12127">
        <w:rPr>
          <w:i/>
          <w:szCs w:val="24"/>
        </w:rPr>
        <w:t xml:space="preserve"> на корпоративных веб-сайтах</w:t>
      </w:r>
      <w:r w:rsidRPr="00E12127">
        <w:rPr>
          <w:i/>
          <w:szCs w:val="24"/>
          <w:shd w:val="clear" w:color="auto" w:fill="FFFFFF"/>
        </w:rPr>
        <w:t>, позвонив по телефону «Горячей линии»:</w:t>
      </w:r>
    </w:p>
    <w:p w:rsidR="00CD069C" w:rsidRPr="00E12127" w:rsidRDefault="00CD069C" w:rsidP="00CD069C">
      <w:pPr>
        <w:rPr>
          <w:i/>
          <w:szCs w:val="24"/>
        </w:rPr>
      </w:pPr>
      <w:r w:rsidRPr="00E12127">
        <w:rPr>
          <w:i/>
          <w:szCs w:val="24"/>
        </w:rPr>
        <w:t xml:space="preserve">ПАО «МРСК Центра - </w:t>
      </w:r>
      <w:r w:rsidRPr="00E12127">
        <w:rPr>
          <w:i/>
          <w:szCs w:val="24"/>
          <w:shd w:val="clear" w:color="auto" w:fill="FFFFFF"/>
        </w:rPr>
        <w:t>+7 (495) 747 9299 либо на адрес электронной почты</w:t>
      </w:r>
      <w:r w:rsidRPr="00E12127">
        <w:rPr>
          <w:i/>
          <w:szCs w:val="24"/>
        </w:rPr>
        <w:t> </w:t>
      </w:r>
      <w:hyperlink r:id="rId32" w:tgtFrame="_blank" w:history="1">
        <w:r w:rsidRPr="00E12127">
          <w:rPr>
            <w:i/>
            <w:szCs w:val="24"/>
          </w:rPr>
          <w:t>doverie@mrsk-1.ru</w:t>
        </w:r>
      </w:hyperlink>
      <w:r w:rsidRPr="00E12127">
        <w:rPr>
          <w:i/>
          <w:szCs w:val="24"/>
        </w:rPr>
        <w:t>,</w:t>
      </w:r>
    </w:p>
    <w:p w:rsidR="00CD069C" w:rsidRPr="00E12127" w:rsidRDefault="00CD069C" w:rsidP="00CD069C">
      <w:pPr>
        <w:rPr>
          <w:i/>
          <w:szCs w:val="24"/>
          <w:shd w:val="clear" w:color="auto" w:fill="FFFFFF"/>
        </w:rPr>
      </w:pPr>
      <w:r w:rsidRPr="00E12127">
        <w:rPr>
          <w:i/>
          <w:szCs w:val="24"/>
        </w:rPr>
        <w:t>ПАО «МРСК Центра и Приволжья»</w:t>
      </w:r>
      <w:r w:rsidRPr="00E12127">
        <w:rPr>
          <w:i/>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33" w:history="1">
        <w:r w:rsidRPr="00E12127">
          <w:rPr>
            <w:i/>
            <w:szCs w:val="24"/>
          </w:rPr>
          <w:t>info@mrsk-cp.ru</w:t>
        </w:r>
      </w:hyperlink>
      <w:r w:rsidRPr="00E12127">
        <w:rPr>
          <w:i/>
          <w:szCs w:val="24"/>
        </w:rPr>
        <w:t>,</w:t>
      </w:r>
    </w:p>
    <w:p w:rsidR="00CD069C" w:rsidRPr="00E12127" w:rsidRDefault="00CD069C" w:rsidP="00CD069C">
      <w:pPr>
        <w:rPr>
          <w:i/>
          <w:szCs w:val="24"/>
          <w:shd w:val="clear" w:color="auto" w:fill="FFFFFF"/>
        </w:rPr>
      </w:pPr>
      <w:r w:rsidRPr="00E12127">
        <w:rPr>
          <w:i/>
          <w:szCs w:val="24"/>
          <w:shd w:val="clear" w:color="auto" w:fill="FFFFFF"/>
        </w:rPr>
        <w:lastRenderedPageBreak/>
        <w:t xml:space="preserve">или направив письменное обращение по адресу: </w:t>
      </w:r>
    </w:p>
    <w:p w:rsidR="00CD069C" w:rsidRPr="00E12127" w:rsidRDefault="00CD069C" w:rsidP="00CD069C">
      <w:pPr>
        <w:rPr>
          <w:i/>
          <w:szCs w:val="24"/>
          <w:shd w:val="clear" w:color="auto" w:fill="FFFFFF"/>
        </w:rPr>
      </w:pPr>
      <w:r w:rsidRPr="00E12127">
        <w:rPr>
          <w:i/>
          <w:szCs w:val="24"/>
        </w:rPr>
        <w:t xml:space="preserve">ПАО «МРСК Центра - </w:t>
      </w:r>
      <w:r w:rsidRPr="00E12127">
        <w:rPr>
          <w:i/>
          <w:szCs w:val="24"/>
          <w:shd w:val="clear" w:color="auto" w:fill="FFFFFF"/>
        </w:rPr>
        <w:t>127018, Россия, г. Москва, 2-я Ямская ул., д.4.</w:t>
      </w:r>
    </w:p>
    <w:p w:rsidR="00CD069C" w:rsidRPr="00545374" w:rsidRDefault="00CD069C" w:rsidP="00CD069C">
      <w:r w:rsidRPr="00E12127">
        <w:rPr>
          <w:i/>
          <w:szCs w:val="24"/>
        </w:rPr>
        <w:t>ПАО «МРСК Центра и Приволжья» -</w:t>
      </w:r>
      <w:r w:rsidRPr="00E12127">
        <w:rPr>
          <w:i/>
          <w:szCs w:val="24"/>
          <w:shd w:val="clear" w:color="auto" w:fill="FFFFFF"/>
        </w:rPr>
        <w:t xml:space="preserve"> </w:t>
      </w:r>
      <w:r w:rsidRPr="00E12127">
        <w:rPr>
          <w:rFonts w:ascii="Arial" w:hAnsi="Arial" w:cs="Arial"/>
          <w:color w:val="000000"/>
          <w:shd w:val="clear" w:color="auto" w:fill="FFFFFF"/>
        </w:rPr>
        <w:t> </w:t>
      </w:r>
      <w:r w:rsidRPr="00E12127">
        <w:rPr>
          <w:i/>
          <w:szCs w:val="24"/>
          <w:shd w:val="clear" w:color="auto" w:fill="FFFFFF"/>
        </w:rPr>
        <w:t>603950, г. Нижний Новгород, ул. Рождественская, д.</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34"/>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0" w:name="_Toc423423668"/>
      <w:bookmarkStart w:id="1651" w:name="_Ref440271072"/>
      <w:bookmarkStart w:id="1652" w:name="_Ref440273986"/>
      <w:bookmarkStart w:id="1653" w:name="_Ref440274337"/>
      <w:bookmarkStart w:id="1654" w:name="_Ref440274913"/>
      <w:bookmarkStart w:id="1655" w:name="_Ref440284918"/>
      <w:bookmarkStart w:id="1656" w:name="_Toc441131103"/>
      <w:bookmarkStart w:id="1657" w:name="_Ref462067635"/>
      <w:bookmarkStart w:id="1658"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18"/>
      <w:bookmarkEnd w:id="1619"/>
      <w:bookmarkEnd w:id="1620"/>
      <w:bookmarkEnd w:id="1621"/>
      <w:bookmarkEnd w:id="1622"/>
      <w:bookmarkEnd w:id="1623"/>
      <w:bookmarkEnd w:id="1650"/>
      <w:bookmarkEnd w:id="1651"/>
      <w:bookmarkEnd w:id="1652"/>
      <w:bookmarkEnd w:id="1653"/>
      <w:bookmarkEnd w:id="1654"/>
      <w:bookmarkEnd w:id="1655"/>
      <w:bookmarkEnd w:id="1656"/>
      <w:bookmarkEnd w:id="1657"/>
      <w:bookmarkEnd w:id="165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59" w:name="_Toc98253923"/>
      <w:bookmarkStart w:id="1660" w:name="_Toc157248177"/>
      <w:bookmarkStart w:id="1661" w:name="_Toc157496546"/>
      <w:bookmarkStart w:id="1662" w:name="_Toc158206085"/>
      <w:bookmarkStart w:id="1663" w:name="_Toc164057770"/>
      <w:bookmarkStart w:id="1664" w:name="_Toc164137120"/>
      <w:bookmarkStart w:id="1665" w:name="_Toc164161280"/>
      <w:bookmarkStart w:id="1666" w:name="_Toc165173851"/>
      <w:bookmarkStart w:id="1667" w:name="_Ref264038986"/>
      <w:bookmarkStart w:id="1668" w:name="_Ref264359294"/>
      <w:bookmarkStart w:id="1669" w:name="_Toc439170676"/>
      <w:bookmarkStart w:id="1670" w:name="_Toc439172778"/>
      <w:bookmarkStart w:id="1671" w:name="_Toc439173222"/>
      <w:bookmarkStart w:id="1672" w:name="_Toc439238218"/>
      <w:bookmarkStart w:id="1673" w:name="_Toc439252766"/>
      <w:bookmarkStart w:id="1674" w:name="_Toc439323740"/>
      <w:bookmarkStart w:id="1675" w:name="_Toc440361374"/>
      <w:bookmarkStart w:id="1676" w:name="_Toc440376129"/>
      <w:bookmarkStart w:id="1677" w:name="_Toc440376256"/>
      <w:bookmarkStart w:id="1678" w:name="_Toc440382514"/>
      <w:bookmarkStart w:id="1679" w:name="_Toc440447184"/>
      <w:bookmarkStart w:id="1680" w:name="_Toc440632345"/>
      <w:bookmarkStart w:id="1681" w:name="_Toc440875117"/>
      <w:bookmarkStart w:id="1682" w:name="_Toc441131104"/>
      <w:bookmarkStart w:id="1683" w:name="_Toc441485101"/>
      <w:bookmarkStart w:id="1684" w:name="_Toc441572078"/>
      <w:bookmarkStart w:id="1685" w:name="_Toc441575170"/>
      <w:bookmarkStart w:id="1686" w:name="_Toc442434831"/>
      <w:bookmarkStart w:id="1687" w:name="_Toc442435670"/>
      <w:bookmarkStart w:id="1688" w:name="_Toc462044792"/>
      <w:bookmarkStart w:id="1689" w:name="_Toc462068495"/>
      <w:bookmarkStart w:id="1690" w:name="_Toc463514185"/>
      <w:bookmarkStart w:id="1691" w:name="_Toc469480423"/>
      <w:bookmarkStart w:id="1692" w:name="_Toc471823214"/>
      <w:bookmarkStart w:id="1693" w:name="_Toc498512075"/>
      <w:r w:rsidRPr="0088090C">
        <w:rPr>
          <w:sz w:val="24"/>
          <w:szCs w:val="24"/>
        </w:rPr>
        <w:t xml:space="preserve">Форма </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r w:rsidRPr="0088090C">
        <w:rPr>
          <w:sz w:val="24"/>
          <w:szCs w:val="24"/>
        </w:rPr>
        <w:t>Сводной таблицы стоимости</w:t>
      </w:r>
      <w:bookmarkEnd w:id="1673"/>
      <w:bookmarkEnd w:id="1674"/>
      <w:bookmarkEnd w:id="1675"/>
      <w:bookmarkEnd w:id="1676"/>
      <w:bookmarkEnd w:id="1677"/>
      <w:bookmarkEnd w:id="1678"/>
      <w:bookmarkEnd w:id="1679"/>
      <w:bookmarkEnd w:id="1680"/>
      <w:bookmarkEnd w:id="1681"/>
      <w:r w:rsidRPr="0088090C">
        <w:rPr>
          <w:sz w:val="24"/>
          <w:szCs w:val="24"/>
        </w:rPr>
        <w:t xml:space="preserve"> </w:t>
      </w:r>
      <w:bookmarkEnd w:id="1682"/>
      <w:bookmarkEnd w:id="1683"/>
      <w:bookmarkEnd w:id="1684"/>
      <w:bookmarkEnd w:id="1685"/>
      <w:r w:rsidR="004D5E6A" w:rsidRPr="0088090C">
        <w:rPr>
          <w:bCs w:val="0"/>
          <w:sz w:val="24"/>
          <w:szCs w:val="24"/>
        </w:rPr>
        <w:t>работ</w:t>
      </w:r>
      <w:bookmarkEnd w:id="1686"/>
      <w:bookmarkEnd w:id="1687"/>
      <w:bookmarkEnd w:id="1688"/>
      <w:bookmarkEnd w:id="1689"/>
      <w:bookmarkEnd w:id="1690"/>
      <w:bookmarkEnd w:id="1691"/>
      <w:bookmarkEnd w:id="1692"/>
      <w:bookmarkEnd w:id="1693"/>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w:t>
            </w:r>
            <w:r w:rsidR="00CD069C">
              <w:rPr>
                <w:szCs w:val="24"/>
              </w:rPr>
              <w:t xml:space="preserve"> и Приволжья</w:t>
            </w:r>
            <w:r w:rsidRPr="00E1677F">
              <w:rPr>
                <w:szCs w:val="24"/>
              </w:rPr>
              <w:t>»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 xml:space="preserve">ПАО «МРСК </w:t>
            </w:r>
            <w:r w:rsidRPr="00CD069C">
              <w:rPr>
                <w:b/>
                <w:bCs w:val="0"/>
                <w:color w:val="000000"/>
                <w:szCs w:val="24"/>
              </w:rPr>
              <w:t>Центра</w:t>
            </w:r>
            <w:r w:rsidR="00CD069C" w:rsidRPr="00CD069C">
              <w:rPr>
                <w:b/>
                <w:szCs w:val="24"/>
              </w:rPr>
              <w:t xml:space="preserve"> и Приволжья</w:t>
            </w:r>
            <w:r w:rsidRPr="00CD069C">
              <w:rPr>
                <w:b/>
                <w:bCs w:val="0"/>
                <w:color w:val="000000"/>
                <w:szCs w:val="24"/>
              </w:rPr>
              <w:t>»</w:t>
            </w:r>
            <w:r w:rsidRPr="00E1677F">
              <w:rPr>
                <w:b/>
                <w:bCs w:val="0"/>
                <w:color w:val="000000"/>
                <w:szCs w:val="24"/>
              </w:rPr>
              <w:t xml:space="preserve">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w:t>
            </w:r>
            <w:r w:rsidR="00CD069C">
              <w:rPr>
                <w:szCs w:val="24"/>
              </w:rPr>
              <w:t xml:space="preserve"> и Приволжья</w:t>
            </w:r>
            <w:r w:rsidRPr="00E1677F">
              <w:rPr>
                <w:szCs w:val="24"/>
              </w:rPr>
              <w:t>»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CD069C">
              <w:rPr>
                <w:bCs w:val="0"/>
                <w:i/>
                <w:color w:val="000000"/>
              </w:rPr>
              <w:t>____</w:t>
            </w:r>
            <w:r w:rsidRPr="00E1677F">
              <w:rPr>
                <w:rStyle w:val="aff1"/>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00CD069C">
              <w:rPr>
                <w:szCs w:val="24"/>
              </w:rPr>
              <w:t xml:space="preserve"> и Приволжья</w:t>
            </w:r>
            <w:r w:rsidRPr="00E1677F">
              <w:rPr>
                <w:bCs w:val="0"/>
                <w:szCs w:val="24"/>
              </w:rPr>
              <w:t>»</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w:t>
            </w:r>
            <w:r w:rsidR="00CD069C">
              <w:rPr>
                <w:szCs w:val="24"/>
              </w:rPr>
              <w:t xml:space="preserve"> и Приволжья</w:t>
            </w:r>
            <w:r w:rsidRPr="00E1677F">
              <w:rPr>
                <w:color w:val="000000"/>
                <w:szCs w:val="24"/>
              </w:rPr>
              <w:t>»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CD069C">
              <w:rPr>
                <w:rStyle w:val="aff1"/>
                <w:i w:val="0"/>
                <w:szCs w:val="24"/>
              </w:rPr>
              <w:t>____</w:t>
            </w:r>
            <w:r w:rsidRPr="00E1677F">
              <w:rPr>
                <w:rStyle w:val="aff1"/>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00CD069C">
              <w:rPr>
                <w:szCs w:val="24"/>
              </w:rPr>
              <w:t xml:space="preserve"> и Приволжья</w:t>
            </w:r>
            <w:r w:rsidRPr="00E1677F">
              <w:rPr>
                <w:bCs w:val="0"/>
                <w:szCs w:val="24"/>
              </w:rPr>
              <w:t>»</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w:t>
            </w:r>
            <w:r w:rsidR="00CD069C">
              <w:rPr>
                <w:szCs w:val="24"/>
              </w:rPr>
              <w:t xml:space="preserve"> и Приволжья</w:t>
            </w:r>
            <w:r w:rsidRPr="00E1677F">
              <w:rPr>
                <w:color w:val="000000"/>
                <w:szCs w:val="24"/>
              </w:rPr>
              <w:t>»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94" w:name="_Toc176765534"/>
      <w:bookmarkStart w:id="1695" w:name="_Toc198979983"/>
      <w:bookmarkStart w:id="1696" w:name="_Toc217466315"/>
      <w:bookmarkStart w:id="1697" w:name="_Toc217702856"/>
      <w:bookmarkStart w:id="1698" w:name="_Toc233601974"/>
      <w:bookmarkStart w:id="1699" w:name="_Toc263343460"/>
      <w:r w:rsidRPr="00F647F7">
        <w:rPr>
          <w:b w:val="0"/>
          <w:szCs w:val="24"/>
        </w:rPr>
        <w:br w:type="page"/>
      </w:r>
      <w:bookmarkStart w:id="1700" w:name="_Toc439170677"/>
      <w:bookmarkStart w:id="1701" w:name="_Toc439172779"/>
      <w:bookmarkStart w:id="1702" w:name="_Toc439173223"/>
      <w:bookmarkStart w:id="1703" w:name="_Toc439238219"/>
      <w:bookmarkStart w:id="1704" w:name="_Toc439252767"/>
      <w:bookmarkStart w:id="1705" w:name="_Toc439323741"/>
      <w:bookmarkStart w:id="1706" w:name="_Toc440361375"/>
      <w:bookmarkStart w:id="1707" w:name="_Toc440376130"/>
      <w:bookmarkStart w:id="1708" w:name="_Toc440376257"/>
      <w:bookmarkStart w:id="1709" w:name="_Toc440382515"/>
      <w:bookmarkStart w:id="1710" w:name="_Toc440447185"/>
      <w:bookmarkStart w:id="1711" w:name="_Toc440632346"/>
      <w:bookmarkStart w:id="1712" w:name="_Toc440875118"/>
      <w:bookmarkStart w:id="1713" w:name="_Toc441131105"/>
      <w:bookmarkStart w:id="1714" w:name="_Toc441485102"/>
      <w:bookmarkStart w:id="1715" w:name="_Toc441572079"/>
      <w:bookmarkStart w:id="1716" w:name="_Toc441575171"/>
      <w:bookmarkStart w:id="1717" w:name="_Toc442434832"/>
      <w:bookmarkStart w:id="1718" w:name="_Toc442435671"/>
      <w:bookmarkStart w:id="1719" w:name="_Toc462044793"/>
      <w:bookmarkStart w:id="1720" w:name="_Toc462068496"/>
      <w:bookmarkStart w:id="1721" w:name="_Toc463514186"/>
      <w:bookmarkStart w:id="1722" w:name="_Toc469480424"/>
      <w:bookmarkStart w:id="1723" w:name="_Toc471823215"/>
      <w:bookmarkStart w:id="1724" w:name="_Toc498512076"/>
      <w:r w:rsidRPr="0088090C">
        <w:rPr>
          <w:sz w:val="24"/>
          <w:szCs w:val="24"/>
        </w:rPr>
        <w:lastRenderedPageBreak/>
        <w:t>Инструкции по заполнению</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12D6E">
        <w:rPr>
          <w:bCs/>
          <w:sz w:val="24"/>
          <w:szCs w:val="24"/>
        </w:rPr>
        <w:fldChar w:fldCharType="begin"/>
      </w:r>
      <w:r>
        <w:rPr>
          <w:sz w:val="24"/>
          <w:szCs w:val="24"/>
        </w:rPr>
        <w:instrText xml:space="preserve"> REF _Ref440537086 \r \h </w:instrText>
      </w:r>
      <w:r w:rsidR="00C12D6E">
        <w:rPr>
          <w:bCs/>
          <w:sz w:val="24"/>
          <w:szCs w:val="24"/>
        </w:rPr>
      </w:r>
      <w:r w:rsidR="00C12D6E">
        <w:rPr>
          <w:bCs/>
          <w:sz w:val="24"/>
          <w:szCs w:val="24"/>
        </w:rPr>
        <w:fldChar w:fldCharType="separate"/>
      </w:r>
      <w:r w:rsidR="00D31E8D">
        <w:rPr>
          <w:sz w:val="24"/>
          <w:szCs w:val="24"/>
        </w:rPr>
        <w:t>5.3</w:t>
      </w:r>
      <w:r w:rsidR="00C12D6E">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25" w:name="_Ref86826666"/>
      <w:bookmarkStart w:id="1726" w:name="_Toc90385112"/>
      <w:bookmarkStart w:id="1727" w:name="_Toc98253925"/>
      <w:bookmarkStart w:id="1728" w:name="_Toc165173853"/>
      <w:bookmarkStart w:id="1729"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0" w:name="_Ref440537086"/>
      <w:bookmarkStart w:id="1731" w:name="_Toc441131106"/>
      <w:bookmarkStart w:id="1732"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25"/>
      <w:bookmarkEnd w:id="1726"/>
      <w:bookmarkEnd w:id="1727"/>
      <w:bookmarkEnd w:id="1728"/>
      <w:bookmarkEnd w:id="1729"/>
      <w:bookmarkEnd w:id="1730"/>
      <w:bookmarkEnd w:id="1731"/>
      <w:bookmarkEnd w:id="173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33" w:name="_Toc90385113"/>
      <w:bookmarkStart w:id="1734" w:name="_Toc98253926"/>
      <w:bookmarkStart w:id="1735" w:name="_Toc157248180"/>
      <w:bookmarkStart w:id="1736" w:name="_Toc157496549"/>
      <w:bookmarkStart w:id="1737" w:name="_Toc158206088"/>
      <w:bookmarkStart w:id="1738" w:name="_Toc164057773"/>
      <w:bookmarkStart w:id="1739" w:name="_Toc164137123"/>
      <w:bookmarkStart w:id="1740" w:name="_Toc164161283"/>
      <w:bookmarkStart w:id="1741" w:name="_Toc165173854"/>
      <w:bookmarkStart w:id="1742" w:name="_Ref193690005"/>
      <w:bookmarkStart w:id="1743" w:name="_Toc439170679"/>
      <w:bookmarkStart w:id="1744" w:name="_Toc439172781"/>
      <w:bookmarkStart w:id="1745" w:name="_Toc439173225"/>
      <w:bookmarkStart w:id="1746" w:name="_Toc439238221"/>
      <w:bookmarkStart w:id="1747" w:name="_Toc439252769"/>
      <w:bookmarkStart w:id="1748" w:name="_Toc439323743"/>
      <w:bookmarkStart w:id="1749" w:name="_Toc440361377"/>
      <w:bookmarkStart w:id="1750" w:name="_Toc440376132"/>
      <w:bookmarkStart w:id="1751" w:name="_Toc440376259"/>
      <w:bookmarkStart w:id="1752" w:name="_Toc440382517"/>
      <w:bookmarkStart w:id="1753" w:name="_Toc440447187"/>
      <w:bookmarkStart w:id="1754" w:name="_Toc440632348"/>
      <w:bookmarkStart w:id="1755" w:name="_Toc440875120"/>
      <w:bookmarkStart w:id="1756" w:name="_Toc441131107"/>
      <w:bookmarkStart w:id="1757" w:name="_Toc441485104"/>
      <w:bookmarkStart w:id="1758" w:name="_Toc441572081"/>
      <w:bookmarkStart w:id="1759" w:name="_Toc441575173"/>
      <w:bookmarkStart w:id="1760" w:name="_Toc442434834"/>
      <w:bookmarkStart w:id="1761" w:name="_Toc442435673"/>
      <w:bookmarkStart w:id="1762" w:name="_Toc462044795"/>
      <w:bookmarkStart w:id="1763" w:name="_Toc462068498"/>
      <w:bookmarkStart w:id="1764" w:name="_Toc463514188"/>
      <w:bookmarkStart w:id="1765" w:name="_Toc469480426"/>
      <w:bookmarkStart w:id="1766" w:name="_Toc471823217"/>
      <w:bookmarkStart w:id="1767" w:name="_Toc498512078"/>
      <w:r w:rsidRPr="0088090C">
        <w:rPr>
          <w:sz w:val="24"/>
          <w:szCs w:val="24"/>
        </w:rPr>
        <w:t xml:space="preserve">Форма </w:t>
      </w:r>
      <w:bookmarkEnd w:id="1733"/>
      <w:bookmarkEnd w:id="1734"/>
      <w:bookmarkEnd w:id="1735"/>
      <w:bookmarkEnd w:id="1736"/>
      <w:bookmarkEnd w:id="1737"/>
      <w:bookmarkEnd w:id="1738"/>
      <w:bookmarkEnd w:id="1739"/>
      <w:bookmarkEnd w:id="1740"/>
      <w:bookmarkEnd w:id="1741"/>
      <w:bookmarkEnd w:id="1742"/>
      <w:r w:rsidRPr="0088090C">
        <w:rPr>
          <w:sz w:val="24"/>
          <w:szCs w:val="24"/>
        </w:rPr>
        <w:t>технического предложения</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68" w:name="_Ref55335818"/>
      <w:bookmarkStart w:id="1769" w:name="_Ref55336334"/>
      <w:bookmarkStart w:id="1770" w:name="_Toc57314673"/>
      <w:bookmarkStart w:id="1771" w:name="_Toc69728987"/>
      <w:bookmarkStart w:id="1772" w:name="_Toc98253928"/>
      <w:bookmarkStart w:id="1773" w:name="_Toc165173856"/>
      <w:bookmarkStart w:id="1774" w:name="_Ref194749150"/>
      <w:bookmarkStart w:id="1775" w:name="_Ref194750368"/>
      <w:bookmarkStart w:id="1776" w:name="_Ref89649494"/>
      <w:bookmarkStart w:id="1777"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12D6E">
        <w:rPr>
          <w:i/>
          <w:color w:val="000000"/>
        </w:rPr>
        <w:fldChar w:fldCharType="begin"/>
      </w:r>
      <w:r w:rsidR="009922AC">
        <w:rPr>
          <w:i/>
          <w:color w:val="000000"/>
        </w:rPr>
        <w:instrText xml:space="preserve"> REF _Ref440270568 \r \h </w:instrText>
      </w:r>
      <w:r w:rsidR="00C12D6E">
        <w:rPr>
          <w:i/>
          <w:color w:val="000000"/>
        </w:rPr>
      </w:r>
      <w:r w:rsidR="00C12D6E">
        <w:rPr>
          <w:i/>
          <w:color w:val="000000"/>
        </w:rPr>
        <w:fldChar w:fldCharType="separate"/>
      </w:r>
      <w:r w:rsidR="00D31E8D">
        <w:rPr>
          <w:i/>
          <w:color w:val="000000"/>
        </w:rPr>
        <w:t>4</w:t>
      </w:r>
      <w:r w:rsidR="00C12D6E">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w:t>
            </w:r>
            <w:r w:rsidR="00BC2704">
              <w:t>а</w:t>
            </w:r>
            <w:r w:rsidR="00CD069C">
              <w:rPr>
                <w:szCs w:val="24"/>
              </w:rPr>
              <w:t xml:space="preserve"> и Приволжья</w:t>
            </w:r>
            <w:r>
              <w:t>»</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00CD069C">
              <w:rPr>
                <w:szCs w:val="24"/>
              </w:rPr>
              <w:t xml:space="preserve"> и Приволжья</w:t>
            </w:r>
            <w:r>
              <w:t>»</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C12D6E">
        <w:rPr>
          <w:i/>
          <w:color w:val="000000"/>
        </w:rPr>
        <w:fldChar w:fldCharType="begin"/>
      </w:r>
      <w:r>
        <w:rPr>
          <w:i/>
          <w:color w:val="000000"/>
        </w:rPr>
        <w:instrText xml:space="preserve"> REF _Ref440270568 \r \h </w:instrText>
      </w:r>
      <w:r w:rsidR="00C12D6E">
        <w:rPr>
          <w:i/>
          <w:color w:val="000000"/>
        </w:rPr>
      </w:r>
      <w:r w:rsidR="00C12D6E">
        <w:rPr>
          <w:i/>
          <w:color w:val="000000"/>
        </w:rPr>
        <w:fldChar w:fldCharType="separate"/>
      </w:r>
      <w:r w:rsidR="00D31E8D">
        <w:rPr>
          <w:i/>
          <w:color w:val="000000"/>
        </w:rPr>
        <w:t>4</w:t>
      </w:r>
      <w:r w:rsidR="00C12D6E">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78" w:name="_Toc176765537"/>
      <w:bookmarkStart w:id="1779" w:name="_Toc198979986"/>
      <w:bookmarkStart w:id="1780" w:name="_Toc217466321"/>
      <w:bookmarkStart w:id="1781" w:name="_Toc217702859"/>
      <w:bookmarkStart w:id="1782" w:name="_Toc233601977"/>
      <w:bookmarkStart w:id="1783" w:name="_Toc263343463"/>
      <w:bookmarkStart w:id="1784" w:name="_Toc439170680"/>
      <w:bookmarkStart w:id="1785" w:name="_Toc439172782"/>
      <w:bookmarkStart w:id="1786" w:name="_Toc439173226"/>
      <w:bookmarkStart w:id="1787" w:name="_Toc439238222"/>
      <w:bookmarkStart w:id="1788" w:name="_Toc439252770"/>
      <w:bookmarkStart w:id="1789" w:name="_Toc439323744"/>
      <w:bookmarkStart w:id="1790" w:name="_Toc440361378"/>
      <w:bookmarkStart w:id="1791" w:name="_Toc440376133"/>
      <w:bookmarkStart w:id="1792" w:name="_Toc440376260"/>
      <w:bookmarkStart w:id="1793" w:name="_Toc440382518"/>
      <w:bookmarkStart w:id="1794" w:name="_Toc440447188"/>
      <w:bookmarkStart w:id="1795" w:name="_Toc440632349"/>
      <w:bookmarkStart w:id="1796" w:name="_Toc440875121"/>
      <w:bookmarkStart w:id="1797" w:name="_Toc441131108"/>
      <w:bookmarkStart w:id="1798" w:name="_Toc441485105"/>
      <w:bookmarkStart w:id="1799" w:name="_Toc441572082"/>
      <w:bookmarkStart w:id="1800" w:name="_Toc441575174"/>
      <w:bookmarkStart w:id="1801" w:name="_Toc442434835"/>
      <w:bookmarkStart w:id="1802" w:name="_Toc442435674"/>
      <w:bookmarkStart w:id="1803" w:name="_Toc462044796"/>
      <w:bookmarkStart w:id="1804" w:name="_Toc462068499"/>
      <w:bookmarkStart w:id="1805" w:name="_Toc463514189"/>
      <w:bookmarkStart w:id="1806" w:name="_Toc469480427"/>
      <w:bookmarkStart w:id="1807" w:name="_Toc471823218"/>
      <w:bookmarkStart w:id="1808" w:name="_Toc498512079"/>
      <w:r w:rsidRPr="0088090C">
        <w:rPr>
          <w:sz w:val="24"/>
          <w:szCs w:val="24"/>
        </w:rPr>
        <w:lastRenderedPageBreak/>
        <w:t>Инструкции по заполнению</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12D6E">
        <w:rPr>
          <w:bCs/>
          <w:sz w:val="24"/>
          <w:szCs w:val="24"/>
        </w:rPr>
        <w:fldChar w:fldCharType="begin"/>
      </w:r>
      <w:r>
        <w:rPr>
          <w:sz w:val="24"/>
          <w:szCs w:val="24"/>
        </w:rPr>
        <w:instrText xml:space="preserve"> REF _Ref55336310 \r \h </w:instrText>
      </w:r>
      <w:r w:rsidR="00C12D6E">
        <w:rPr>
          <w:bCs/>
          <w:sz w:val="24"/>
          <w:szCs w:val="24"/>
        </w:rPr>
      </w:r>
      <w:r w:rsidR="00C12D6E">
        <w:rPr>
          <w:bCs/>
          <w:sz w:val="24"/>
          <w:szCs w:val="24"/>
        </w:rPr>
        <w:fldChar w:fldCharType="separate"/>
      </w:r>
      <w:r w:rsidR="00D31E8D">
        <w:rPr>
          <w:sz w:val="24"/>
          <w:szCs w:val="24"/>
        </w:rPr>
        <w:t>5.1</w:t>
      </w:r>
      <w:r w:rsidR="00C12D6E">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09"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0" w:name="_Toc423423670"/>
      <w:bookmarkStart w:id="1811" w:name="_Ref440271036"/>
      <w:bookmarkStart w:id="1812" w:name="_Ref440274366"/>
      <w:bookmarkStart w:id="1813" w:name="_Ref440274902"/>
      <w:bookmarkStart w:id="1814" w:name="_Ref440284947"/>
      <w:bookmarkStart w:id="1815" w:name="_Ref440361140"/>
      <w:bookmarkStart w:id="1816" w:name="_Toc441131109"/>
      <w:bookmarkStart w:id="1817" w:name="_Ref462067657"/>
      <w:bookmarkStart w:id="1818"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68"/>
      <w:bookmarkEnd w:id="1769"/>
      <w:bookmarkEnd w:id="1770"/>
      <w:bookmarkEnd w:id="1771"/>
      <w:bookmarkEnd w:id="1772"/>
      <w:bookmarkEnd w:id="1773"/>
      <w:bookmarkEnd w:id="1774"/>
      <w:bookmarkEnd w:id="1775"/>
      <w:bookmarkEnd w:id="1809"/>
      <w:bookmarkEnd w:id="1810"/>
      <w:bookmarkEnd w:id="1811"/>
      <w:bookmarkEnd w:id="1812"/>
      <w:bookmarkEnd w:id="1813"/>
      <w:bookmarkEnd w:id="1814"/>
      <w:bookmarkEnd w:id="1815"/>
      <w:bookmarkEnd w:id="1816"/>
      <w:bookmarkEnd w:id="1817"/>
      <w:bookmarkEnd w:id="181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19" w:name="_Toc98253929"/>
      <w:bookmarkStart w:id="1820" w:name="_Toc157248183"/>
      <w:bookmarkStart w:id="1821" w:name="_Toc157496552"/>
      <w:bookmarkStart w:id="1822" w:name="_Toc158206091"/>
      <w:bookmarkStart w:id="1823" w:name="_Toc164057776"/>
      <w:bookmarkStart w:id="1824" w:name="_Toc164137126"/>
      <w:bookmarkStart w:id="1825" w:name="_Toc164161286"/>
      <w:bookmarkStart w:id="1826" w:name="_Toc165173857"/>
      <w:bookmarkStart w:id="1827" w:name="_Toc439170682"/>
      <w:bookmarkStart w:id="1828" w:name="_Toc439172784"/>
      <w:bookmarkStart w:id="1829" w:name="_Toc439173228"/>
      <w:bookmarkStart w:id="1830" w:name="_Toc439238224"/>
      <w:bookmarkStart w:id="1831" w:name="_Toc439252772"/>
      <w:bookmarkStart w:id="1832" w:name="_Toc439323746"/>
      <w:bookmarkStart w:id="1833" w:name="_Toc440361380"/>
      <w:bookmarkStart w:id="1834" w:name="_Toc440376135"/>
      <w:bookmarkStart w:id="1835" w:name="_Toc440376262"/>
      <w:bookmarkStart w:id="1836" w:name="_Toc440382520"/>
      <w:bookmarkStart w:id="1837" w:name="_Toc440447190"/>
      <w:bookmarkStart w:id="1838" w:name="_Toc440632351"/>
      <w:bookmarkStart w:id="1839" w:name="_Toc440875123"/>
      <w:bookmarkStart w:id="1840" w:name="_Toc441131110"/>
      <w:bookmarkStart w:id="1841" w:name="_Toc441485107"/>
      <w:bookmarkStart w:id="1842" w:name="_Toc441572084"/>
      <w:bookmarkStart w:id="1843" w:name="_Toc441575176"/>
      <w:bookmarkStart w:id="1844" w:name="_Toc442434837"/>
      <w:bookmarkStart w:id="1845" w:name="_Toc442435676"/>
      <w:bookmarkStart w:id="1846" w:name="_Toc462044798"/>
      <w:bookmarkStart w:id="1847" w:name="_Toc462068501"/>
      <w:bookmarkStart w:id="1848" w:name="_Toc463514191"/>
      <w:bookmarkStart w:id="1849" w:name="_Toc469480429"/>
      <w:bookmarkStart w:id="1850" w:name="_Toc471823220"/>
      <w:bookmarkStart w:id="1851" w:name="_Toc498512081"/>
      <w:r w:rsidRPr="00581E9C">
        <w:rPr>
          <w:sz w:val="24"/>
          <w:szCs w:val="24"/>
        </w:rPr>
        <w:t xml:space="preserve">Форма </w:t>
      </w:r>
      <w:bookmarkEnd w:id="1819"/>
      <w:r w:rsidRPr="00581E9C">
        <w:rPr>
          <w:sz w:val="24"/>
          <w:szCs w:val="24"/>
        </w:rPr>
        <w:t xml:space="preserve">графика </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r w:rsidR="004D5E6A" w:rsidRPr="00581E9C">
        <w:rPr>
          <w:sz w:val="24"/>
          <w:szCs w:val="24"/>
        </w:rPr>
        <w:t>выполнения работ</w:t>
      </w:r>
      <w:bookmarkEnd w:id="1844"/>
      <w:bookmarkEnd w:id="1845"/>
      <w:bookmarkEnd w:id="1846"/>
      <w:bookmarkEnd w:id="1847"/>
      <w:bookmarkEnd w:id="1848"/>
      <w:bookmarkEnd w:id="1849"/>
      <w:bookmarkEnd w:id="1850"/>
      <w:bookmarkEnd w:id="18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2" w:name="_Toc171070556"/>
      <w:bookmarkStart w:id="1853" w:name="_Toc98253927"/>
      <w:bookmarkStart w:id="1854" w:name="_Toc176605808"/>
      <w:bookmarkStart w:id="1855" w:name="_Toc176611017"/>
      <w:bookmarkStart w:id="1856" w:name="_Toc176611073"/>
      <w:bookmarkStart w:id="1857" w:name="_Toc176668676"/>
      <w:bookmarkStart w:id="1858" w:name="_Toc176684336"/>
      <w:bookmarkStart w:id="1859" w:name="_Toc176746279"/>
      <w:bookmarkStart w:id="1860" w:name="_Toc176747346"/>
      <w:bookmarkStart w:id="1861" w:name="_Toc198979988"/>
      <w:bookmarkStart w:id="1862" w:name="_Toc217466324"/>
      <w:bookmarkStart w:id="1863" w:name="_Toc217702862"/>
      <w:bookmarkStart w:id="1864" w:name="_Toc233601980"/>
      <w:bookmarkStart w:id="1865" w:name="_Toc263343466"/>
      <w:r w:rsidRPr="00F647F7">
        <w:rPr>
          <w:b w:val="0"/>
          <w:szCs w:val="24"/>
        </w:rPr>
        <w:br w:type="page"/>
      </w:r>
      <w:bookmarkStart w:id="1866" w:name="_Toc439170683"/>
      <w:bookmarkStart w:id="1867" w:name="_Toc439172785"/>
      <w:bookmarkStart w:id="1868" w:name="_Toc439173229"/>
      <w:bookmarkStart w:id="1869" w:name="_Toc439238225"/>
      <w:bookmarkStart w:id="1870" w:name="_Toc439252773"/>
      <w:bookmarkStart w:id="1871" w:name="_Toc439323747"/>
      <w:bookmarkStart w:id="1872" w:name="_Toc440361381"/>
      <w:bookmarkStart w:id="1873" w:name="_Toc440376136"/>
      <w:bookmarkStart w:id="1874" w:name="_Toc440376263"/>
      <w:bookmarkStart w:id="1875" w:name="_Toc440382521"/>
      <w:bookmarkStart w:id="1876" w:name="_Toc440447191"/>
      <w:bookmarkStart w:id="1877" w:name="_Toc440632352"/>
      <w:bookmarkStart w:id="1878" w:name="_Toc440875124"/>
      <w:bookmarkStart w:id="1879" w:name="_Toc441131111"/>
      <w:bookmarkStart w:id="1880" w:name="_Toc441485108"/>
      <w:bookmarkStart w:id="1881" w:name="_Toc441572085"/>
      <w:bookmarkStart w:id="1882" w:name="_Toc441575177"/>
      <w:bookmarkStart w:id="1883" w:name="_Toc442434838"/>
      <w:bookmarkStart w:id="1884" w:name="_Toc442435677"/>
      <w:bookmarkStart w:id="1885" w:name="_Toc462044799"/>
      <w:bookmarkStart w:id="1886" w:name="_Toc462068502"/>
      <w:bookmarkStart w:id="1887" w:name="_Toc463514192"/>
      <w:bookmarkStart w:id="1888" w:name="_Toc469480430"/>
      <w:bookmarkStart w:id="1889" w:name="_Toc471823221"/>
      <w:bookmarkStart w:id="1890" w:name="_Toc498512082"/>
      <w:r w:rsidRPr="0088090C">
        <w:rPr>
          <w:sz w:val="24"/>
          <w:szCs w:val="24"/>
        </w:rPr>
        <w:lastRenderedPageBreak/>
        <w:t>Инструкции по заполнению</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C12D6E">
        <w:rPr>
          <w:sz w:val="24"/>
          <w:szCs w:val="24"/>
        </w:rPr>
        <w:fldChar w:fldCharType="begin"/>
      </w:r>
      <w:r>
        <w:rPr>
          <w:sz w:val="24"/>
          <w:szCs w:val="24"/>
        </w:rPr>
        <w:instrText xml:space="preserve"> REF _Ref440273986 \r \h </w:instrText>
      </w:r>
      <w:r w:rsidR="00C12D6E">
        <w:rPr>
          <w:sz w:val="24"/>
          <w:szCs w:val="24"/>
        </w:rPr>
      </w:r>
      <w:r w:rsidR="00C12D6E">
        <w:rPr>
          <w:sz w:val="24"/>
          <w:szCs w:val="24"/>
        </w:rPr>
        <w:fldChar w:fldCharType="separate"/>
      </w:r>
      <w:r w:rsidR="00D31E8D">
        <w:rPr>
          <w:sz w:val="24"/>
          <w:szCs w:val="24"/>
        </w:rPr>
        <w:t>5.2</w:t>
      </w:r>
      <w:r w:rsidR="00C12D6E">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1" w:name="_Hlt22846931"/>
      <w:bookmarkStart w:id="1892" w:name="_Ref440361439"/>
      <w:bookmarkStart w:id="1893" w:name="_Ref440361914"/>
      <w:bookmarkStart w:id="1894" w:name="_Ref440361959"/>
      <w:bookmarkStart w:id="1895" w:name="_Toc441131112"/>
      <w:bookmarkStart w:id="1896" w:name="_Toc498512083"/>
      <w:bookmarkStart w:id="1897" w:name="_Ref93264992"/>
      <w:bookmarkStart w:id="1898" w:name="_Ref93265116"/>
      <w:bookmarkStart w:id="1899" w:name="_Toc98253933"/>
      <w:bookmarkStart w:id="1900" w:name="_Toc165173859"/>
      <w:bookmarkStart w:id="1901" w:name="_Toc423423671"/>
      <w:bookmarkEnd w:id="1891"/>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2"/>
      <w:bookmarkEnd w:id="1893"/>
      <w:bookmarkEnd w:id="1894"/>
      <w:bookmarkEnd w:id="1895"/>
      <w:bookmarkEnd w:id="189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2" w:name="_Toc440361383"/>
      <w:bookmarkStart w:id="1903" w:name="_Toc440376138"/>
      <w:bookmarkStart w:id="1904" w:name="_Toc440376265"/>
      <w:bookmarkStart w:id="1905" w:name="_Toc440382523"/>
      <w:bookmarkStart w:id="1906" w:name="_Toc440447193"/>
      <w:bookmarkStart w:id="1907" w:name="_Toc440632354"/>
      <w:bookmarkStart w:id="1908" w:name="_Toc440875126"/>
      <w:bookmarkStart w:id="1909" w:name="_Toc441131113"/>
      <w:bookmarkStart w:id="1910" w:name="_Toc441485110"/>
      <w:bookmarkStart w:id="1911" w:name="_Toc441572087"/>
      <w:bookmarkStart w:id="1912" w:name="_Toc441575179"/>
      <w:bookmarkStart w:id="1913" w:name="_Toc463514194"/>
      <w:bookmarkStart w:id="1914" w:name="_Toc469480432"/>
      <w:bookmarkStart w:id="1915" w:name="_Toc471823223"/>
      <w:bookmarkStart w:id="1916" w:name="_Toc498512084"/>
      <w:r w:rsidRPr="00581E9C">
        <w:rPr>
          <w:sz w:val="24"/>
          <w:szCs w:val="24"/>
        </w:rPr>
        <w:t xml:space="preserve">Форма графика оплаты </w:t>
      </w:r>
      <w:bookmarkEnd w:id="1902"/>
      <w:bookmarkEnd w:id="1903"/>
      <w:bookmarkEnd w:id="1904"/>
      <w:bookmarkEnd w:id="1905"/>
      <w:bookmarkEnd w:id="1906"/>
      <w:bookmarkEnd w:id="1907"/>
      <w:bookmarkEnd w:id="1908"/>
      <w:bookmarkEnd w:id="1909"/>
      <w:bookmarkEnd w:id="1910"/>
      <w:bookmarkEnd w:id="1911"/>
      <w:bookmarkEnd w:id="1912"/>
      <w:r w:rsidR="004D5E6A" w:rsidRPr="00581E9C">
        <w:rPr>
          <w:sz w:val="24"/>
          <w:szCs w:val="24"/>
        </w:rPr>
        <w:t xml:space="preserve">выполнения </w:t>
      </w:r>
      <w:bookmarkStart w:id="1917" w:name="_Toc442434840"/>
      <w:bookmarkStart w:id="1918" w:name="_Toc442435679"/>
      <w:bookmarkStart w:id="1919" w:name="_Toc462044801"/>
      <w:bookmarkStart w:id="1920" w:name="_Toc462068504"/>
      <w:r w:rsidR="004D5E6A" w:rsidRPr="00581E9C">
        <w:rPr>
          <w:sz w:val="24"/>
          <w:szCs w:val="24"/>
        </w:rPr>
        <w:t>работ</w:t>
      </w:r>
      <w:bookmarkEnd w:id="1913"/>
      <w:bookmarkEnd w:id="1914"/>
      <w:bookmarkEnd w:id="1915"/>
      <w:bookmarkEnd w:id="1916"/>
      <w:bookmarkEnd w:id="1917"/>
      <w:bookmarkEnd w:id="1918"/>
      <w:bookmarkEnd w:id="1919"/>
      <w:bookmarkEnd w:id="192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00BC2704" w:rsidRPr="00BC2704">
              <w:rPr>
                <w:b/>
                <w:bCs w:val="0"/>
              </w:rPr>
              <w:t xml:space="preserve"> и Приволжья</w:t>
            </w:r>
            <w:r w:rsidRPr="00AC681D">
              <w:rPr>
                <w:b/>
                <w:bCs w:val="0"/>
              </w:rPr>
              <w:t>»</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00BC2704" w:rsidRPr="00BC2704">
              <w:rPr>
                <w:b/>
                <w:bCs w:val="0"/>
              </w:rPr>
              <w:t xml:space="preserve"> и Приволжья</w:t>
            </w:r>
            <w:r w:rsidRPr="00AC681D">
              <w:rPr>
                <w:b/>
                <w:bCs w:val="0"/>
              </w:rPr>
              <w:t>»</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1" w:name="_Toc440361384"/>
      <w:bookmarkStart w:id="1922" w:name="_Toc440376139"/>
      <w:bookmarkStart w:id="1923" w:name="_Toc440376266"/>
      <w:bookmarkStart w:id="1924" w:name="_Toc440382524"/>
      <w:bookmarkStart w:id="1925" w:name="_Toc440447194"/>
      <w:bookmarkStart w:id="1926" w:name="_Toc440632355"/>
      <w:bookmarkStart w:id="1927" w:name="_Toc440875127"/>
      <w:bookmarkStart w:id="1928" w:name="_Toc441131114"/>
      <w:bookmarkStart w:id="1929" w:name="_Toc441485111"/>
      <w:bookmarkStart w:id="1930" w:name="_Toc441572088"/>
      <w:bookmarkStart w:id="1931" w:name="_Toc441575180"/>
      <w:bookmarkStart w:id="1932" w:name="_Toc442434841"/>
      <w:bookmarkStart w:id="1933" w:name="_Toc442435680"/>
      <w:bookmarkStart w:id="1934" w:name="_Toc462044802"/>
      <w:bookmarkStart w:id="1935" w:name="_Toc462068505"/>
      <w:bookmarkStart w:id="1936" w:name="_Toc463514195"/>
      <w:bookmarkStart w:id="1937" w:name="_Toc469480433"/>
      <w:bookmarkStart w:id="1938" w:name="_Toc471823224"/>
      <w:bookmarkStart w:id="1939" w:name="_Toc498512085"/>
      <w:r w:rsidRPr="0088090C">
        <w:rPr>
          <w:sz w:val="24"/>
          <w:szCs w:val="24"/>
        </w:rPr>
        <w:lastRenderedPageBreak/>
        <w:t>Инструкции по заполнению</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C12D6E">
        <w:rPr>
          <w:sz w:val="24"/>
          <w:szCs w:val="24"/>
        </w:rPr>
        <w:fldChar w:fldCharType="begin"/>
      </w:r>
      <w:r w:rsidR="00211593">
        <w:rPr>
          <w:sz w:val="24"/>
          <w:szCs w:val="24"/>
        </w:rPr>
        <w:instrText xml:space="preserve"> REF _Ref440361140 \r \h </w:instrText>
      </w:r>
      <w:r w:rsidR="00C12D6E">
        <w:rPr>
          <w:sz w:val="24"/>
          <w:szCs w:val="24"/>
        </w:rPr>
      </w:r>
      <w:r w:rsidR="00C12D6E">
        <w:rPr>
          <w:sz w:val="24"/>
          <w:szCs w:val="24"/>
        </w:rPr>
        <w:fldChar w:fldCharType="separate"/>
      </w:r>
      <w:r w:rsidR="00D31E8D">
        <w:rPr>
          <w:sz w:val="24"/>
          <w:szCs w:val="24"/>
        </w:rPr>
        <w:t>5.4</w:t>
      </w:r>
      <w:r w:rsidR="00C12D6E">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0" w:name="_Ref440361531"/>
      <w:bookmarkStart w:id="1941" w:name="_Ref440361610"/>
      <w:bookmarkStart w:id="1942" w:name="_Toc441131115"/>
      <w:bookmarkStart w:id="1943" w:name="_Toc498512086"/>
      <w:r w:rsidRPr="0088090C">
        <w:rPr>
          <w:color w:val="000000"/>
          <w:sz w:val="24"/>
          <w:szCs w:val="24"/>
        </w:rPr>
        <w:lastRenderedPageBreak/>
        <w:t>Протокол разногласий к проекту Договора (форма 6)</w:t>
      </w:r>
      <w:bookmarkEnd w:id="1776"/>
      <w:bookmarkEnd w:id="1777"/>
      <w:bookmarkEnd w:id="1897"/>
      <w:bookmarkEnd w:id="1898"/>
      <w:bookmarkEnd w:id="1899"/>
      <w:bookmarkEnd w:id="1900"/>
      <w:bookmarkEnd w:id="1901"/>
      <w:bookmarkEnd w:id="1940"/>
      <w:bookmarkEnd w:id="1941"/>
      <w:bookmarkEnd w:id="1942"/>
      <w:bookmarkEnd w:id="194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4" w:name="_Toc439170685"/>
      <w:bookmarkStart w:id="1945" w:name="_Toc439172787"/>
      <w:bookmarkStart w:id="1946" w:name="_Toc439173231"/>
      <w:bookmarkStart w:id="1947" w:name="_Toc439238227"/>
      <w:bookmarkStart w:id="1948" w:name="_Toc439252775"/>
      <w:bookmarkStart w:id="1949" w:name="_Toc439323749"/>
      <w:bookmarkStart w:id="1950" w:name="_Toc440361386"/>
      <w:bookmarkStart w:id="1951" w:name="_Toc440376141"/>
      <w:bookmarkStart w:id="1952" w:name="_Toc440376268"/>
      <w:bookmarkStart w:id="1953" w:name="_Toc440382526"/>
      <w:bookmarkStart w:id="1954" w:name="_Toc440447196"/>
      <w:bookmarkStart w:id="1955" w:name="_Toc440632357"/>
      <w:bookmarkStart w:id="1956" w:name="_Toc440875129"/>
      <w:bookmarkStart w:id="1957" w:name="_Toc441131116"/>
      <w:bookmarkStart w:id="1958" w:name="_Toc441485113"/>
      <w:bookmarkStart w:id="1959" w:name="_Toc441572090"/>
      <w:bookmarkStart w:id="1960" w:name="_Toc441575182"/>
      <w:bookmarkStart w:id="1961" w:name="_Toc442434843"/>
      <w:bookmarkStart w:id="1962" w:name="_Toc442435682"/>
      <w:bookmarkStart w:id="1963" w:name="_Toc462044804"/>
      <w:bookmarkStart w:id="1964" w:name="_Toc462068507"/>
      <w:bookmarkStart w:id="1965" w:name="_Toc463514197"/>
      <w:bookmarkStart w:id="1966" w:name="_Toc469480435"/>
      <w:bookmarkStart w:id="1967" w:name="_Toc471823226"/>
      <w:bookmarkStart w:id="1968" w:name="_Toc498512087"/>
      <w:bookmarkStart w:id="1969" w:name="_Toc157248186"/>
      <w:bookmarkStart w:id="1970" w:name="_Toc157496555"/>
      <w:bookmarkStart w:id="1971" w:name="_Toc158206094"/>
      <w:bookmarkStart w:id="1972" w:name="_Toc164057779"/>
      <w:bookmarkStart w:id="1973" w:name="_Toc164137129"/>
      <w:bookmarkStart w:id="1974" w:name="_Toc164161289"/>
      <w:bookmarkStart w:id="1975" w:name="_Toc165173860"/>
      <w:r w:rsidRPr="00581E9C">
        <w:rPr>
          <w:sz w:val="24"/>
          <w:szCs w:val="24"/>
        </w:rPr>
        <w:t>Форма Протокола разногласий к проекту Договора</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Pr="00581E9C">
        <w:rPr>
          <w:sz w:val="24"/>
          <w:szCs w:val="24"/>
        </w:rPr>
        <w:t xml:space="preserve"> </w:t>
      </w:r>
      <w:bookmarkEnd w:id="1969"/>
      <w:bookmarkEnd w:id="1970"/>
      <w:bookmarkEnd w:id="1971"/>
      <w:bookmarkEnd w:id="1972"/>
      <w:bookmarkEnd w:id="1973"/>
      <w:bookmarkEnd w:id="1974"/>
      <w:bookmarkEnd w:id="197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C12D6E">
              <w:fldChar w:fldCharType="begin"/>
            </w:r>
            <w:r w:rsidR="00241046">
              <w:instrText xml:space="preserve"> REF _Ref441571138 \r \h </w:instrText>
            </w:r>
            <w:r w:rsidR="00C12D6E">
              <w:fldChar w:fldCharType="separate"/>
            </w:r>
            <w:r w:rsidR="00D31E8D">
              <w:t>2</w:t>
            </w:r>
            <w:r w:rsidR="00C12D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C12D6E">
              <w:fldChar w:fldCharType="begin"/>
            </w:r>
            <w:r w:rsidR="00241046">
              <w:instrText xml:space="preserve"> REF _Ref441571138 \r \h </w:instrText>
            </w:r>
            <w:r w:rsidR="00C12D6E">
              <w:fldChar w:fldCharType="separate"/>
            </w:r>
            <w:r w:rsidR="00D31E8D">
              <w:t>2</w:t>
            </w:r>
            <w:r w:rsidR="00C12D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76" w:name="_Toc462044805"/>
      <w:bookmarkStart w:id="1977" w:name="_Toc462068508"/>
      <w:bookmarkStart w:id="1978" w:name="_Toc463514198"/>
      <w:bookmarkStart w:id="1979" w:name="_Toc469480436"/>
      <w:bookmarkStart w:id="1980" w:name="_Toc471823227"/>
      <w:bookmarkStart w:id="1981" w:name="_Toc498512088"/>
      <w:bookmarkStart w:id="1982" w:name="_Toc439170686"/>
      <w:bookmarkStart w:id="1983" w:name="_Toc439172788"/>
      <w:bookmarkStart w:id="1984" w:name="_Toc439173232"/>
      <w:bookmarkStart w:id="1985" w:name="_Toc439238228"/>
      <w:bookmarkStart w:id="1986" w:name="_Toc439252776"/>
      <w:bookmarkStart w:id="1987" w:name="_Toc439323750"/>
      <w:bookmarkStart w:id="1988" w:name="_Toc440361387"/>
      <w:bookmarkStart w:id="1989" w:name="_Toc440376142"/>
      <w:bookmarkStart w:id="1990" w:name="_Toc440376269"/>
      <w:bookmarkStart w:id="1991" w:name="_Toc440382527"/>
      <w:bookmarkStart w:id="1992" w:name="_Toc440447197"/>
      <w:bookmarkStart w:id="1993" w:name="_Toc440632358"/>
      <w:bookmarkStart w:id="1994" w:name="_Toc440875130"/>
      <w:bookmarkStart w:id="1995" w:name="_Toc441131117"/>
      <w:bookmarkStart w:id="1996" w:name="_Toc441485114"/>
      <w:bookmarkStart w:id="1997" w:name="_Toc441572091"/>
      <w:bookmarkStart w:id="1998" w:name="_Toc441575183"/>
      <w:bookmarkStart w:id="1999" w:name="_Toc442434844"/>
      <w:bookmarkStart w:id="2000" w:name="_Toc442435683"/>
      <w:r w:rsidRPr="0088090C">
        <w:rPr>
          <w:sz w:val="24"/>
          <w:szCs w:val="24"/>
        </w:rPr>
        <w:t>Инструкции по заполнению</w:t>
      </w:r>
      <w:bookmarkEnd w:id="1976"/>
      <w:bookmarkEnd w:id="1977"/>
      <w:bookmarkEnd w:id="1978"/>
      <w:bookmarkEnd w:id="1979"/>
      <w:bookmarkEnd w:id="1980"/>
      <w:bookmarkEnd w:id="1981"/>
      <w:r w:rsidRPr="0088090C">
        <w:rPr>
          <w:sz w:val="24"/>
          <w:szCs w:val="24"/>
        </w:rPr>
        <w:t xml:space="preserve"> </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C12D6E">
        <w:rPr>
          <w:sz w:val="24"/>
          <w:szCs w:val="24"/>
        </w:rPr>
        <w:fldChar w:fldCharType="begin"/>
      </w:r>
      <w:r w:rsidR="009922AC">
        <w:rPr>
          <w:sz w:val="24"/>
          <w:szCs w:val="24"/>
        </w:rPr>
        <w:instrText xml:space="preserve"> REF _Ref441571800 \r \h </w:instrText>
      </w:r>
      <w:r w:rsidR="00C12D6E">
        <w:rPr>
          <w:sz w:val="24"/>
          <w:szCs w:val="24"/>
        </w:rPr>
      </w:r>
      <w:r w:rsidR="00C12D6E">
        <w:rPr>
          <w:sz w:val="24"/>
          <w:szCs w:val="24"/>
        </w:rPr>
        <w:fldChar w:fldCharType="separate"/>
      </w:r>
      <w:r w:rsidR="00D31E8D">
        <w:rPr>
          <w:sz w:val="24"/>
          <w:szCs w:val="24"/>
        </w:rPr>
        <w:t>2</w:t>
      </w:r>
      <w:r w:rsidR="00C12D6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C12D6E">
        <w:rPr>
          <w:sz w:val="24"/>
          <w:szCs w:val="24"/>
        </w:rPr>
        <w:fldChar w:fldCharType="begin"/>
      </w:r>
      <w:r w:rsidR="009922AC">
        <w:rPr>
          <w:sz w:val="24"/>
          <w:szCs w:val="24"/>
        </w:rPr>
        <w:instrText xml:space="preserve"> REF _Ref86827161 \r \h </w:instrText>
      </w:r>
      <w:r w:rsidR="00C12D6E">
        <w:rPr>
          <w:sz w:val="24"/>
          <w:szCs w:val="24"/>
        </w:rPr>
      </w:r>
      <w:r w:rsidR="00C12D6E">
        <w:rPr>
          <w:sz w:val="24"/>
          <w:szCs w:val="24"/>
        </w:rPr>
        <w:fldChar w:fldCharType="separate"/>
      </w:r>
      <w:r w:rsidR="00D31E8D">
        <w:rPr>
          <w:sz w:val="24"/>
          <w:szCs w:val="24"/>
        </w:rPr>
        <w:t>1.2.6</w:t>
      </w:r>
      <w:r w:rsidR="00C12D6E">
        <w:rPr>
          <w:sz w:val="24"/>
          <w:szCs w:val="24"/>
        </w:rPr>
        <w:fldChar w:fldCharType="end"/>
      </w:r>
      <w:r w:rsidRPr="00F647F7">
        <w:rPr>
          <w:sz w:val="24"/>
          <w:szCs w:val="24"/>
        </w:rPr>
        <w:t>.</w:t>
      </w:r>
    </w:p>
    <w:p w:rsidR="00211593" w:rsidRPr="00F647F7" w:rsidRDefault="00CD069C" w:rsidP="00363FC9">
      <w:pPr>
        <w:pStyle w:val="aff"/>
        <w:numPr>
          <w:ilvl w:val="3"/>
          <w:numId w:val="80"/>
        </w:numPr>
        <w:spacing w:before="100" w:beforeAutospacing="1" w:line="240" w:lineRule="auto"/>
        <w:rPr>
          <w:sz w:val="24"/>
          <w:szCs w:val="24"/>
        </w:rPr>
      </w:pPr>
      <w:r>
        <w:rPr>
          <w:sz w:val="24"/>
          <w:szCs w:val="24"/>
        </w:rPr>
        <w:t>Организатор/</w:t>
      </w:r>
      <w:r w:rsidR="00211593"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211593">
        <w:rPr>
          <w:sz w:val="24"/>
          <w:szCs w:val="24"/>
        </w:rPr>
        <w:t>Документации</w:t>
      </w:r>
      <w:r w:rsidR="00211593" w:rsidRPr="00F647F7">
        <w:rPr>
          <w:sz w:val="24"/>
          <w:szCs w:val="24"/>
        </w:rPr>
        <w:t xml:space="preserve"> и </w:t>
      </w:r>
      <w:r w:rsidR="00211593">
        <w:rPr>
          <w:sz w:val="24"/>
          <w:szCs w:val="24"/>
        </w:rPr>
        <w:t>Заявке</w:t>
      </w:r>
      <w:r w:rsidR="00211593"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ом, будет неприемлемо для Организатора</w:t>
      </w:r>
      <w:r w:rsidR="00CD069C">
        <w:rPr>
          <w:sz w:val="24"/>
          <w:szCs w:val="24"/>
        </w:rPr>
        <w:t>/Заказчика</w:t>
      </w:r>
      <w:r w:rsidRPr="00F647F7">
        <w:rPr>
          <w:sz w:val="24"/>
          <w:szCs w:val="24"/>
        </w:rPr>
        <w:t xml:space="preserve">,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1" w:name="_Ref55335823"/>
      <w:bookmarkStart w:id="2002" w:name="_Ref55336359"/>
      <w:bookmarkStart w:id="2003" w:name="_Toc57314675"/>
      <w:bookmarkStart w:id="2004" w:name="_Toc69728989"/>
      <w:bookmarkStart w:id="2005" w:name="_Toc98253939"/>
      <w:bookmarkStart w:id="2006" w:name="_Toc165173865"/>
      <w:bookmarkStart w:id="2007" w:name="_Toc423423672"/>
      <w:bookmarkStart w:id="2008" w:name="_Toc441131118"/>
      <w:bookmarkStart w:id="2009" w:name="_Toc498512089"/>
      <w:bookmarkEnd w:id="1585"/>
      <w:r w:rsidRPr="00874F65">
        <w:rPr>
          <w:sz w:val="24"/>
          <w:szCs w:val="24"/>
        </w:rPr>
        <w:lastRenderedPageBreak/>
        <w:t>Анкета (форма 7)</w:t>
      </w:r>
      <w:bookmarkEnd w:id="2001"/>
      <w:bookmarkEnd w:id="2002"/>
      <w:bookmarkEnd w:id="2003"/>
      <w:bookmarkEnd w:id="2004"/>
      <w:bookmarkEnd w:id="2005"/>
      <w:bookmarkEnd w:id="2006"/>
      <w:bookmarkEnd w:id="2007"/>
      <w:bookmarkEnd w:id="2008"/>
      <w:bookmarkEnd w:id="2009"/>
    </w:p>
    <w:p w:rsidR="00211593" w:rsidRPr="00581E9C" w:rsidRDefault="00211593" w:rsidP="00363FC9">
      <w:pPr>
        <w:pStyle w:val="3"/>
        <w:numPr>
          <w:ilvl w:val="2"/>
          <w:numId w:val="80"/>
        </w:numPr>
        <w:rPr>
          <w:sz w:val="24"/>
          <w:szCs w:val="24"/>
        </w:rPr>
      </w:pPr>
      <w:bookmarkStart w:id="2010" w:name="_Toc98253940"/>
      <w:bookmarkStart w:id="2011" w:name="_Toc157248192"/>
      <w:bookmarkStart w:id="2012" w:name="_Toc157496561"/>
      <w:bookmarkStart w:id="2013" w:name="_Toc158206100"/>
      <w:bookmarkStart w:id="2014" w:name="_Toc164057785"/>
      <w:bookmarkStart w:id="2015" w:name="_Toc164137135"/>
      <w:bookmarkStart w:id="2016" w:name="_Toc164161295"/>
      <w:bookmarkStart w:id="2017" w:name="_Toc165173866"/>
      <w:bookmarkStart w:id="2018" w:name="_Toc439170688"/>
      <w:bookmarkStart w:id="2019" w:name="_Toc439172790"/>
      <w:bookmarkStart w:id="2020" w:name="_Toc439173234"/>
      <w:bookmarkStart w:id="2021" w:name="_Toc439238230"/>
      <w:bookmarkStart w:id="2022" w:name="_Toc439252778"/>
      <w:bookmarkStart w:id="2023" w:name="_Ref440272119"/>
      <w:bookmarkStart w:id="2024" w:name="_Toc440361389"/>
      <w:bookmarkStart w:id="2025" w:name="_Toc441131119"/>
      <w:bookmarkStart w:id="2026" w:name="_Ref444174141"/>
      <w:bookmarkStart w:id="2027" w:name="_Ref461810318"/>
      <w:bookmarkStart w:id="2028" w:name="_Toc462068510"/>
      <w:bookmarkStart w:id="2029" w:name="_Toc463514200"/>
      <w:bookmarkStart w:id="2030" w:name="_Toc469480438"/>
      <w:bookmarkStart w:id="2031" w:name="_Toc471823229"/>
      <w:bookmarkStart w:id="2032" w:name="_Toc498512090"/>
      <w:r w:rsidRPr="00581E9C">
        <w:rPr>
          <w:sz w:val="24"/>
          <w:szCs w:val="24"/>
        </w:rPr>
        <w:t>Форма Анкеты Участника</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F16500">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33" w:name="_Toc439170689"/>
            <w:bookmarkStart w:id="2034" w:name="_Toc439172791"/>
            <w:bookmarkStart w:id="2035" w:name="_Toc439173235"/>
            <w:bookmarkStart w:id="2036" w:name="_Toc439238231"/>
            <w:bookmarkStart w:id="2037" w:name="_Toc439252779"/>
            <w:bookmarkStart w:id="2038" w:name="_Ref440272147"/>
            <w:bookmarkStart w:id="2039" w:name="_Toc440361390"/>
            <w:bookmarkStart w:id="2040" w:name="_Toc441131120"/>
            <w:bookmarkStart w:id="2041" w:name="_Ref444174147"/>
            <w:bookmarkStart w:id="2042" w:name="_Ref444174192"/>
            <w:bookmarkStart w:id="2043" w:name="_Ref461810340"/>
            <w:bookmarkStart w:id="2044"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45" w:name="_Ref491176415"/>
      <w:bookmarkStart w:id="2046" w:name="_Toc498512091"/>
      <w:r w:rsidRPr="00581E9C">
        <w:rPr>
          <w:sz w:val="24"/>
          <w:szCs w:val="24"/>
        </w:rPr>
        <w:lastRenderedPageBreak/>
        <w:t xml:space="preserve">Форма </w:t>
      </w:r>
      <w:bookmarkEnd w:id="2033"/>
      <w:bookmarkEnd w:id="2034"/>
      <w:bookmarkEnd w:id="2035"/>
      <w:bookmarkEnd w:id="2036"/>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37"/>
      <w:bookmarkEnd w:id="2038"/>
      <w:bookmarkEnd w:id="2039"/>
      <w:bookmarkEnd w:id="2040"/>
      <w:bookmarkEnd w:id="2041"/>
      <w:bookmarkEnd w:id="2042"/>
      <w:bookmarkEnd w:id="2043"/>
      <w:bookmarkEnd w:id="2044"/>
      <w:bookmarkEnd w:id="2045"/>
      <w:bookmarkEnd w:id="2046"/>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rPr>
                <w:sz w:val="22"/>
              </w:rPr>
              <w:lastRenderedPageBreak/>
              <w:t>рублей</w:t>
            </w:r>
          </w:p>
        </w:tc>
        <w:tc>
          <w:tcPr>
            <w:tcW w:w="1588" w:type="dxa"/>
          </w:tcPr>
          <w:p w:rsidR="0031025E" w:rsidRPr="00154BCB" w:rsidRDefault="0031025E" w:rsidP="00FD05EC">
            <w:pPr>
              <w:ind w:firstLine="0"/>
              <w:jc w:val="center"/>
              <w:rPr>
                <w:sz w:val="22"/>
                <w:szCs w:val="22"/>
              </w:rPr>
            </w:pPr>
            <w:r w:rsidRPr="00154BCB">
              <w:rPr>
                <w:sz w:val="22"/>
                <w:szCs w:val="22"/>
              </w:rPr>
              <w:lastRenderedPageBreak/>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154BCB">
                <w:rPr>
                  <w:sz w:val="22"/>
                </w:rPr>
                <w:t>О закупках товаров</w:t>
              </w:r>
            </w:hyperlink>
            <w:r w:rsidRPr="00154BCB">
              <w:rPr>
                <w:sz w:val="22"/>
              </w:rPr>
              <w:t>, работ, услуг отдельными видами юридических лиц" и "</w:t>
            </w:r>
            <w:hyperlink r:id="rId40"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47" w:name="_Toc439170690"/>
      <w:bookmarkStart w:id="2048" w:name="_Toc439172792"/>
      <w:bookmarkStart w:id="2049" w:name="_Toc439173236"/>
      <w:bookmarkStart w:id="2050" w:name="_Toc439238232"/>
    </w:p>
    <w:bookmarkEnd w:id="2047"/>
    <w:bookmarkEnd w:id="2048"/>
    <w:bookmarkEnd w:id="2049"/>
    <w:bookmarkEnd w:id="2050"/>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1" w:name="_Toc125426243"/>
      <w:bookmarkStart w:id="2052" w:name="_Toc396984070"/>
      <w:bookmarkStart w:id="2053" w:name="_Toc423423673"/>
      <w:r>
        <w:br w:type="page"/>
      </w:r>
    </w:p>
    <w:p w:rsidR="00211593" w:rsidRPr="00874F65" w:rsidRDefault="00211593" w:rsidP="00363FC9">
      <w:pPr>
        <w:pStyle w:val="3"/>
        <w:numPr>
          <w:ilvl w:val="2"/>
          <w:numId w:val="80"/>
        </w:numPr>
        <w:rPr>
          <w:sz w:val="24"/>
          <w:szCs w:val="24"/>
        </w:rPr>
      </w:pPr>
      <w:bookmarkStart w:id="2054" w:name="_Toc439170691"/>
      <w:bookmarkStart w:id="2055" w:name="_Toc439172793"/>
      <w:bookmarkStart w:id="2056" w:name="_Toc439173237"/>
      <w:bookmarkStart w:id="2057" w:name="_Toc439238233"/>
      <w:bookmarkStart w:id="2058" w:name="_Toc439252780"/>
      <w:bookmarkStart w:id="2059" w:name="_Toc439323754"/>
      <w:bookmarkStart w:id="2060" w:name="_Toc440361391"/>
      <w:bookmarkStart w:id="2061" w:name="_Toc440376146"/>
      <w:bookmarkStart w:id="2062" w:name="_Toc440376273"/>
      <w:bookmarkStart w:id="2063" w:name="_Toc440382531"/>
      <w:bookmarkStart w:id="2064" w:name="_Toc440447201"/>
      <w:bookmarkStart w:id="2065" w:name="_Toc440632362"/>
      <w:bookmarkStart w:id="2066" w:name="_Toc440875134"/>
      <w:bookmarkStart w:id="2067" w:name="_Toc441131121"/>
      <w:bookmarkStart w:id="2068" w:name="_Toc441485149"/>
      <w:bookmarkStart w:id="2069" w:name="_Toc441503334"/>
      <w:bookmarkStart w:id="2070" w:name="_Toc441572126"/>
      <w:bookmarkStart w:id="2071" w:name="_Toc441575218"/>
      <w:bookmarkStart w:id="2072" w:name="_Toc442434879"/>
      <w:bookmarkStart w:id="2073" w:name="_Toc442435718"/>
      <w:bookmarkStart w:id="2074" w:name="_Toc462068512"/>
      <w:bookmarkStart w:id="2075" w:name="_Toc463514202"/>
      <w:bookmarkStart w:id="2076" w:name="_Toc469480440"/>
      <w:bookmarkStart w:id="2077" w:name="_Toc471823231"/>
      <w:bookmarkStart w:id="2078" w:name="_Ref491176197"/>
      <w:bookmarkStart w:id="2079" w:name="_Ref491176310"/>
      <w:bookmarkStart w:id="2080" w:name="_Toc498512092"/>
      <w:r w:rsidRPr="00874F65">
        <w:rPr>
          <w:sz w:val="24"/>
          <w:szCs w:val="24"/>
        </w:rPr>
        <w:lastRenderedPageBreak/>
        <w:t>Инструкции по заполнению</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1"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42"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43"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1. 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224F41">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3. 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t>4. МЕЖДУНАРОДНОЕ ПУБЛИЧНОЕ ДОЛЖНОСТНОЕ ЛИЦО (МПДЛ</w:t>
      </w:r>
      <w:r w:rsidRPr="00224F41">
        <w:rPr>
          <w:szCs w:val="24"/>
        </w:rPr>
        <w:t xml:space="preserve">) - международный </w:t>
      </w:r>
      <w:r w:rsidRPr="00224F41">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5. 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1" w:name="_Ref55336378"/>
      <w:bookmarkStart w:id="2082" w:name="_Toc57314676"/>
      <w:bookmarkStart w:id="2083" w:name="_Toc69728990"/>
      <w:bookmarkStart w:id="2084" w:name="_Toc98253942"/>
      <w:bookmarkStart w:id="2085" w:name="_Toc165173868"/>
      <w:bookmarkStart w:id="2086" w:name="_Toc423423674"/>
      <w:bookmarkStart w:id="2087"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20B07">
        <w:fldChar w:fldCharType="begin"/>
      </w:r>
      <w:r w:rsidR="00F20B07">
        <w:instrText xml:space="preserve"> REF _Ref491176415 \r \h  \* MERGEFORMAT </w:instrText>
      </w:r>
      <w:r w:rsidR="00F20B07">
        <w:fldChar w:fldCharType="separate"/>
      </w:r>
      <w:r w:rsidR="00D31E8D" w:rsidRPr="00D31E8D">
        <w:rPr>
          <w:sz w:val="24"/>
          <w:szCs w:val="24"/>
        </w:rPr>
        <w:t>5.7.2</w:t>
      </w:r>
      <w:r w:rsidR="00F20B07">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Pr>
          <w:sz w:val="24"/>
          <w:szCs w:val="24"/>
        </w:rPr>
        <w:t>/Организатором</w:t>
      </w:r>
      <w:r w:rsidRPr="0076530B">
        <w:rPr>
          <w:sz w:val="24"/>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88" w:name="_Ref449017545"/>
      <w:bookmarkStart w:id="2089" w:name="_Toc498512093"/>
      <w:r w:rsidRPr="0088090C">
        <w:rPr>
          <w:sz w:val="24"/>
          <w:szCs w:val="24"/>
        </w:rPr>
        <w:lastRenderedPageBreak/>
        <w:t>Справка о перечне и годовых объемах выполнения аналогичных договоров (форма 8)</w:t>
      </w:r>
      <w:bookmarkEnd w:id="2081"/>
      <w:bookmarkEnd w:id="2082"/>
      <w:bookmarkEnd w:id="2083"/>
      <w:bookmarkEnd w:id="2084"/>
      <w:bookmarkEnd w:id="2085"/>
      <w:bookmarkEnd w:id="2086"/>
      <w:bookmarkEnd w:id="2087"/>
      <w:bookmarkEnd w:id="2088"/>
      <w:bookmarkEnd w:id="2089"/>
    </w:p>
    <w:p w:rsidR="00211593" w:rsidRPr="0088090C" w:rsidRDefault="00211593" w:rsidP="00363FC9">
      <w:pPr>
        <w:pStyle w:val="3"/>
        <w:numPr>
          <w:ilvl w:val="2"/>
          <w:numId w:val="80"/>
        </w:numPr>
        <w:rPr>
          <w:sz w:val="24"/>
          <w:szCs w:val="24"/>
        </w:rPr>
      </w:pPr>
      <w:bookmarkStart w:id="2090" w:name="_Toc98253943"/>
      <w:bookmarkStart w:id="2091" w:name="_Toc157248195"/>
      <w:bookmarkStart w:id="2092" w:name="_Toc157496564"/>
      <w:bookmarkStart w:id="2093" w:name="_Toc158206103"/>
      <w:bookmarkStart w:id="2094" w:name="_Toc164057788"/>
      <w:bookmarkStart w:id="2095" w:name="_Toc164137138"/>
      <w:bookmarkStart w:id="2096" w:name="_Toc164161298"/>
      <w:bookmarkStart w:id="2097" w:name="_Toc165173869"/>
      <w:bookmarkStart w:id="2098" w:name="_Toc439170693"/>
      <w:bookmarkStart w:id="2099" w:name="_Toc439172795"/>
      <w:bookmarkStart w:id="2100" w:name="_Toc439173239"/>
      <w:bookmarkStart w:id="2101" w:name="_Toc439238235"/>
      <w:bookmarkStart w:id="2102" w:name="_Toc439252782"/>
      <w:bookmarkStart w:id="2103" w:name="_Toc439323756"/>
      <w:bookmarkStart w:id="2104" w:name="_Toc440361393"/>
      <w:bookmarkStart w:id="2105" w:name="_Toc440376275"/>
      <w:bookmarkStart w:id="2106" w:name="_Toc440382533"/>
      <w:bookmarkStart w:id="2107" w:name="_Toc440447203"/>
      <w:bookmarkStart w:id="2108" w:name="_Toc440632364"/>
      <w:bookmarkStart w:id="2109" w:name="_Toc440875136"/>
      <w:bookmarkStart w:id="2110" w:name="_Toc441131123"/>
      <w:bookmarkStart w:id="2111" w:name="_Toc441572128"/>
      <w:bookmarkStart w:id="2112" w:name="_Toc441575220"/>
      <w:bookmarkStart w:id="2113" w:name="_Toc442434881"/>
      <w:bookmarkStart w:id="2114" w:name="_Toc442435720"/>
      <w:bookmarkStart w:id="2115" w:name="_Toc462044811"/>
      <w:bookmarkStart w:id="2116" w:name="_Toc462068514"/>
      <w:bookmarkStart w:id="2117" w:name="_Toc463514204"/>
      <w:bookmarkStart w:id="2118" w:name="_Toc469480442"/>
      <w:bookmarkStart w:id="2119" w:name="_Toc471823233"/>
      <w:bookmarkStart w:id="2120" w:name="_Toc498512094"/>
      <w:r w:rsidRPr="0088090C">
        <w:rPr>
          <w:sz w:val="24"/>
          <w:szCs w:val="24"/>
        </w:rPr>
        <w:t>Форма Справки о перечне и годовых объемах выполнения аналогичных договоров</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F20B07">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w:t>
            </w:r>
            <w:r w:rsidR="00F20B07">
              <w:rPr>
                <w:rStyle w:val="aff1"/>
                <w:sz w:val="22"/>
              </w:rPr>
              <w:t>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F20B07">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w:t>
            </w:r>
            <w:r w:rsidR="00F20B07">
              <w:rPr>
                <w:rStyle w:val="aff1"/>
                <w:sz w:val="22"/>
              </w:rPr>
              <w:t>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F20B07">
            <w:pPr>
              <w:pStyle w:val="af7"/>
              <w:spacing w:before="0" w:after="0"/>
              <w:ind w:left="0" w:right="0"/>
              <w:jc w:val="center"/>
              <w:rPr>
                <w:b/>
                <w:sz w:val="22"/>
              </w:rPr>
            </w:pPr>
            <w:r w:rsidRPr="00F647F7">
              <w:rPr>
                <w:b/>
                <w:sz w:val="22"/>
              </w:rPr>
              <w:t>ИТОГО за [</w:t>
            </w:r>
            <w:r w:rsidRPr="00F647F7">
              <w:rPr>
                <w:rStyle w:val="aff1"/>
                <w:sz w:val="22"/>
              </w:rPr>
              <w:t xml:space="preserve">указать, в зависимости от обстоятельств, например «I квартал </w:t>
            </w:r>
            <w:r w:rsidR="00F20B07">
              <w:rPr>
                <w:rStyle w:val="aff1"/>
                <w:sz w:val="22"/>
              </w:rPr>
              <w:t>2018</w:t>
            </w:r>
            <w:r w:rsidRPr="00F647F7">
              <w:rPr>
                <w:rStyle w:val="aff1"/>
                <w:sz w:val="22"/>
              </w:rPr>
              <w:t xml:space="preserve"> года», «20</w:t>
            </w:r>
            <w:r>
              <w:rPr>
                <w:rStyle w:val="aff1"/>
                <w:sz w:val="22"/>
              </w:rPr>
              <w:t>1</w:t>
            </w:r>
            <w:r w:rsidR="00F20B07">
              <w:rPr>
                <w:rStyle w:val="aff1"/>
                <w:sz w:val="22"/>
              </w:rPr>
              <w:t>8</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1" w:name="_Toc98253944"/>
      <w:bookmarkStart w:id="2122" w:name="_Toc157248196"/>
      <w:bookmarkStart w:id="2123" w:name="_Toc157496565"/>
      <w:bookmarkStart w:id="2124" w:name="_Toc158206104"/>
      <w:bookmarkStart w:id="2125" w:name="_Toc164057789"/>
      <w:bookmarkStart w:id="2126" w:name="_Toc164137139"/>
      <w:bookmarkStart w:id="2127" w:name="_Toc164161299"/>
      <w:bookmarkStart w:id="2128" w:name="_Toc165173870"/>
      <w:r>
        <w:rPr>
          <w:szCs w:val="24"/>
        </w:rPr>
        <w:br w:type="page"/>
      </w:r>
    </w:p>
    <w:p w:rsidR="00211593" w:rsidRPr="00874F65" w:rsidRDefault="00211593" w:rsidP="00363FC9">
      <w:pPr>
        <w:pStyle w:val="3"/>
        <w:numPr>
          <w:ilvl w:val="2"/>
          <w:numId w:val="80"/>
        </w:numPr>
        <w:rPr>
          <w:sz w:val="24"/>
          <w:szCs w:val="24"/>
        </w:rPr>
      </w:pPr>
      <w:bookmarkStart w:id="2129" w:name="_Toc439170694"/>
      <w:bookmarkStart w:id="2130" w:name="_Toc439172796"/>
      <w:bookmarkStart w:id="2131" w:name="_Toc439173240"/>
      <w:bookmarkStart w:id="2132" w:name="_Toc439238236"/>
      <w:bookmarkStart w:id="2133" w:name="_Toc439252783"/>
      <w:bookmarkStart w:id="2134" w:name="_Toc439323757"/>
      <w:bookmarkStart w:id="2135" w:name="_Toc440361394"/>
      <w:bookmarkStart w:id="2136" w:name="_Toc440376276"/>
      <w:bookmarkStart w:id="2137" w:name="_Toc440382534"/>
      <w:bookmarkStart w:id="2138" w:name="_Toc440447204"/>
      <w:bookmarkStart w:id="2139" w:name="_Toc440632365"/>
      <w:bookmarkStart w:id="2140" w:name="_Toc440875137"/>
      <w:bookmarkStart w:id="2141" w:name="_Toc441131124"/>
      <w:bookmarkStart w:id="2142" w:name="_Toc441572129"/>
      <w:bookmarkStart w:id="2143" w:name="_Toc441575221"/>
      <w:bookmarkStart w:id="2144" w:name="_Toc442434882"/>
      <w:bookmarkStart w:id="2145" w:name="_Toc442435721"/>
      <w:bookmarkStart w:id="2146" w:name="_Toc462044812"/>
      <w:bookmarkStart w:id="2147" w:name="_Toc462068515"/>
      <w:bookmarkStart w:id="2148" w:name="_Toc463514205"/>
      <w:bookmarkStart w:id="2149" w:name="_Toc469480443"/>
      <w:bookmarkStart w:id="2150" w:name="_Toc471823234"/>
      <w:bookmarkStart w:id="2151" w:name="_Toc498512095"/>
      <w:r w:rsidRPr="00874F65">
        <w:rPr>
          <w:sz w:val="24"/>
          <w:szCs w:val="24"/>
        </w:rPr>
        <w:lastRenderedPageBreak/>
        <w:t>Инструкции по заполнению</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20B07">
        <w:fldChar w:fldCharType="begin"/>
      </w:r>
      <w:r w:rsidR="00F20B07">
        <w:instrText xml:space="preserve"> REF _Ref440270568 \r \h  \* MERGEFORMAT </w:instrText>
      </w:r>
      <w:r w:rsidR="00F20B07">
        <w:fldChar w:fldCharType="separate"/>
      </w:r>
      <w:r w:rsidR="00D31E8D">
        <w:t>4</w:t>
      </w:r>
      <w:r w:rsidR="00F20B07">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2" w:name="_Ref55336389"/>
      <w:bookmarkStart w:id="2153" w:name="_Toc57314677"/>
      <w:bookmarkStart w:id="2154" w:name="_Toc69728991"/>
      <w:bookmarkStart w:id="2155" w:name="_Toc98253945"/>
      <w:bookmarkStart w:id="2156" w:name="_Toc165173871"/>
      <w:bookmarkStart w:id="2157" w:name="_Toc423423675"/>
      <w:bookmarkStart w:id="2158"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9" w:name="_Ref449017552"/>
      <w:bookmarkStart w:id="2160" w:name="_Toc498512096"/>
      <w:r w:rsidRPr="0088090C">
        <w:rPr>
          <w:sz w:val="24"/>
          <w:szCs w:val="24"/>
        </w:rPr>
        <w:lastRenderedPageBreak/>
        <w:t>Справка о материально-технических ресурсах (форма 9)</w:t>
      </w:r>
      <w:bookmarkEnd w:id="2152"/>
      <w:bookmarkEnd w:id="2153"/>
      <w:bookmarkEnd w:id="2154"/>
      <w:bookmarkEnd w:id="2155"/>
      <w:bookmarkEnd w:id="2156"/>
      <w:bookmarkEnd w:id="2157"/>
      <w:bookmarkEnd w:id="2158"/>
      <w:bookmarkEnd w:id="2159"/>
      <w:bookmarkEnd w:id="2160"/>
    </w:p>
    <w:p w:rsidR="00211593" w:rsidRPr="0088090C" w:rsidRDefault="00211593" w:rsidP="00363FC9">
      <w:pPr>
        <w:pStyle w:val="3"/>
        <w:numPr>
          <w:ilvl w:val="2"/>
          <w:numId w:val="80"/>
        </w:numPr>
        <w:rPr>
          <w:sz w:val="24"/>
          <w:szCs w:val="24"/>
        </w:rPr>
      </w:pPr>
      <w:bookmarkStart w:id="2161" w:name="_Toc98253946"/>
      <w:bookmarkStart w:id="2162" w:name="_Toc157248198"/>
      <w:bookmarkStart w:id="2163" w:name="_Toc157496567"/>
      <w:bookmarkStart w:id="2164" w:name="_Toc158206106"/>
      <w:bookmarkStart w:id="2165" w:name="_Toc164057791"/>
      <w:bookmarkStart w:id="2166" w:name="_Toc164137141"/>
      <w:bookmarkStart w:id="2167" w:name="_Toc164161301"/>
      <w:bookmarkStart w:id="2168" w:name="_Toc165173872"/>
      <w:bookmarkStart w:id="2169" w:name="_Toc439170696"/>
      <w:bookmarkStart w:id="2170" w:name="_Toc439172798"/>
      <w:bookmarkStart w:id="2171" w:name="_Toc439173242"/>
      <w:bookmarkStart w:id="2172" w:name="_Toc439238238"/>
      <w:bookmarkStart w:id="2173" w:name="_Toc439252785"/>
      <w:bookmarkStart w:id="2174" w:name="_Toc439323759"/>
      <w:bookmarkStart w:id="2175" w:name="_Toc440361396"/>
      <w:bookmarkStart w:id="2176" w:name="_Toc440376278"/>
      <w:bookmarkStart w:id="2177" w:name="_Toc440382536"/>
      <w:bookmarkStart w:id="2178" w:name="_Toc440447206"/>
      <w:bookmarkStart w:id="2179" w:name="_Toc440632367"/>
      <w:bookmarkStart w:id="2180" w:name="_Toc440875139"/>
      <w:bookmarkStart w:id="2181" w:name="_Toc441131126"/>
      <w:bookmarkStart w:id="2182" w:name="_Toc441572131"/>
      <w:bookmarkStart w:id="2183" w:name="_Toc441575223"/>
      <w:bookmarkStart w:id="2184" w:name="_Toc442434884"/>
      <w:bookmarkStart w:id="2185" w:name="_Toc442435723"/>
      <w:bookmarkStart w:id="2186" w:name="_Toc462044814"/>
      <w:bookmarkStart w:id="2187" w:name="_Toc462068517"/>
      <w:bookmarkStart w:id="2188" w:name="_Toc463514207"/>
      <w:bookmarkStart w:id="2189" w:name="_Toc469480445"/>
      <w:bookmarkStart w:id="2190" w:name="_Toc471823236"/>
      <w:bookmarkStart w:id="2191" w:name="_Toc498512097"/>
      <w:r w:rsidRPr="0088090C">
        <w:rPr>
          <w:sz w:val="24"/>
          <w:szCs w:val="24"/>
        </w:rPr>
        <w:t>Форма Справки о материально-технических ресурсах</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934791"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934791" w:rsidRDefault="00493F1A" w:rsidP="00684763">
            <w:pPr>
              <w:ind w:firstLine="0"/>
              <w:jc w:val="center"/>
              <w:rPr>
                <w:sz w:val="20"/>
                <w:highlight w:val="green"/>
              </w:rPr>
            </w:pPr>
            <w:r w:rsidRPr="00934791">
              <w:rPr>
                <w:sz w:val="20"/>
                <w:highlight w:val="green"/>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34791" w:rsidRDefault="00493F1A" w:rsidP="00684763">
            <w:pPr>
              <w:ind w:firstLine="0"/>
              <w:jc w:val="center"/>
              <w:rPr>
                <w:sz w:val="20"/>
                <w:highlight w:val="green"/>
              </w:rPr>
            </w:pPr>
            <w:r w:rsidRPr="00934791">
              <w:rPr>
                <w:sz w:val="20"/>
                <w:highlight w:val="green"/>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34791" w:rsidRDefault="00493F1A" w:rsidP="00684763">
            <w:pPr>
              <w:ind w:firstLine="0"/>
              <w:jc w:val="center"/>
              <w:rPr>
                <w:sz w:val="20"/>
                <w:highlight w:val="green"/>
              </w:rPr>
            </w:pPr>
            <w:r w:rsidRPr="00934791">
              <w:rPr>
                <w:rFonts w:eastAsia="Calibri"/>
                <w:sz w:val="20"/>
                <w:highlight w:val="green"/>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34791" w:rsidRDefault="00493F1A" w:rsidP="00684763">
            <w:pPr>
              <w:ind w:firstLine="0"/>
              <w:jc w:val="center"/>
              <w:rPr>
                <w:sz w:val="20"/>
                <w:highlight w:val="green"/>
              </w:rPr>
            </w:pPr>
            <w:r w:rsidRPr="00934791">
              <w:rPr>
                <w:sz w:val="20"/>
                <w:highlight w:val="green"/>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34791" w:rsidRDefault="00493F1A" w:rsidP="00684763">
            <w:pPr>
              <w:ind w:firstLine="0"/>
              <w:jc w:val="center"/>
              <w:rPr>
                <w:sz w:val="20"/>
                <w:highlight w:val="green"/>
              </w:rPr>
            </w:pPr>
            <w:r w:rsidRPr="00934791">
              <w:rPr>
                <w:sz w:val="20"/>
                <w:highlight w:val="green"/>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34791" w:rsidRDefault="00493F1A" w:rsidP="00684763">
            <w:pPr>
              <w:ind w:firstLine="0"/>
              <w:jc w:val="center"/>
              <w:rPr>
                <w:sz w:val="20"/>
                <w:highlight w:val="green"/>
              </w:rPr>
            </w:pPr>
            <w:r w:rsidRPr="00934791">
              <w:rPr>
                <w:sz w:val="20"/>
                <w:highlight w:val="green"/>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34791" w:rsidRDefault="00493F1A" w:rsidP="00684763">
            <w:pPr>
              <w:ind w:firstLine="0"/>
              <w:jc w:val="center"/>
              <w:rPr>
                <w:sz w:val="20"/>
                <w:highlight w:val="green"/>
              </w:rPr>
            </w:pPr>
            <w:r w:rsidRPr="00934791">
              <w:rPr>
                <w:sz w:val="20"/>
                <w:highlight w:val="green"/>
              </w:rPr>
              <w:t xml:space="preserve">Право собственности или иное право (хозяйственного ведения, оперативного управления, </w:t>
            </w:r>
            <w:r w:rsidRPr="00934791">
              <w:rPr>
                <w:sz w:val="20"/>
                <w:highlight w:val="green"/>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34791" w:rsidRDefault="00493F1A" w:rsidP="00684763">
            <w:pPr>
              <w:ind w:firstLine="0"/>
              <w:jc w:val="center"/>
              <w:rPr>
                <w:sz w:val="20"/>
                <w:highlight w:val="green"/>
              </w:rPr>
            </w:pPr>
            <w:r w:rsidRPr="00934791">
              <w:rPr>
                <w:sz w:val="20"/>
                <w:highlight w:val="green"/>
              </w:rPr>
              <w:t>Примечания</w:t>
            </w:r>
          </w:p>
          <w:p w:rsidR="00493F1A" w:rsidRPr="00934791" w:rsidRDefault="00493F1A" w:rsidP="00684763">
            <w:pPr>
              <w:ind w:firstLine="0"/>
              <w:jc w:val="center"/>
              <w:rPr>
                <w:sz w:val="20"/>
                <w:highlight w:val="green"/>
              </w:rPr>
            </w:pPr>
          </w:p>
        </w:tc>
      </w:tr>
      <w:tr w:rsidR="00493F1A" w:rsidRPr="00934791"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934791" w:rsidRDefault="00493F1A" w:rsidP="00684763">
            <w:pPr>
              <w:ind w:firstLine="0"/>
              <w:jc w:val="center"/>
              <w:rPr>
                <w:b/>
                <w:i/>
                <w:sz w:val="20"/>
                <w:highlight w:val="green"/>
              </w:rPr>
            </w:pPr>
            <w:r w:rsidRPr="00934791">
              <w:rPr>
                <w:b/>
                <w:i/>
                <w:sz w:val="20"/>
                <w:highlight w:val="green"/>
              </w:rPr>
              <w:t>8</w:t>
            </w:r>
          </w:p>
        </w:tc>
      </w:tr>
      <w:tr w:rsidR="00493F1A" w:rsidRPr="0093479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493F1A" w:rsidP="00684763">
            <w:pPr>
              <w:ind w:firstLine="0"/>
              <w:rPr>
                <w:rFonts w:eastAsia="Calibri"/>
                <w:sz w:val="20"/>
                <w:highlight w:val="green"/>
              </w:rPr>
            </w:pPr>
            <w:r w:rsidRPr="00934791">
              <w:rPr>
                <w:rFonts w:eastAsia="Calibri"/>
                <w:sz w:val="20"/>
                <w:highlight w:val="green"/>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835342" w:rsidP="00835342">
            <w:pPr>
              <w:ind w:firstLine="0"/>
              <w:rPr>
                <w:rFonts w:eastAsia="Calibri"/>
                <w:sz w:val="20"/>
                <w:highlight w:val="green"/>
              </w:rPr>
            </w:pPr>
            <w:r w:rsidRPr="00934791">
              <w:rPr>
                <w:rFonts w:eastAsia="Calibri"/>
                <w:sz w:val="20"/>
                <w:highlight w:val="green"/>
              </w:rPr>
              <w:t>Легковой автомобиль</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493F1A" w:rsidP="00684763">
            <w:pPr>
              <w:ind w:firstLine="0"/>
              <w:jc w:val="center"/>
              <w:rPr>
                <w:rFonts w:eastAsia="Calibri"/>
                <w:sz w:val="20"/>
                <w:highlight w:val="green"/>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835342" w:rsidP="00684763">
            <w:pPr>
              <w:ind w:firstLine="0"/>
              <w:jc w:val="center"/>
              <w:rPr>
                <w:rFonts w:eastAsia="Calibri"/>
                <w:sz w:val="20"/>
                <w:highlight w:val="green"/>
              </w:rPr>
            </w:pPr>
            <w:r w:rsidRPr="00934791">
              <w:rPr>
                <w:rFonts w:eastAsia="Calibri"/>
                <w:sz w:val="20"/>
                <w:highlight w:val="green"/>
              </w:rPr>
              <w:t>1</w:t>
            </w:r>
          </w:p>
        </w:tc>
        <w:tc>
          <w:tcPr>
            <w:tcW w:w="745"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648"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49"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26"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r>
      <w:tr w:rsidR="00493F1A" w:rsidRPr="00934791" w:rsidTr="00835342">
        <w:trPr>
          <w:trHeight w:hRule="exact" w:val="561"/>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493F1A" w:rsidP="00684763">
            <w:pPr>
              <w:ind w:firstLine="0"/>
              <w:rPr>
                <w:rFonts w:eastAsia="Calibri"/>
                <w:sz w:val="20"/>
                <w:highlight w:val="green"/>
              </w:rPr>
            </w:pPr>
            <w:r w:rsidRPr="00934791">
              <w:rPr>
                <w:rFonts w:eastAsia="Calibri"/>
                <w:sz w:val="20"/>
                <w:highlight w:val="green"/>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835342" w:rsidP="00684763">
            <w:pPr>
              <w:ind w:firstLine="0"/>
              <w:rPr>
                <w:rFonts w:eastAsia="Calibri"/>
                <w:sz w:val="20"/>
                <w:highlight w:val="green"/>
              </w:rPr>
            </w:pPr>
            <w:r w:rsidRPr="00934791">
              <w:rPr>
                <w:rFonts w:eastAsia="Calibri"/>
                <w:sz w:val="20"/>
                <w:highlight w:val="green"/>
              </w:rPr>
              <w:t>Автомобиль повышенной проходимости</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493F1A" w:rsidP="00684763">
            <w:pPr>
              <w:ind w:firstLine="0"/>
              <w:jc w:val="center"/>
              <w:rPr>
                <w:rFonts w:eastAsia="Calibri"/>
                <w:sz w:val="20"/>
                <w:highlight w:val="green"/>
              </w:rPr>
            </w:pPr>
            <w:r w:rsidRPr="00934791">
              <w:rPr>
                <w:rFonts w:eastAsia="Calibri"/>
                <w:sz w:val="20"/>
                <w:highlight w:val="green"/>
              </w:rPr>
              <w:t>2</w:t>
            </w:r>
          </w:p>
        </w:tc>
        <w:tc>
          <w:tcPr>
            <w:tcW w:w="745"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648"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49"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26"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r>
      <w:tr w:rsidR="00493F1A" w:rsidRPr="00934791" w:rsidTr="00835342">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493F1A" w:rsidP="00684763">
            <w:pPr>
              <w:ind w:firstLine="0"/>
              <w:rPr>
                <w:rFonts w:eastAsia="Calibri"/>
                <w:sz w:val="20"/>
                <w:highlight w:val="green"/>
              </w:rPr>
            </w:pPr>
            <w:r w:rsidRPr="00934791">
              <w:rPr>
                <w:rFonts w:eastAsia="Calibri"/>
                <w:sz w:val="20"/>
                <w:highlight w:val="green"/>
              </w:rPr>
              <w:t>3</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rPr>
                <w:rFonts w:eastAsia="Calibri"/>
                <w:sz w:val="20"/>
                <w:highlight w:val="green"/>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p>
        </w:tc>
        <w:tc>
          <w:tcPr>
            <w:tcW w:w="745"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648"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49"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26"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r>
      <w:tr w:rsidR="00493F1A" w:rsidRPr="0093479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rPr>
                <w:rFonts w:eastAsia="Calibri"/>
                <w:sz w:val="20"/>
                <w:highlight w:val="green"/>
              </w:rPr>
            </w:pPr>
            <w:r w:rsidRPr="00934791">
              <w:rPr>
                <w:rFonts w:eastAsia="Calibri"/>
                <w:sz w:val="20"/>
                <w:highlight w:val="green"/>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rPr>
                <w:rFonts w:eastAsia="Calibri"/>
                <w:sz w:val="20"/>
                <w:highlight w:val="green"/>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p>
        </w:tc>
        <w:tc>
          <w:tcPr>
            <w:tcW w:w="745"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648"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49"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26"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r>
      <w:tr w:rsidR="00493F1A" w:rsidRPr="0093479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34791" w:rsidRDefault="00493F1A" w:rsidP="00684763">
            <w:pPr>
              <w:ind w:firstLine="0"/>
              <w:rPr>
                <w:rFonts w:eastAsia="Calibri"/>
                <w:sz w:val="20"/>
                <w:highlight w:val="green"/>
              </w:rPr>
            </w:pPr>
            <w:r w:rsidRPr="00934791">
              <w:rPr>
                <w:rFonts w:eastAsia="Calibri"/>
                <w:sz w:val="20"/>
                <w:highlight w:val="green"/>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rPr>
                <w:rFonts w:eastAsia="Calibri"/>
                <w:sz w:val="20"/>
                <w:highlight w:val="green"/>
              </w:rPr>
            </w:pPr>
            <w:r w:rsidRPr="00934791">
              <w:rPr>
                <w:rFonts w:eastAsia="Calibri"/>
                <w:sz w:val="20"/>
                <w:highlight w:val="green"/>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r w:rsidRPr="00934791">
              <w:rPr>
                <w:rFonts w:eastAsia="Calibri"/>
                <w:sz w:val="20"/>
                <w:highlight w:val="green"/>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34791" w:rsidRDefault="00493F1A" w:rsidP="00684763">
            <w:pPr>
              <w:ind w:firstLine="0"/>
              <w:jc w:val="center"/>
              <w:rPr>
                <w:rFonts w:eastAsia="Calibri"/>
                <w:sz w:val="20"/>
                <w:highlight w:val="green"/>
              </w:rPr>
            </w:pPr>
            <w:r w:rsidRPr="00934791">
              <w:rPr>
                <w:rFonts w:eastAsia="Calibri"/>
                <w:sz w:val="20"/>
                <w:highlight w:val="green"/>
              </w:rPr>
              <w:t>…</w:t>
            </w:r>
          </w:p>
        </w:tc>
        <w:tc>
          <w:tcPr>
            <w:tcW w:w="745"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648"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49"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c>
          <w:tcPr>
            <w:tcW w:w="726" w:type="pct"/>
            <w:tcBorders>
              <w:top w:val="single" w:sz="4" w:space="0" w:color="auto"/>
              <w:left w:val="single" w:sz="4" w:space="0" w:color="auto"/>
              <w:bottom w:val="single" w:sz="4" w:space="0" w:color="auto"/>
              <w:right w:val="single" w:sz="4" w:space="0" w:color="auto"/>
            </w:tcBorders>
          </w:tcPr>
          <w:p w:rsidR="00493F1A" w:rsidRPr="00934791" w:rsidRDefault="00493F1A" w:rsidP="00684763">
            <w:pPr>
              <w:rPr>
                <w:sz w:val="20"/>
                <w:highlight w:val="green"/>
              </w:rPr>
            </w:pPr>
          </w:p>
        </w:tc>
      </w:tr>
    </w:tbl>
    <w:p w:rsidR="00835342" w:rsidRPr="00934791" w:rsidRDefault="00835342" w:rsidP="00493F1A">
      <w:pPr>
        <w:rPr>
          <w:szCs w:val="24"/>
          <w:highlight w:val="green"/>
        </w:rPr>
      </w:pPr>
      <w:r w:rsidRPr="00934791">
        <w:rPr>
          <w:szCs w:val="24"/>
          <w:highlight w:val="green"/>
        </w:rPr>
        <w:t>*</w:t>
      </w:r>
      <w:r w:rsidRPr="00934791">
        <w:rPr>
          <w:sz w:val="18"/>
          <w:szCs w:val="18"/>
          <w:highlight w:val="green"/>
        </w:rPr>
        <w:t>В таблице приведен минимальный перечень обязательных материально-технических ресурсов.</w:t>
      </w:r>
    </w:p>
    <w:p w:rsidR="00493F1A" w:rsidRPr="00F647F7" w:rsidRDefault="00493F1A" w:rsidP="00493F1A">
      <w:pPr>
        <w:rPr>
          <w:szCs w:val="24"/>
        </w:rPr>
      </w:pPr>
      <w:r w:rsidRPr="00934791">
        <w:rPr>
          <w:szCs w:val="24"/>
          <w:highlight w:val="green"/>
        </w:rPr>
        <w:t>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2" w:name="_Toc98253947"/>
      <w:bookmarkStart w:id="2193" w:name="_Toc157248199"/>
      <w:bookmarkStart w:id="2194" w:name="_Toc157496568"/>
      <w:bookmarkStart w:id="2195" w:name="_Toc158206107"/>
      <w:bookmarkStart w:id="2196" w:name="_Toc164057792"/>
      <w:bookmarkStart w:id="2197" w:name="_Toc164137142"/>
      <w:bookmarkStart w:id="2198" w:name="_Toc164161302"/>
      <w:bookmarkStart w:id="2199"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0" w:name="_Toc439170697"/>
      <w:bookmarkStart w:id="2201" w:name="_Toc439172799"/>
      <w:bookmarkStart w:id="2202" w:name="_Toc439173243"/>
      <w:bookmarkStart w:id="2203" w:name="_Toc439238239"/>
      <w:bookmarkStart w:id="2204" w:name="_Toc439252786"/>
      <w:bookmarkStart w:id="2205" w:name="_Toc439323760"/>
      <w:bookmarkStart w:id="2206" w:name="_Toc440361397"/>
      <w:bookmarkStart w:id="2207" w:name="_Toc440376279"/>
      <w:bookmarkStart w:id="2208" w:name="_Toc440382537"/>
      <w:bookmarkStart w:id="2209" w:name="_Toc440447207"/>
      <w:bookmarkStart w:id="2210" w:name="_Toc440632368"/>
      <w:bookmarkStart w:id="2211" w:name="_Toc440875140"/>
      <w:bookmarkStart w:id="2212" w:name="_Toc441131127"/>
      <w:bookmarkStart w:id="2213" w:name="_Toc441572132"/>
      <w:bookmarkStart w:id="2214" w:name="_Toc441575224"/>
      <w:bookmarkStart w:id="2215" w:name="_Toc442434885"/>
      <w:bookmarkStart w:id="2216" w:name="_Toc442435724"/>
      <w:bookmarkStart w:id="2217" w:name="_Toc462044815"/>
      <w:bookmarkStart w:id="2218" w:name="_Toc462068518"/>
      <w:bookmarkStart w:id="2219" w:name="_Toc463514208"/>
      <w:bookmarkStart w:id="2220" w:name="_Toc469480446"/>
      <w:bookmarkStart w:id="2221" w:name="_Toc471823237"/>
      <w:bookmarkStart w:id="2222" w:name="_Toc498512098"/>
      <w:r w:rsidRPr="0088090C">
        <w:rPr>
          <w:sz w:val="24"/>
          <w:szCs w:val="24"/>
        </w:rPr>
        <w:lastRenderedPageBreak/>
        <w:t>Инструкции по заполнению</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23" w:name="_Ref55336398"/>
      <w:bookmarkStart w:id="2224" w:name="_Toc57314678"/>
      <w:bookmarkStart w:id="2225" w:name="_Toc69728992"/>
      <w:bookmarkStart w:id="2226" w:name="_Toc98253948"/>
      <w:bookmarkStart w:id="2227" w:name="_Toc165173874"/>
      <w:bookmarkStart w:id="2228" w:name="_Toc423423676"/>
      <w:bookmarkStart w:id="2229"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0" w:name="_Ref449017558"/>
      <w:bookmarkStart w:id="2231" w:name="_Toc498512099"/>
      <w:r w:rsidRPr="0088090C">
        <w:rPr>
          <w:sz w:val="24"/>
          <w:szCs w:val="24"/>
        </w:rPr>
        <w:lastRenderedPageBreak/>
        <w:t>Справка о кадровых ресурсах (форма 10)</w:t>
      </w:r>
      <w:bookmarkEnd w:id="2223"/>
      <w:bookmarkEnd w:id="2224"/>
      <w:bookmarkEnd w:id="2225"/>
      <w:bookmarkEnd w:id="2226"/>
      <w:bookmarkEnd w:id="2227"/>
      <w:bookmarkEnd w:id="2228"/>
      <w:bookmarkEnd w:id="2229"/>
      <w:bookmarkEnd w:id="2230"/>
      <w:bookmarkEnd w:id="2231"/>
    </w:p>
    <w:p w:rsidR="00211593" w:rsidRPr="0088090C" w:rsidRDefault="00211593" w:rsidP="00363FC9">
      <w:pPr>
        <w:pStyle w:val="3"/>
        <w:numPr>
          <w:ilvl w:val="2"/>
          <w:numId w:val="80"/>
        </w:numPr>
        <w:rPr>
          <w:sz w:val="24"/>
          <w:szCs w:val="24"/>
        </w:rPr>
      </w:pPr>
      <w:bookmarkStart w:id="2232" w:name="_Toc98253949"/>
      <w:bookmarkStart w:id="2233" w:name="_Toc157248201"/>
      <w:bookmarkStart w:id="2234" w:name="_Toc157496570"/>
      <w:bookmarkStart w:id="2235" w:name="_Toc158206109"/>
      <w:bookmarkStart w:id="2236" w:name="_Toc164057794"/>
      <w:bookmarkStart w:id="2237" w:name="_Toc164137144"/>
      <w:bookmarkStart w:id="2238" w:name="_Toc164161304"/>
      <w:bookmarkStart w:id="2239" w:name="_Toc165173875"/>
      <w:bookmarkStart w:id="2240" w:name="_Toc439170699"/>
      <w:bookmarkStart w:id="2241" w:name="_Toc439172801"/>
      <w:bookmarkStart w:id="2242" w:name="_Toc439173245"/>
      <w:bookmarkStart w:id="2243" w:name="_Toc439238241"/>
      <w:bookmarkStart w:id="2244" w:name="_Toc439252788"/>
      <w:bookmarkStart w:id="2245" w:name="_Toc439323762"/>
      <w:bookmarkStart w:id="2246" w:name="_Toc440361399"/>
      <w:bookmarkStart w:id="2247" w:name="_Toc440376281"/>
      <w:bookmarkStart w:id="2248" w:name="_Toc440382539"/>
      <w:bookmarkStart w:id="2249" w:name="_Toc440447209"/>
      <w:bookmarkStart w:id="2250" w:name="_Toc440632370"/>
      <w:bookmarkStart w:id="2251" w:name="_Toc440875142"/>
      <w:bookmarkStart w:id="2252" w:name="_Toc441131129"/>
      <w:bookmarkStart w:id="2253" w:name="_Toc441572134"/>
      <w:bookmarkStart w:id="2254" w:name="_Toc441575226"/>
      <w:bookmarkStart w:id="2255" w:name="_Toc442434887"/>
      <w:bookmarkStart w:id="2256" w:name="_Toc442435726"/>
      <w:bookmarkStart w:id="2257" w:name="_Toc462044817"/>
      <w:bookmarkStart w:id="2258" w:name="_Toc462068520"/>
      <w:bookmarkStart w:id="2259" w:name="_Toc463514210"/>
      <w:bookmarkStart w:id="2260" w:name="_Toc469480448"/>
      <w:bookmarkStart w:id="2261" w:name="_Toc471823239"/>
      <w:bookmarkStart w:id="2262" w:name="_Toc498512100"/>
      <w:r w:rsidRPr="0088090C">
        <w:rPr>
          <w:sz w:val="24"/>
          <w:szCs w:val="24"/>
        </w:rPr>
        <w:t>Форма Справки о кадровых ресурсах</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877157" w:rsidRDefault="00493F1A" w:rsidP="00493F1A">
      <w:pPr>
        <w:keepNext/>
        <w:ind w:firstLine="0"/>
        <w:jc w:val="left"/>
        <w:rPr>
          <w:b/>
          <w:szCs w:val="24"/>
          <w:highlight w:val="green"/>
        </w:rPr>
      </w:pPr>
      <w:r w:rsidRPr="00F647F7">
        <w:rPr>
          <w:b/>
          <w:szCs w:val="24"/>
        </w:rPr>
        <w:t xml:space="preserve">Таблица-1. </w:t>
      </w:r>
      <w:r w:rsidRPr="00877157">
        <w:rPr>
          <w:b/>
          <w:highlight w:val="green"/>
        </w:rPr>
        <w:t xml:space="preserve">Общая </w:t>
      </w:r>
      <w:r w:rsidR="00877157" w:rsidRPr="00877157">
        <w:rPr>
          <w:b/>
          <w:highlight w:val="green"/>
        </w:rPr>
        <w:t xml:space="preserve">минимальная </w:t>
      </w:r>
      <w:r w:rsidRPr="00877157">
        <w:rPr>
          <w:b/>
          <w:highlight w:val="green"/>
        </w:rPr>
        <w:t>штатная численность персонала</w:t>
      </w:r>
    </w:p>
    <w:p w:rsidR="00493F1A" w:rsidRPr="00877157" w:rsidRDefault="00493F1A" w:rsidP="00493F1A">
      <w:pPr>
        <w:keepNext/>
        <w:ind w:firstLine="0"/>
        <w:jc w:val="left"/>
        <w:rPr>
          <w:szCs w:val="24"/>
          <w:highlight w:val="green"/>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877157" w:rsidTr="00684763">
        <w:trPr>
          <w:trHeight w:val="551"/>
        </w:trPr>
        <w:tc>
          <w:tcPr>
            <w:tcW w:w="695" w:type="dxa"/>
            <w:vAlign w:val="center"/>
          </w:tcPr>
          <w:p w:rsidR="00493F1A" w:rsidRPr="00877157" w:rsidRDefault="00493F1A" w:rsidP="00684763">
            <w:pPr>
              <w:ind w:firstLine="0"/>
              <w:jc w:val="center"/>
              <w:rPr>
                <w:highlight w:val="green"/>
              </w:rPr>
            </w:pPr>
            <w:r w:rsidRPr="00877157">
              <w:rPr>
                <w:highlight w:val="green"/>
              </w:rPr>
              <w:t>№</w:t>
            </w:r>
            <w:r w:rsidRPr="00877157">
              <w:rPr>
                <w:highlight w:val="green"/>
              </w:rPr>
              <w:br/>
              <w:t>п/п</w:t>
            </w:r>
          </w:p>
        </w:tc>
        <w:tc>
          <w:tcPr>
            <w:tcW w:w="7938" w:type="dxa"/>
            <w:vAlign w:val="center"/>
          </w:tcPr>
          <w:p w:rsidR="00493F1A" w:rsidRPr="00877157" w:rsidRDefault="00493F1A" w:rsidP="00684763">
            <w:pPr>
              <w:pStyle w:val="af4"/>
              <w:spacing w:before="0" w:after="0"/>
              <w:ind w:left="0" w:right="0"/>
              <w:jc w:val="center"/>
              <w:rPr>
                <w:highlight w:val="green"/>
              </w:rPr>
            </w:pPr>
            <w:r w:rsidRPr="00877157">
              <w:rPr>
                <w:highlight w:val="green"/>
              </w:rPr>
              <w:t>Штатный персонал</w:t>
            </w:r>
          </w:p>
        </w:tc>
        <w:tc>
          <w:tcPr>
            <w:tcW w:w="1559" w:type="dxa"/>
          </w:tcPr>
          <w:p w:rsidR="00493F1A" w:rsidRPr="00877157" w:rsidRDefault="00493F1A" w:rsidP="00684763">
            <w:pPr>
              <w:pStyle w:val="af4"/>
              <w:spacing w:before="0" w:after="0"/>
              <w:ind w:left="0" w:right="0"/>
              <w:jc w:val="center"/>
              <w:rPr>
                <w:highlight w:val="green"/>
              </w:rPr>
            </w:pPr>
            <w:r w:rsidRPr="00877157">
              <w:rPr>
                <w:highlight w:val="green"/>
              </w:rPr>
              <w:t>Общая численность</w:t>
            </w:r>
          </w:p>
        </w:tc>
      </w:tr>
      <w:tr w:rsidR="00493F1A" w:rsidRPr="00877157" w:rsidTr="00684763">
        <w:tc>
          <w:tcPr>
            <w:tcW w:w="695" w:type="dxa"/>
          </w:tcPr>
          <w:p w:rsidR="00493F1A" w:rsidRPr="00877157" w:rsidRDefault="00493F1A" w:rsidP="00363FC9">
            <w:pPr>
              <w:widowControl/>
              <w:numPr>
                <w:ilvl w:val="0"/>
                <w:numId w:val="38"/>
              </w:numPr>
              <w:ind w:left="0" w:firstLine="0"/>
              <w:rPr>
                <w:highlight w:val="green"/>
              </w:rPr>
            </w:pPr>
          </w:p>
        </w:tc>
        <w:tc>
          <w:tcPr>
            <w:tcW w:w="7938" w:type="dxa"/>
          </w:tcPr>
          <w:p w:rsidR="00493F1A" w:rsidRPr="00877157" w:rsidRDefault="00493F1A" w:rsidP="00684763">
            <w:pPr>
              <w:pStyle w:val="af7"/>
              <w:spacing w:before="0" w:after="0"/>
              <w:ind w:left="0" w:right="0"/>
              <w:rPr>
                <w:sz w:val="22"/>
                <w:highlight w:val="green"/>
              </w:rPr>
            </w:pPr>
            <w:r w:rsidRPr="00877157">
              <w:rPr>
                <w:sz w:val="22"/>
                <w:highlight w:val="green"/>
              </w:rPr>
              <w:t>Руководящее звено (руководитель и его заместители, главный бухгалтер, главный экономист, главный юрист)</w:t>
            </w:r>
          </w:p>
        </w:tc>
        <w:tc>
          <w:tcPr>
            <w:tcW w:w="1559" w:type="dxa"/>
          </w:tcPr>
          <w:p w:rsidR="00493F1A" w:rsidRPr="00877157" w:rsidRDefault="00877157" w:rsidP="00684763">
            <w:pPr>
              <w:pStyle w:val="af7"/>
              <w:spacing w:before="0" w:after="0"/>
              <w:ind w:left="0" w:right="0"/>
              <w:rPr>
                <w:sz w:val="22"/>
                <w:highlight w:val="green"/>
              </w:rPr>
            </w:pPr>
            <w:r w:rsidRPr="00877157">
              <w:rPr>
                <w:sz w:val="22"/>
                <w:highlight w:val="green"/>
              </w:rPr>
              <w:t>2</w:t>
            </w:r>
          </w:p>
        </w:tc>
      </w:tr>
      <w:tr w:rsidR="00493F1A" w:rsidRPr="00877157" w:rsidTr="00684763">
        <w:tc>
          <w:tcPr>
            <w:tcW w:w="695" w:type="dxa"/>
          </w:tcPr>
          <w:p w:rsidR="00493F1A" w:rsidRPr="00877157" w:rsidRDefault="00493F1A" w:rsidP="00363FC9">
            <w:pPr>
              <w:widowControl/>
              <w:numPr>
                <w:ilvl w:val="0"/>
                <w:numId w:val="38"/>
              </w:numPr>
              <w:ind w:left="0" w:firstLine="0"/>
              <w:rPr>
                <w:highlight w:val="green"/>
              </w:rPr>
            </w:pPr>
          </w:p>
        </w:tc>
        <w:tc>
          <w:tcPr>
            <w:tcW w:w="7938" w:type="dxa"/>
          </w:tcPr>
          <w:p w:rsidR="00493F1A" w:rsidRPr="00877157" w:rsidRDefault="00493F1A" w:rsidP="00684763">
            <w:pPr>
              <w:pStyle w:val="af7"/>
              <w:spacing w:before="0" w:after="0"/>
              <w:ind w:left="0" w:right="0"/>
              <w:rPr>
                <w:sz w:val="22"/>
                <w:highlight w:val="green"/>
              </w:rPr>
            </w:pPr>
            <w:r w:rsidRPr="00877157">
              <w:rPr>
                <w:sz w:val="22"/>
                <w:highlight w:val="green"/>
              </w:rPr>
              <w:t>Инженерно-технический персонал</w:t>
            </w:r>
          </w:p>
        </w:tc>
        <w:tc>
          <w:tcPr>
            <w:tcW w:w="1559" w:type="dxa"/>
          </w:tcPr>
          <w:p w:rsidR="00493F1A" w:rsidRPr="00877157" w:rsidRDefault="00877157" w:rsidP="00684763">
            <w:pPr>
              <w:pStyle w:val="af7"/>
              <w:spacing w:before="0" w:after="0"/>
              <w:ind w:left="0" w:right="0"/>
              <w:rPr>
                <w:sz w:val="22"/>
                <w:highlight w:val="green"/>
              </w:rPr>
            </w:pPr>
            <w:r w:rsidRPr="00877157">
              <w:rPr>
                <w:sz w:val="22"/>
                <w:highlight w:val="green"/>
              </w:rPr>
              <w:t>3</w:t>
            </w:r>
          </w:p>
        </w:tc>
      </w:tr>
      <w:tr w:rsidR="00493F1A" w:rsidRPr="00877157" w:rsidTr="00684763">
        <w:tc>
          <w:tcPr>
            <w:tcW w:w="695" w:type="dxa"/>
          </w:tcPr>
          <w:p w:rsidR="00493F1A" w:rsidRPr="00877157" w:rsidRDefault="00493F1A" w:rsidP="00363FC9">
            <w:pPr>
              <w:widowControl/>
              <w:numPr>
                <w:ilvl w:val="0"/>
                <w:numId w:val="38"/>
              </w:numPr>
              <w:ind w:left="0" w:firstLine="0"/>
              <w:rPr>
                <w:highlight w:val="green"/>
              </w:rPr>
            </w:pPr>
          </w:p>
        </w:tc>
        <w:tc>
          <w:tcPr>
            <w:tcW w:w="7938" w:type="dxa"/>
          </w:tcPr>
          <w:p w:rsidR="00493F1A" w:rsidRPr="00877157" w:rsidRDefault="00493F1A" w:rsidP="00684763">
            <w:pPr>
              <w:pStyle w:val="af7"/>
              <w:spacing w:before="0" w:after="0"/>
              <w:ind w:left="0" w:right="0"/>
              <w:rPr>
                <w:sz w:val="22"/>
                <w:highlight w:val="green"/>
              </w:rPr>
            </w:pPr>
            <w:r w:rsidRPr="00877157">
              <w:rPr>
                <w:sz w:val="22"/>
                <w:highlight w:val="green"/>
              </w:rPr>
              <w:t>Рабочие (производственный персонал)</w:t>
            </w:r>
          </w:p>
        </w:tc>
        <w:tc>
          <w:tcPr>
            <w:tcW w:w="1559" w:type="dxa"/>
          </w:tcPr>
          <w:p w:rsidR="00493F1A" w:rsidRPr="00877157" w:rsidRDefault="00877157" w:rsidP="00684763">
            <w:pPr>
              <w:pStyle w:val="af7"/>
              <w:spacing w:before="0" w:after="0"/>
              <w:ind w:left="0" w:right="0"/>
              <w:rPr>
                <w:sz w:val="22"/>
                <w:highlight w:val="green"/>
              </w:rPr>
            </w:pPr>
            <w:r w:rsidRPr="00877157">
              <w:rPr>
                <w:sz w:val="22"/>
                <w:highlight w:val="green"/>
              </w:rPr>
              <w:t>4</w:t>
            </w:r>
          </w:p>
        </w:tc>
      </w:tr>
      <w:tr w:rsidR="00493F1A" w:rsidRPr="00877157" w:rsidTr="00684763">
        <w:tc>
          <w:tcPr>
            <w:tcW w:w="695" w:type="dxa"/>
          </w:tcPr>
          <w:p w:rsidR="00493F1A" w:rsidRPr="00877157" w:rsidRDefault="00493F1A" w:rsidP="00684763">
            <w:pPr>
              <w:ind w:firstLine="0"/>
              <w:rPr>
                <w:highlight w:val="green"/>
              </w:rPr>
            </w:pPr>
            <w:r w:rsidRPr="00877157">
              <w:rPr>
                <w:highlight w:val="green"/>
              </w:rPr>
              <w:t>4.</w:t>
            </w:r>
          </w:p>
        </w:tc>
        <w:tc>
          <w:tcPr>
            <w:tcW w:w="7938" w:type="dxa"/>
          </w:tcPr>
          <w:p w:rsidR="00493F1A" w:rsidRPr="00877157" w:rsidRDefault="00493F1A" w:rsidP="00684763">
            <w:pPr>
              <w:pStyle w:val="af7"/>
              <w:spacing w:before="0" w:after="0"/>
              <w:ind w:left="0" w:right="0"/>
              <w:rPr>
                <w:sz w:val="22"/>
                <w:highlight w:val="green"/>
              </w:rPr>
            </w:pPr>
            <w:r w:rsidRPr="00877157">
              <w:rPr>
                <w:sz w:val="22"/>
                <w:highlight w:val="green"/>
              </w:rPr>
              <w:t>Специалисты</w:t>
            </w:r>
          </w:p>
        </w:tc>
        <w:tc>
          <w:tcPr>
            <w:tcW w:w="1559" w:type="dxa"/>
          </w:tcPr>
          <w:p w:rsidR="00493F1A" w:rsidRPr="00877157" w:rsidRDefault="00493F1A" w:rsidP="00684763">
            <w:pPr>
              <w:pStyle w:val="af7"/>
              <w:spacing w:before="0" w:after="0"/>
              <w:ind w:left="0" w:right="0"/>
              <w:rPr>
                <w:sz w:val="22"/>
                <w:highlight w:val="green"/>
              </w:rPr>
            </w:pPr>
          </w:p>
        </w:tc>
      </w:tr>
      <w:tr w:rsidR="00493F1A" w:rsidRPr="00F647F7" w:rsidTr="00684763">
        <w:tc>
          <w:tcPr>
            <w:tcW w:w="695" w:type="dxa"/>
          </w:tcPr>
          <w:p w:rsidR="00493F1A" w:rsidRPr="00877157" w:rsidRDefault="00493F1A" w:rsidP="00684763">
            <w:pPr>
              <w:ind w:firstLine="0"/>
              <w:rPr>
                <w:highlight w:val="green"/>
              </w:rPr>
            </w:pPr>
            <w:r w:rsidRPr="00877157">
              <w:rPr>
                <w:highlight w:val="green"/>
              </w:rPr>
              <w:t>5.</w:t>
            </w:r>
          </w:p>
        </w:tc>
        <w:tc>
          <w:tcPr>
            <w:tcW w:w="7938" w:type="dxa"/>
          </w:tcPr>
          <w:p w:rsidR="00493F1A" w:rsidRPr="00877157" w:rsidRDefault="00493F1A" w:rsidP="00684763">
            <w:pPr>
              <w:pStyle w:val="af7"/>
              <w:spacing w:before="0" w:after="0"/>
              <w:ind w:left="0" w:right="0"/>
              <w:rPr>
                <w:sz w:val="22"/>
                <w:highlight w:val="green"/>
              </w:rPr>
            </w:pPr>
            <w:r w:rsidRPr="00877157">
              <w:rPr>
                <w:sz w:val="22"/>
                <w:highlight w:val="green"/>
              </w:rPr>
              <w:t>Прочий персонал (в том числе экспедиторы, водители, грузчики, охранники и т.д.)</w:t>
            </w:r>
          </w:p>
        </w:tc>
        <w:tc>
          <w:tcPr>
            <w:tcW w:w="1559" w:type="dxa"/>
          </w:tcPr>
          <w:p w:rsidR="00493F1A" w:rsidRPr="00F647F7" w:rsidRDefault="00877157" w:rsidP="00684763">
            <w:pPr>
              <w:pStyle w:val="af7"/>
              <w:spacing w:before="0" w:after="0"/>
              <w:ind w:left="0" w:right="0"/>
              <w:rPr>
                <w:sz w:val="22"/>
              </w:rPr>
            </w:pPr>
            <w:r w:rsidRPr="00877157">
              <w:rPr>
                <w:sz w:val="22"/>
                <w:highlight w:val="green"/>
              </w:rPr>
              <w:t>1</w:t>
            </w: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63" w:name="_Toc98253950"/>
      <w:bookmarkStart w:id="2264" w:name="_Toc157248202"/>
      <w:bookmarkStart w:id="2265" w:name="_Toc157496571"/>
      <w:bookmarkStart w:id="2266" w:name="_Toc158206110"/>
      <w:bookmarkStart w:id="2267" w:name="_Toc164057795"/>
      <w:bookmarkStart w:id="2268" w:name="_Toc164137145"/>
      <w:bookmarkStart w:id="2269" w:name="_Toc164161305"/>
      <w:bookmarkStart w:id="2270" w:name="_Toc165173876"/>
      <w:r>
        <w:rPr>
          <w:b/>
          <w:szCs w:val="24"/>
        </w:rPr>
        <w:br w:type="page"/>
      </w:r>
    </w:p>
    <w:p w:rsidR="00211593" w:rsidRPr="0088090C" w:rsidRDefault="00211593" w:rsidP="00363FC9">
      <w:pPr>
        <w:pStyle w:val="3"/>
        <w:numPr>
          <w:ilvl w:val="2"/>
          <w:numId w:val="80"/>
        </w:numPr>
        <w:rPr>
          <w:sz w:val="24"/>
          <w:szCs w:val="24"/>
        </w:rPr>
      </w:pPr>
      <w:bookmarkStart w:id="2271" w:name="_Toc439170700"/>
      <w:bookmarkStart w:id="2272" w:name="_Toc439172802"/>
      <w:bookmarkStart w:id="2273" w:name="_Toc439173246"/>
      <w:bookmarkStart w:id="2274" w:name="_Toc439238242"/>
      <w:bookmarkStart w:id="2275" w:name="_Toc439252789"/>
      <w:bookmarkStart w:id="2276" w:name="_Toc439323763"/>
      <w:bookmarkStart w:id="2277" w:name="_Toc440361400"/>
      <w:bookmarkStart w:id="2278" w:name="_Toc440376282"/>
      <w:bookmarkStart w:id="2279" w:name="_Toc440382540"/>
      <w:bookmarkStart w:id="2280" w:name="_Toc440447210"/>
      <w:bookmarkStart w:id="2281" w:name="_Toc440632371"/>
      <w:bookmarkStart w:id="2282" w:name="_Toc440875143"/>
      <w:bookmarkStart w:id="2283" w:name="_Toc441131130"/>
      <w:bookmarkStart w:id="2284" w:name="_Toc441572135"/>
      <w:bookmarkStart w:id="2285" w:name="_Toc441575227"/>
      <w:bookmarkStart w:id="2286" w:name="_Toc442434888"/>
      <w:bookmarkStart w:id="2287" w:name="_Toc442435727"/>
      <w:bookmarkStart w:id="2288" w:name="_Toc462044818"/>
      <w:bookmarkStart w:id="2289" w:name="_Toc462068521"/>
      <w:bookmarkStart w:id="2290" w:name="_Toc463514211"/>
      <w:bookmarkStart w:id="2291" w:name="_Toc469480449"/>
      <w:bookmarkStart w:id="2292" w:name="_Toc471823240"/>
      <w:bookmarkStart w:id="2293" w:name="_Toc498512101"/>
      <w:r w:rsidRPr="0088090C">
        <w:rPr>
          <w:sz w:val="24"/>
          <w:szCs w:val="24"/>
        </w:rPr>
        <w:lastRenderedPageBreak/>
        <w:t>Инструкции по заполнению</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C15216"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w:t>
      </w:r>
      <w:r>
        <w:rPr>
          <w:sz w:val="24"/>
          <w:szCs w:val="24"/>
        </w:rPr>
        <w:t xml:space="preserve">ной справки указана общая </w:t>
      </w:r>
      <w:r w:rsidRPr="00307564">
        <w:rPr>
          <w:sz w:val="24"/>
          <w:szCs w:val="24"/>
        </w:rPr>
        <w:t>минимальная</w:t>
      </w:r>
      <w:r w:rsidRPr="00F647F7">
        <w:rPr>
          <w:sz w:val="24"/>
          <w:szCs w:val="24"/>
        </w:rPr>
        <w:t xml:space="preserve"> штатная численность </w:t>
      </w:r>
      <w:r>
        <w:rPr>
          <w:sz w:val="24"/>
          <w:szCs w:val="24"/>
        </w:rPr>
        <w:t>персонала</w:t>
      </w:r>
      <w:bookmarkStart w:id="2294" w:name="_GoBack"/>
      <w:bookmarkEnd w:id="2294"/>
      <w:r w:rsidR="00493F1A"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00877157">
        <w:rPr>
          <w:sz w:val="24"/>
          <w:szCs w:val="24"/>
        </w:rPr>
        <w:t xml:space="preserve"> </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5" w:name="_Toc165173881"/>
      <w:bookmarkStart w:id="2296" w:name="_Ref194749267"/>
      <w:bookmarkStart w:id="2297" w:name="_Toc423423677"/>
      <w:bookmarkStart w:id="2298" w:name="_Ref440271993"/>
      <w:bookmarkStart w:id="2299" w:name="_Ref440274659"/>
      <w:bookmarkStart w:id="2300" w:name="_Toc441131131"/>
      <w:bookmarkStart w:id="2301" w:name="_Toc498512102"/>
      <w:bookmarkStart w:id="2302" w:name="_Ref90381523"/>
      <w:bookmarkStart w:id="2303" w:name="_Toc90385124"/>
      <w:bookmarkStart w:id="2304" w:name="_Ref96861029"/>
      <w:bookmarkStart w:id="2305" w:name="_Toc97651410"/>
      <w:bookmarkStart w:id="2306"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5"/>
      <w:bookmarkEnd w:id="2296"/>
      <w:bookmarkEnd w:id="2297"/>
      <w:bookmarkEnd w:id="2298"/>
      <w:bookmarkEnd w:id="2299"/>
      <w:bookmarkEnd w:id="2300"/>
      <w:bookmarkEnd w:id="2301"/>
    </w:p>
    <w:p w:rsidR="00211593" w:rsidRPr="0088090C" w:rsidRDefault="00211593" w:rsidP="00363FC9">
      <w:pPr>
        <w:pStyle w:val="3"/>
        <w:numPr>
          <w:ilvl w:val="2"/>
          <w:numId w:val="80"/>
        </w:numPr>
        <w:rPr>
          <w:sz w:val="24"/>
          <w:szCs w:val="24"/>
        </w:rPr>
      </w:pPr>
      <w:bookmarkStart w:id="2307" w:name="_Toc97651411"/>
      <w:bookmarkStart w:id="2308" w:name="_Toc98253956"/>
      <w:bookmarkStart w:id="2309" w:name="_Toc157248208"/>
      <w:bookmarkStart w:id="2310" w:name="_Toc157496577"/>
      <w:bookmarkStart w:id="2311" w:name="_Toc158206116"/>
      <w:bookmarkStart w:id="2312" w:name="_Toc164057801"/>
      <w:bookmarkStart w:id="2313" w:name="_Toc164137151"/>
      <w:bookmarkStart w:id="2314" w:name="_Toc164161311"/>
      <w:bookmarkStart w:id="2315" w:name="_Toc165173882"/>
      <w:bookmarkStart w:id="2316" w:name="_Toc439170702"/>
      <w:bookmarkStart w:id="2317" w:name="_Toc439172804"/>
      <w:bookmarkStart w:id="2318" w:name="_Toc439173248"/>
      <w:bookmarkStart w:id="2319" w:name="_Toc439238244"/>
      <w:bookmarkStart w:id="2320" w:name="_Toc439252791"/>
      <w:bookmarkStart w:id="2321" w:name="_Toc439323765"/>
      <w:bookmarkStart w:id="2322" w:name="_Toc440361402"/>
      <w:bookmarkStart w:id="2323" w:name="_Toc440376284"/>
      <w:bookmarkStart w:id="2324" w:name="_Toc440382542"/>
      <w:bookmarkStart w:id="2325" w:name="_Toc440447212"/>
      <w:bookmarkStart w:id="2326" w:name="_Toc440632373"/>
      <w:bookmarkStart w:id="2327" w:name="_Toc440875145"/>
      <w:bookmarkStart w:id="2328" w:name="_Toc441131132"/>
      <w:bookmarkStart w:id="2329" w:name="_Toc441572137"/>
      <w:bookmarkStart w:id="2330" w:name="_Toc441575229"/>
      <w:bookmarkStart w:id="2331" w:name="_Toc442434890"/>
      <w:bookmarkStart w:id="2332" w:name="_Toc442435729"/>
      <w:bookmarkStart w:id="2333" w:name="_Toc462044820"/>
      <w:bookmarkStart w:id="2334" w:name="_Toc462068523"/>
      <w:bookmarkStart w:id="2335" w:name="_Toc463514213"/>
      <w:bookmarkStart w:id="2336" w:name="_Toc469480451"/>
      <w:bookmarkStart w:id="2337" w:name="_Toc471823242"/>
      <w:bookmarkStart w:id="2338" w:name="_Toc498512103"/>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39" w:name="_Toc97651412"/>
      <w:bookmarkStart w:id="2340" w:name="_Toc98253957"/>
      <w:bookmarkStart w:id="2341" w:name="_Toc157248209"/>
      <w:bookmarkStart w:id="2342" w:name="_Toc157496578"/>
      <w:bookmarkStart w:id="2343" w:name="_Toc158206117"/>
      <w:bookmarkStart w:id="2344" w:name="_Toc164057802"/>
      <w:bookmarkStart w:id="2345" w:name="_Toc164137152"/>
      <w:bookmarkStart w:id="2346" w:name="_Toc164161312"/>
      <w:bookmarkStart w:id="2347" w:name="_Toc165173883"/>
      <w:r>
        <w:rPr>
          <w:b/>
          <w:szCs w:val="24"/>
        </w:rPr>
        <w:br w:type="page"/>
      </w:r>
    </w:p>
    <w:p w:rsidR="00211593" w:rsidRPr="0088090C" w:rsidRDefault="00211593" w:rsidP="00363FC9">
      <w:pPr>
        <w:pStyle w:val="3"/>
        <w:numPr>
          <w:ilvl w:val="2"/>
          <w:numId w:val="80"/>
        </w:numPr>
        <w:rPr>
          <w:sz w:val="24"/>
          <w:szCs w:val="24"/>
        </w:rPr>
      </w:pPr>
      <w:bookmarkStart w:id="2348" w:name="_Toc439170703"/>
      <w:bookmarkStart w:id="2349" w:name="_Toc439172805"/>
      <w:bookmarkStart w:id="2350" w:name="_Toc439173249"/>
      <w:bookmarkStart w:id="2351" w:name="_Toc439238245"/>
      <w:bookmarkStart w:id="2352" w:name="_Toc439252792"/>
      <w:bookmarkStart w:id="2353" w:name="_Toc439323766"/>
      <w:bookmarkStart w:id="2354" w:name="_Toc440361403"/>
      <w:bookmarkStart w:id="2355" w:name="_Toc440376285"/>
      <w:bookmarkStart w:id="2356" w:name="_Toc440382543"/>
      <w:bookmarkStart w:id="2357" w:name="_Toc440447213"/>
      <w:bookmarkStart w:id="2358" w:name="_Toc440632374"/>
      <w:bookmarkStart w:id="2359" w:name="_Toc440875146"/>
      <w:bookmarkStart w:id="2360" w:name="_Toc441131133"/>
      <w:bookmarkStart w:id="2361" w:name="_Toc441572138"/>
      <w:bookmarkStart w:id="2362" w:name="_Toc441575230"/>
      <w:bookmarkStart w:id="2363" w:name="_Toc442434891"/>
      <w:bookmarkStart w:id="2364" w:name="_Toc442435730"/>
      <w:bookmarkStart w:id="2365" w:name="_Toc462044821"/>
      <w:bookmarkStart w:id="2366" w:name="_Toc462068524"/>
      <w:bookmarkStart w:id="2367" w:name="_Toc463514214"/>
      <w:bookmarkStart w:id="2368" w:name="_Toc469480452"/>
      <w:bookmarkStart w:id="2369" w:name="_Toc471823243"/>
      <w:bookmarkStart w:id="2370" w:name="_Toc498512104"/>
      <w:r w:rsidRPr="0088090C">
        <w:rPr>
          <w:sz w:val="24"/>
          <w:szCs w:val="24"/>
        </w:rPr>
        <w:lastRenderedPageBreak/>
        <w:t>Инструкции по заполнению</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F20B07">
        <w:fldChar w:fldCharType="begin"/>
      </w:r>
      <w:r w:rsidR="00F20B07">
        <w:instrText xml:space="preserve"> REF _Ref55336310 \r \h  \* MERGEFORMAT </w:instrText>
      </w:r>
      <w:r w:rsidR="00F20B07">
        <w:fldChar w:fldCharType="separate"/>
      </w:r>
      <w:r w:rsidR="00D31E8D" w:rsidRPr="00D31E8D">
        <w:rPr>
          <w:sz w:val="24"/>
          <w:szCs w:val="24"/>
        </w:rPr>
        <w:t>5.1</w:t>
      </w:r>
      <w:r w:rsidR="00F20B07">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302"/>
    <w:bookmarkEnd w:id="2303"/>
    <w:bookmarkEnd w:id="2304"/>
    <w:bookmarkEnd w:id="2305"/>
    <w:bookmarkEnd w:id="2306"/>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1"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2" w:name="_Toc423423680"/>
      <w:bookmarkStart w:id="2373" w:name="_Ref440272035"/>
      <w:bookmarkStart w:id="2374" w:name="_Ref440274733"/>
      <w:bookmarkStart w:id="2375" w:name="_Toc441131134"/>
      <w:bookmarkStart w:id="2376"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1"/>
      <w:bookmarkEnd w:id="2372"/>
      <w:bookmarkEnd w:id="2373"/>
      <w:bookmarkEnd w:id="2374"/>
      <w:bookmarkEnd w:id="2375"/>
      <w:bookmarkEnd w:id="2376"/>
    </w:p>
    <w:p w:rsidR="00211593" w:rsidRPr="0089679E" w:rsidRDefault="0089679E" w:rsidP="00363FC9">
      <w:pPr>
        <w:pStyle w:val="3"/>
        <w:numPr>
          <w:ilvl w:val="2"/>
          <w:numId w:val="80"/>
        </w:numPr>
        <w:rPr>
          <w:sz w:val="24"/>
          <w:szCs w:val="24"/>
        </w:rPr>
      </w:pPr>
      <w:bookmarkStart w:id="2377" w:name="_Toc343690584"/>
      <w:bookmarkStart w:id="2378" w:name="_Toc372294428"/>
      <w:bookmarkStart w:id="2379" w:name="_Toc379288896"/>
      <w:bookmarkStart w:id="2380" w:name="_Toc384734780"/>
      <w:bookmarkStart w:id="2381" w:name="_Toc396984078"/>
      <w:bookmarkStart w:id="2382" w:name="_Toc423423681"/>
      <w:bookmarkStart w:id="2383" w:name="_Toc439170710"/>
      <w:bookmarkStart w:id="2384" w:name="_Toc439172812"/>
      <w:bookmarkStart w:id="2385" w:name="_Toc439173253"/>
      <w:bookmarkStart w:id="2386" w:name="_Toc439238249"/>
      <w:bookmarkStart w:id="2387" w:name="_Toc439252796"/>
      <w:bookmarkStart w:id="2388" w:name="_Toc439323770"/>
      <w:bookmarkStart w:id="2389" w:name="_Toc440361405"/>
      <w:bookmarkStart w:id="2390" w:name="_Toc440376287"/>
      <w:bookmarkStart w:id="2391" w:name="_Toc440382545"/>
      <w:bookmarkStart w:id="2392" w:name="_Toc440447215"/>
      <w:bookmarkStart w:id="2393" w:name="_Toc440632376"/>
      <w:bookmarkStart w:id="2394" w:name="_Toc440875148"/>
      <w:bookmarkStart w:id="2395" w:name="_Toc441131135"/>
      <w:bookmarkStart w:id="2396" w:name="_Toc441572140"/>
      <w:bookmarkStart w:id="2397" w:name="_Toc441575232"/>
      <w:bookmarkStart w:id="2398" w:name="_Toc442195898"/>
      <w:bookmarkStart w:id="2399" w:name="_Toc442251940"/>
      <w:bookmarkStart w:id="2400" w:name="_Toc442258889"/>
      <w:bookmarkStart w:id="2401" w:name="_Toc442259129"/>
      <w:bookmarkStart w:id="2402" w:name="_Toc447292892"/>
      <w:bookmarkStart w:id="2403" w:name="_Toc461808964"/>
      <w:bookmarkStart w:id="2404" w:name="_Toc463514796"/>
      <w:bookmarkStart w:id="2405" w:name="_Toc466967523"/>
      <w:bookmarkStart w:id="2406" w:name="_Toc467574715"/>
      <w:bookmarkStart w:id="2407" w:name="_Toc468441758"/>
      <w:bookmarkStart w:id="2408" w:name="_Toc469480233"/>
      <w:bookmarkStart w:id="2409" w:name="_Toc472409262"/>
      <w:bookmarkStart w:id="2410" w:name="_Toc498417409"/>
      <w:bookmarkStart w:id="2411" w:name="_Toc498512106"/>
      <w:r w:rsidRPr="0089679E">
        <w:rPr>
          <w:sz w:val="24"/>
          <w:szCs w:val="24"/>
        </w:rPr>
        <w:t xml:space="preserve">Форма </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r w:rsidRPr="0089679E">
        <w:rPr>
          <w:sz w:val="24"/>
          <w:szCs w:val="24"/>
        </w:rPr>
        <w:t>справки о цепочке собственников участника закупочной процедуры, включая бенефициаров (в том числе конечных)</w:t>
      </w:r>
      <w:bookmarkEnd w:id="2410"/>
      <w:bookmarkEnd w:id="2411"/>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г.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3F488C" w:rsidRPr="005734D7" w:rsidTr="009212F1">
        <w:trPr>
          <w:trHeight w:val="331"/>
        </w:trPr>
        <w:tc>
          <w:tcPr>
            <w:tcW w:w="453" w:type="dxa"/>
            <w:vMerge w:val="restart"/>
            <w:shd w:val="clear" w:color="000000" w:fill="FFFFFF"/>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 п./п.</w:t>
            </w:r>
          </w:p>
        </w:tc>
        <w:tc>
          <w:tcPr>
            <w:tcW w:w="5643" w:type="dxa"/>
            <w:gridSpan w:val="6"/>
            <w:shd w:val="clear" w:color="000000" w:fill="FFFFFF"/>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Информация об организации</w:t>
            </w:r>
          </w:p>
        </w:tc>
        <w:tc>
          <w:tcPr>
            <w:tcW w:w="570" w:type="dxa"/>
            <w:vMerge w:val="restart"/>
            <w:shd w:val="clear" w:color="auto" w:fill="auto"/>
            <w:vAlign w:val="center"/>
          </w:tcPr>
          <w:p w:rsidR="003F488C" w:rsidRPr="005734D7" w:rsidRDefault="003F488C" w:rsidP="009212F1">
            <w:pPr>
              <w:ind w:right="-108" w:firstLine="0"/>
              <w:jc w:val="center"/>
              <w:rPr>
                <w:b/>
                <w:bCs/>
                <w:color w:val="000000"/>
                <w:sz w:val="16"/>
                <w:szCs w:val="16"/>
              </w:rPr>
            </w:pPr>
            <w:r w:rsidRPr="005734D7">
              <w:rPr>
                <w:b/>
                <w:bCs/>
                <w:color w:val="000000"/>
                <w:sz w:val="16"/>
                <w:szCs w:val="16"/>
              </w:rPr>
              <w:t>№</w:t>
            </w:r>
          </w:p>
        </w:tc>
        <w:tc>
          <w:tcPr>
            <w:tcW w:w="9056" w:type="dxa"/>
            <w:gridSpan w:val="8"/>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Информация о цепочке собственников организации (включая конечных бенефициаров)</w:t>
            </w:r>
          </w:p>
        </w:tc>
      </w:tr>
      <w:tr w:rsidR="003F488C" w:rsidRPr="005734D7" w:rsidTr="009212F1">
        <w:trPr>
          <w:trHeight w:val="847"/>
        </w:trPr>
        <w:tc>
          <w:tcPr>
            <w:tcW w:w="453" w:type="dxa"/>
            <w:vMerge/>
            <w:shd w:val="clear" w:color="000000" w:fill="FFFFFF"/>
            <w:vAlign w:val="center"/>
            <w:hideMark/>
          </w:tcPr>
          <w:p w:rsidR="003F488C" w:rsidRPr="005734D7" w:rsidRDefault="003F488C" w:rsidP="009212F1">
            <w:pPr>
              <w:ind w:firstLine="0"/>
              <w:jc w:val="center"/>
              <w:rPr>
                <w:b/>
                <w:bCs/>
                <w:color w:val="000000"/>
                <w:sz w:val="16"/>
                <w:szCs w:val="16"/>
              </w:rPr>
            </w:pPr>
          </w:p>
        </w:tc>
        <w:tc>
          <w:tcPr>
            <w:tcW w:w="568" w:type="dxa"/>
            <w:shd w:val="clear" w:color="000000" w:fill="FFFFFF"/>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ИНН</w:t>
            </w:r>
          </w:p>
        </w:tc>
        <w:tc>
          <w:tcPr>
            <w:tcW w:w="567" w:type="dxa"/>
            <w:shd w:val="clear" w:color="000000" w:fill="FFFFFF"/>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ОГРН</w:t>
            </w:r>
          </w:p>
        </w:tc>
        <w:tc>
          <w:tcPr>
            <w:tcW w:w="1135" w:type="dxa"/>
            <w:shd w:val="clear" w:color="000000" w:fill="FFFFFF"/>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Наименование краткое</w:t>
            </w:r>
          </w:p>
        </w:tc>
        <w:tc>
          <w:tcPr>
            <w:tcW w:w="879" w:type="dxa"/>
            <w:shd w:val="clear" w:color="000000" w:fill="FFFFFF"/>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Код ОКВЭД</w:t>
            </w:r>
          </w:p>
        </w:tc>
        <w:tc>
          <w:tcPr>
            <w:tcW w:w="1076" w:type="dxa"/>
            <w:shd w:val="clear" w:color="000000" w:fill="FFFFFF"/>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Ф.И.О. руководителя</w:t>
            </w:r>
          </w:p>
        </w:tc>
        <w:tc>
          <w:tcPr>
            <w:tcW w:w="1418" w:type="dxa"/>
            <w:shd w:val="clear" w:color="000000" w:fill="FFFFFF"/>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3F488C" w:rsidRPr="005734D7" w:rsidRDefault="003F488C" w:rsidP="009212F1">
            <w:pPr>
              <w:ind w:right="-108" w:firstLine="0"/>
              <w:jc w:val="center"/>
              <w:rPr>
                <w:b/>
                <w:bCs/>
                <w:color w:val="000000"/>
                <w:sz w:val="16"/>
                <w:szCs w:val="16"/>
              </w:rPr>
            </w:pPr>
          </w:p>
        </w:tc>
        <w:tc>
          <w:tcPr>
            <w:tcW w:w="554" w:type="dxa"/>
            <w:shd w:val="clear" w:color="auto" w:fill="auto"/>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ИНН</w:t>
            </w:r>
          </w:p>
        </w:tc>
        <w:tc>
          <w:tcPr>
            <w:tcW w:w="709" w:type="dxa"/>
            <w:shd w:val="clear" w:color="auto" w:fill="auto"/>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ОГРН</w:t>
            </w:r>
          </w:p>
        </w:tc>
        <w:tc>
          <w:tcPr>
            <w:tcW w:w="1134" w:type="dxa"/>
            <w:shd w:val="clear" w:color="auto" w:fill="auto"/>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Наименование/ФИО</w:t>
            </w:r>
          </w:p>
        </w:tc>
        <w:tc>
          <w:tcPr>
            <w:tcW w:w="1143" w:type="dxa"/>
            <w:shd w:val="clear" w:color="auto" w:fill="auto"/>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Адрес регистрации</w:t>
            </w:r>
          </w:p>
        </w:tc>
        <w:tc>
          <w:tcPr>
            <w:tcW w:w="1560" w:type="dxa"/>
            <w:shd w:val="clear" w:color="auto" w:fill="auto"/>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3F488C" w:rsidRPr="005734D7" w:rsidRDefault="003F488C" w:rsidP="009212F1">
            <w:pPr>
              <w:ind w:right="-108" w:firstLine="0"/>
              <w:jc w:val="center"/>
              <w:rPr>
                <w:b/>
                <w:bCs/>
                <w:color w:val="000000"/>
                <w:sz w:val="16"/>
                <w:szCs w:val="16"/>
              </w:rPr>
            </w:pPr>
            <w:r w:rsidRPr="005734D7">
              <w:rPr>
                <w:b/>
                <w:bCs/>
                <w:color w:val="000000"/>
                <w:sz w:val="16"/>
                <w:szCs w:val="16"/>
              </w:rPr>
              <w:t>Руководитель/ участник/ акционер/ бенефициар</w:t>
            </w:r>
          </w:p>
        </w:tc>
        <w:tc>
          <w:tcPr>
            <w:tcW w:w="1276" w:type="dxa"/>
            <w:shd w:val="clear" w:color="auto" w:fill="auto"/>
            <w:vAlign w:val="center"/>
            <w:hideMark/>
          </w:tcPr>
          <w:p w:rsidR="003F488C" w:rsidRPr="002C25A5" w:rsidRDefault="003F488C" w:rsidP="009212F1">
            <w:pPr>
              <w:ind w:right="-108" w:firstLine="0"/>
              <w:jc w:val="center"/>
              <w:rPr>
                <w:b/>
                <w:bCs/>
                <w:color w:val="000000"/>
                <w:sz w:val="16"/>
                <w:szCs w:val="16"/>
              </w:rPr>
            </w:pPr>
            <w:r w:rsidRPr="002C25A5">
              <w:rPr>
                <w:b/>
                <w:color w:val="000000"/>
                <w:sz w:val="16"/>
                <w:szCs w:val="16"/>
              </w:rPr>
              <w:t>Размер доли (для участников</w:t>
            </w:r>
            <w:r w:rsidRPr="002C25A5">
              <w:rPr>
                <w:b/>
                <w:bCs/>
                <w:color w:val="000000"/>
                <w:sz w:val="16"/>
                <w:szCs w:val="16"/>
              </w:rPr>
              <w:t>/ акционеров/ бенефициаров)</w:t>
            </w:r>
          </w:p>
        </w:tc>
        <w:tc>
          <w:tcPr>
            <w:tcW w:w="1263" w:type="dxa"/>
          </w:tcPr>
          <w:p w:rsidR="003F488C" w:rsidRPr="002C25A5" w:rsidRDefault="003F488C" w:rsidP="009212F1">
            <w:pPr>
              <w:ind w:right="-108" w:firstLine="0"/>
              <w:jc w:val="center"/>
              <w:rPr>
                <w:b/>
                <w:bCs/>
                <w:color w:val="000000"/>
                <w:sz w:val="16"/>
                <w:szCs w:val="16"/>
              </w:rPr>
            </w:pPr>
            <w:r w:rsidRPr="002C25A5">
              <w:rPr>
                <w:b/>
                <w:bCs/>
                <w:color w:val="000000"/>
                <w:sz w:val="16"/>
                <w:szCs w:val="16"/>
              </w:rPr>
              <w:t>Информация о подтверждающих документах (наименование, реквизиты и т.д.)</w:t>
            </w:r>
          </w:p>
        </w:tc>
      </w:tr>
      <w:tr w:rsidR="003F488C" w:rsidRPr="005734D7" w:rsidTr="009212F1">
        <w:trPr>
          <w:trHeight w:val="225"/>
        </w:trPr>
        <w:tc>
          <w:tcPr>
            <w:tcW w:w="453"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12</w:t>
            </w:r>
          </w:p>
        </w:tc>
        <w:tc>
          <w:tcPr>
            <w:tcW w:w="1560" w:type="dxa"/>
            <w:shd w:val="clear" w:color="auto" w:fill="auto"/>
            <w:vAlign w:val="bottom"/>
            <w:hideMark/>
          </w:tcPr>
          <w:p w:rsidR="003F488C" w:rsidRPr="005734D7" w:rsidRDefault="003F488C" w:rsidP="009212F1">
            <w:pPr>
              <w:ind w:firstLine="0"/>
              <w:jc w:val="center"/>
              <w:rPr>
                <w:b/>
                <w:bCs/>
                <w:color w:val="000000"/>
                <w:sz w:val="16"/>
                <w:szCs w:val="16"/>
              </w:rPr>
            </w:pPr>
            <w:r w:rsidRPr="005734D7">
              <w:rPr>
                <w:b/>
                <w:bCs/>
                <w:color w:val="000000"/>
                <w:sz w:val="16"/>
                <w:szCs w:val="16"/>
              </w:rPr>
              <w:t>13</w:t>
            </w:r>
          </w:p>
        </w:tc>
        <w:tc>
          <w:tcPr>
            <w:tcW w:w="1417" w:type="dxa"/>
            <w:shd w:val="clear" w:color="auto" w:fill="auto"/>
            <w:vAlign w:val="center"/>
            <w:hideMark/>
          </w:tcPr>
          <w:p w:rsidR="003F488C" w:rsidRPr="005734D7" w:rsidRDefault="003F488C" w:rsidP="009212F1">
            <w:pPr>
              <w:ind w:firstLine="0"/>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3F488C" w:rsidRPr="002C25A5" w:rsidRDefault="003F488C" w:rsidP="009212F1">
            <w:pPr>
              <w:ind w:firstLine="0"/>
              <w:jc w:val="center"/>
              <w:rPr>
                <w:b/>
                <w:bCs/>
                <w:color w:val="000000"/>
                <w:sz w:val="16"/>
                <w:szCs w:val="16"/>
              </w:rPr>
            </w:pPr>
            <w:r w:rsidRPr="002C25A5">
              <w:rPr>
                <w:b/>
                <w:bCs/>
                <w:color w:val="000000"/>
                <w:sz w:val="16"/>
                <w:szCs w:val="16"/>
              </w:rPr>
              <w:t>15</w:t>
            </w:r>
          </w:p>
        </w:tc>
        <w:tc>
          <w:tcPr>
            <w:tcW w:w="1263" w:type="dxa"/>
            <w:vAlign w:val="center"/>
          </w:tcPr>
          <w:p w:rsidR="003F488C" w:rsidRPr="002C25A5" w:rsidRDefault="003F488C" w:rsidP="009212F1">
            <w:pPr>
              <w:ind w:firstLine="0"/>
              <w:jc w:val="center"/>
              <w:rPr>
                <w:b/>
                <w:bCs/>
                <w:color w:val="000000"/>
                <w:sz w:val="16"/>
                <w:szCs w:val="16"/>
              </w:rPr>
            </w:pPr>
            <w:r w:rsidRPr="002C25A5">
              <w:rPr>
                <w:b/>
                <w:bCs/>
                <w:color w:val="000000"/>
                <w:sz w:val="16"/>
                <w:szCs w:val="16"/>
              </w:rPr>
              <w:t>16</w:t>
            </w: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5734D7"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Pr="005734D7" w:rsidRDefault="003F488C" w:rsidP="009212F1">
            <w:pPr>
              <w:ind w:firstLine="0"/>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3F488C" w:rsidRPr="005734D7" w:rsidRDefault="003F488C" w:rsidP="009212F1">
            <w:pPr>
              <w:ind w:firstLine="0"/>
              <w:jc w:val="center"/>
              <w:rPr>
                <w:b/>
                <w:bCs/>
                <w:color w:val="000000"/>
                <w:sz w:val="16"/>
                <w:szCs w:val="16"/>
              </w:rPr>
            </w:pPr>
          </w:p>
        </w:tc>
        <w:tc>
          <w:tcPr>
            <w:tcW w:w="709" w:type="dxa"/>
            <w:shd w:val="clear" w:color="auto" w:fill="auto"/>
            <w:vAlign w:val="center"/>
          </w:tcPr>
          <w:p w:rsidR="003F488C" w:rsidRPr="005734D7" w:rsidRDefault="003F488C" w:rsidP="009212F1">
            <w:pPr>
              <w:ind w:firstLine="0"/>
              <w:jc w:val="center"/>
              <w:rPr>
                <w:b/>
                <w:bCs/>
                <w:color w:val="000000"/>
                <w:sz w:val="16"/>
                <w:szCs w:val="16"/>
              </w:rPr>
            </w:pPr>
          </w:p>
        </w:tc>
        <w:tc>
          <w:tcPr>
            <w:tcW w:w="1134" w:type="dxa"/>
            <w:shd w:val="clear" w:color="auto" w:fill="auto"/>
            <w:vAlign w:val="center"/>
          </w:tcPr>
          <w:p w:rsidR="003F488C" w:rsidRPr="005734D7" w:rsidRDefault="003F488C" w:rsidP="009212F1">
            <w:pPr>
              <w:ind w:firstLine="0"/>
              <w:jc w:val="center"/>
              <w:rPr>
                <w:b/>
                <w:bCs/>
                <w:color w:val="000000"/>
                <w:sz w:val="16"/>
                <w:szCs w:val="16"/>
              </w:rPr>
            </w:pPr>
          </w:p>
        </w:tc>
        <w:tc>
          <w:tcPr>
            <w:tcW w:w="1143" w:type="dxa"/>
            <w:shd w:val="clear" w:color="auto" w:fill="auto"/>
            <w:vAlign w:val="center"/>
          </w:tcPr>
          <w:p w:rsidR="003F488C" w:rsidRPr="005734D7" w:rsidRDefault="003F488C" w:rsidP="009212F1">
            <w:pPr>
              <w:ind w:firstLine="0"/>
              <w:jc w:val="center"/>
              <w:rPr>
                <w:b/>
                <w:bCs/>
                <w:color w:val="000000"/>
                <w:sz w:val="16"/>
                <w:szCs w:val="16"/>
              </w:rPr>
            </w:pPr>
          </w:p>
        </w:tc>
        <w:tc>
          <w:tcPr>
            <w:tcW w:w="1560" w:type="dxa"/>
            <w:shd w:val="clear" w:color="auto" w:fill="auto"/>
            <w:vAlign w:val="bottom"/>
          </w:tcPr>
          <w:p w:rsidR="003F488C" w:rsidRPr="005734D7" w:rsidRDefault="003F488C" w:rsidP="009212F1">
            <w:pPr>
              <w:ind w:firstLine="0"/>
              <w:jc w:val="center"/>
              <w:rPr>
                <w:b/>
                <w:bCs/>
                <w:color w:val="000000"/>
                <w:sz w:val="16"/>
                <w:szCs w:val="16"/>
              </w:rPr>
            </w:pPr>
          </w:p>
        </w:tc>
        <w:tc>
          <w:tcPr>
            <w:tcW w:w="1417" w:type="dxa"/>
            <w:shd w:val="clear" w:color="auto" w:fill="auto"/>
            <w:vAlign w:val="center"/>
          </w:tcPr>
          <w:p w:rsidR="003F488C" w:rsidRPr="005734D7" w:rsidRDefault="003F488C" w:rsidP="009212F1">
            <w:pPr>
              <w:ind w:firstLine="0"/>
              <w:jc w:val="center"/>
              <w:rPr>
                <w:b/>
                <w:bCs/>
                <w:color w:val="000000"/>
                <w:sz w:val="16"/>
                <w:szCs w:val="16"/>
              </w:rPr>
            </w:pPr>
          </w:p>
        </w:tc>
        <w:tc>
          <w:tcPr>
            <w:tcW w:w="1276" w:type="dxa"/>
            <w:shd w:val="clear" w:color="auto" w:fill="auto"/>
            <w:vAlign w:val="bottom"/>
          </w:tcPr>
          <w:p w:rsidR="003F488C" w:rsidRPr="005734D7" w:rsidRDefault="003F488C" w:rsidP="009212F1">
            <w:pPr>
              <w:ind w:firstLine="0"/>
              <w:jc w:val="center"/>
              <w:rPr>
                <w:b/>
                <w:bCs/>
                <w:color w:val="000000"/>
                <w:sz w:val="16"/>
                <w:szCs w:val="16"/>
              </w:rPr>
            </w:pPr>
          </w:p>
        </w:tc>
        <w:tc>
          <w:tcPr>
            <w:tcW w:w="1263" w:type="dxa"/>
          </w:tcPr>
          <w:p w:rsidR="003F488C" w:rsidRPr="005734D7" w:rsidRDefault="003F488C" w:rsidP="009212F1">
            <w:pPr>
              <w:ind w:firstLine="0"/>
              <w:jc w:val="center"/>
              <w:rPr>
                <w:b/>
                <w:bCs/>
                <w:color w:val="000000"/>
                <w:sz w:val="16"/>
                <w:szCs w:val="16"/>
              </w:rPr>
            </w:pPr>
          </w:p>
        </w:tc>
      </w:tr>
      <w:tr w:rsidR="003F488C" w:rsidRPr="004D0F20" w:rsidTr="009212F1">
        <w:trPr>
          <w:trHeight w:val="225"/>
        </w:trPr>
        <w:tc>
          <w:tcPr>
            <w:tcW w:w="453" w:type="dxa"/>
            <w:shd w:val="clear" w:color="000000" w:fill="FFFFFF"/>
            <w:vAlign w:val="center"/>
          </w:tcPr>
          <w:p w:rsidR="003F488C" w:rsidRPr="005734D7" w:rsidRDefault="003F488C" w:rsidP="009212F1">
            <w:pPr>
              <w:ind w:firstLine="0"/>
              <w:jc w:val="center"/>
              <w:rPr>
                <w:b/>
                <w:bCs/>
                <w:color w:val="000000"/>
                <w:sz w:val="16"/>
                <w:szCs w:val="16"/>
              </w:rPr>
            </w:pPr>
          </w:p>
        </w:tc>
        <w:tc>
          <w:tcPr>
            <w:tcW w:w="568" w:type="dxa"/>
            <w:shd w:val="clear" w:color="000000" w:fill="FFFFFF"/>
            <w:vAlign w:val="center"/>
          </w:tcPr>
          <w:p w:rsidR="003F488C" w:rsidRPr="005734D7" w:rsidRDefault="003F488C" w:rsidP="009212F1">
            <w:pPr>
              <w:ind w:firstLine="0"/>
              <w:jc w:val="center"/>
              <w:rPr>
                <w:b/>
                <w:bCs/>
                <w:color w:val="000000"/>
                <w:sz w:val="16"/>
                <w:szCs w:val="16"/>
              </w:rPr>
            </w:pPr>
          </w:p>
        </w:tc>
        <w:tc>
          <w:tcPr>
            <w:tcW w:w="567" w:type="dxa"/>
            <w:shd w:val="clear" w:color="000000" w:fill="FFFFFF"/>
            <w:vAlign w:val="center"/>
          </w:tcPr>
          <w:p w:rsidR="003F488C" w:rsidRPr="005734D7" w:rsidRDefault="003F488C" w:rsidP="009212F1">
            <w:pPr>
              <w:ind w:firstLine="0"/>
              <w:jc w:val="center"/>
              <w:rPr>
                <w:b/>
                <w:bCs/>
                <w:color w:val="000000"/>
                <w:sz w:val="16"/>
                <w:szCs w:val="16"/>
              </w:rPr>
            </w:pPr>
          </w:p>
        </w:tc>
        <w:tc>
          <w:tcPr>
            <w:tcW w:w="1135" w:type="dxa"/>
            <w:shd w:val="clear" w:color="000000" w:fill="FFFFFF"/>
            <w:vAlign w:val="center"/>
          </w:tcPr>
          <w:p w:rsidR="003F488C" w:rsidRPr="005734D7" w:rsidRDefault="003F488C" w:rsidP="009212F1">
            <w:pPr>
              <w:ind w:firstLine="0"/>
              <w:jc w:val="center"/>
              <w:rPr>
                <w:b/>
                <w:bCs/>
                <w:color w:val="000000"/>
                <w:sz w:val="16"/>
                <w:szCs w:val="16"/>
              </w:rPr>
            </w:pPr>
          </w:p>
        </w:tc>
        <w:tc>
          <w:tcPr>
            <w:tcW w:w="879" w:type="dxa"/>
            <w:shd w:val="clear" w:color="000000" w:fill="FFFFFF"/>
            <w:vAlign w:val="center"/>
          </w:tcPr>
          <w:p w:rsidR="003F488C" w:rsidRPr="005734D7" w:rsidRDefault="003F488C" w:rsidP="009212F1">
            <w:pPr>
              <w:ind w:firstLine="0"/>
              <w:jc w:val="center"/>
              <w:rPr>
                <w:b/>
                <w:bCs/>
                <w:color w:val="000000"/>
                <w:sz w:val="16"/>
                <w:szCs w:val="16"/>
              </w:rPr>
            </w:pPr>
          </w:p>
        </w:tc>
        <w:tc>
          <w:tcPr>
            <w:tcW w:w="1076" w:type="dxa"/>
            <w:shd w:val="clear" w:color="000000" w:fill="FFFFFF"/>
            <w:vAlign w:val="center"/>
          </w:tcPr>
          <w:p w:rsidR="003F488C" w:rsidRPr="005734D7" w:rsidRDefault="003F488C" w:rsidP="009212F1">
            <w:pPr>
              <w:ind w:firstLine="0"/>
              <w:jc w:val="center"/>
              <w:rPr>
                <w:b/>
                <w:bCs/>
                <w:color w:val="000000"/>
                <w:sz w:val="16"/>
                <w:szCs w:val="16"/>
              </w:rPr>
            </w:pPr>
          </w:p>
        </w:tc>
        <w:tc>
          <w:tcPr>
            <w:tcW w:w="1418" w:type="dxa"/>
            <w:shd w:val="clear" w:color="000000" w:fill="FFFFFF"/>
            <w:vAlign w:val="center"/>
          </w:tcPr>
          <w:p w:rsidR="003F488C" w:rsidRPr="005734D7" w:rsidRDefault="003F488C" w:rsidP="009212F1">
            <w:pPr>
              <w:ind w:firstLine="0"/>
              <w:jc w:val="center"/>
              <w:rPr>
                <w:b/>
                <w:bCs/>
                <w:color w:val="000000"/>
                <w:sz w:val="16"/>
                <w:szCs w:val="16"/>
              </w:rPr>
            </w:pPr>
          </w:p>
        </w:tc>
        <w:tc>
          <w:tcPr>
            <w:tcW w:w="570" w:type="dxa"/>
            <w:shd w:val="clear" w:color="auto" w:fill="auto"/>
            <w:vAlign w:val="center"/>
          </w:tcPr>
          <w:p w:rsidR="003F488C" w:rsidRDefault="003F488C" w:rsidP="009212F1">
            <w:pPr>
              <w:ind w:firstLine="0"/>
              <w:jc w:val="center"/>
              <w:rPr>
                <w:b/>
                <w:bCs/>
                <w:color w:val="000000"/>
                <w:sz w:val="16"/>
                <w:szCs w:val="16"/>
              </w:rPr>
            </w:pPr>
            <w:r w:rsidRPr="005734D7">
              <w:rPr>
                <w:b/>
                <w:bCs/>
                <w:color w:val="000000"/>
                <w:sz w:val="16"/>
                <w:szCs w:val="16"/>
              </w:rPr>
              <w:t>…</w:t>
            </w:r>
          </w:p>
        </w:tc>
        <w:tc>
          <w:tcPr>
            <w:tcW w:w="554" w:type="dxa"/>
            <w:shd w:val="clear" w:color="auto" w:fill="auto"/>
            <w:vAlign w:val="center"/>
          </w:tcPr>
          <w:p w:rsidR="003F488C" w:rsidRPr="004D0F20" w:rsidRDefault="003F488C" w:rsidP="009212F1">
            <w:pPr>
              <w:ind w:firstLine="0"/>
              <w:jc w:val="center"/>
              <w:rPr>
                <w:b/>
                <w:bCs/>
                <w:color w:val="000000"/>
                <w:sz w:val="16"/>
                <w:szCs w:val="16"/>
              </w:rPr>
            </w:pPr>
          </w:p>
        </w:tc>
        <w:tc>
          <w:tcPr>
            <w:tcW w:w="709" w:type="dxa"/>
            <w:shd w:val="clear" w:color="auto" w:fill="auto"/>
            <w:vAlign w:val="center"/>
          </w:tcPr>
          <w:p w:rsidR="003F488C" w:rsidRPr="004D0F20" w:rsidRDefault="003F488C" w:rsidP="009212F1">
            <w:pPr>
              <w:ind w:firstLine="0"/>
              <w:jc w:val="center"/>
              <w:rPr>
                <w:b/>
                <w:bCs/>
                <w:color w:val="000000"/>
                <w:sz w:val="16"/>
                <w:szCs w:val="16"/>
              </w:rPr>
            </w:pPr>
          </w:p>
        </w:tc>
        <w:tc>
          <w:tcPr>
            <w:tcW w:w="1134" w:type="dxa"/>
            <w:shd w:val="clear" w:color="auto" w:fill="auto"/>
            <w:vAlign w:val="center"/>
          </w:tcPr>
          <w:p w:rsidR="003F488C" w:rsidRPr="004D0F20" w:rsidRDefault="003F488C" w:rsidP="009212F1">
            <w:pPr>
              <w:ind w:firstLine="0"/>
              <w:jc w:val="center"/>
              <w:rPr>
                <w:b/>
                <w:bCs/>
                <w:color w:val="000000"/>
                <w:sz w:val="16"/>
                <w:szCs w:val="16"/>
              </w:rPr>
            </w:pPr>
          </w:p>
        </w:tc>
        <w:tc>
          <w:tcPr>
            <w:tcW w:w="1143" w:type="dxa"/>
            <w:shd w:val="clear" w:color="auto" w:fill="auto"/>
            <w:vAlign w:val="center"/>
          </w:tcPr>
          <w:p w:rsidR="003F488C" w:rsidRPr="004D0F20" w:rsidRDefault="003F488C" w:rsidP="009212F1">
            <w:pPr>
              <w:ind w:firstLine="0"/>
              <w:jc w:val="center"/>
              <w:rPr>
                <w:b/>
                <w:bCs/>
                <w:color w:val="000000"/>
                <w:sz w:val="16"/>
                <w:szCs w:val="16"/>
              </w:rPr>
            </w:pPr>
          </w:p>
        </w:tc>
        <w:tc>
          <w:tcPr>
            <w:tcW w:w="1560" w:type="dxa"/>
            <w:shd w:val="clear" w:color="auto" w:fill="auto"/>
            <w:vAlign w:val="bottom"/>
          </w:tcPr>
          <w:p w:rsidR="003F488C" w:rsidRPr="004D0F20" w:rsidRDefault="003F488C" w:rsidP="009212F1">
            <w:pPr>
              <w:ind w:firstLine="0"/>
              <w:jc w:val="center"/>
              <w:rPr>
                <w:b/>
                <w:bCs/>
                <w:color w:val="000000"/>
                <w:sz w:val="16"/>
                <w:szCs w:val="16"/>
              </w:rPr>
            </w:pPr>
          </w:p>
        </w:tc>
        <w:tc>
          <w:tcPr>
            <w:tcW w:w="1417" w:type="dxa"/>
            <w:shd w:val="clear" w:color="auto" w:fill="auto"/>
            <w:vAlign w:val="center"/>
          </w:tcPr>
          <w:p w:rsidR="003F488C" w:rsidRPr="004D0F20" w:rsidRDefault="003F488C" w:rsidP="009212F1">
            <w:pPr>
              <w:ind w:firstLine="0"/>
              <w:jc w:val="center"/>
              <w:rPr>
                <w:b/>
                <w:bCs/>
                <w:color w:val="000000"/>
                <w:sz w:val="16"/>
                <w:szCs w:val="16"/>
              </w:rPr>
            </w:pPr>
          </w:p>
        </w:tc>
        <w:tc>
          <w:tcPr>
            <w:tcW w:w="1276" w:type="dxa"/>
            <w:shd w:val="clear" w:color="auto" w:fill="auto"/>
            <w:vAlign w:val="bottom"/>
          </w:tcPr>
          <w:p w:rsidR="003F488C" w:rsidRPr="004D0F20" w:rsidRDefault="003F488C" w:rsidP="009212F1">
            <w:pPr>
              <w:ind w:firstLine="0"/>
              <w:jc w:val="center"/>
              <w:rPr>
                <w:b/>
                <w:bCs/>
                <w:color w:val="000000"/>
                <w:sz w:val="16"/>
                <w:szCs w:val="16"/>
              </w:rPr>
            </w:pPr>
          </w:p>
        </w:tc>
        <w:tc>
          <w:tcPr>
            <w:tcW w:w="1263" w:type="dxa"/>
          </w:tcPr>
          <w:p w:rsidR="003F488C" w:rsidRPr="004D0F20" w:rsidRDefault="003F488C" w:rsidP="009212F1">
            <w:pPr>
              <w:ind w:firstLine="0"/>
              <w:jc w:val="center"/>
              <w:rPr>
                <w:b/>
                <w:bCs/>
                <w:color w:val="000000"/>
                <w:sz w:val="16"/>
                <w:szCs w:val="16"/>
              </w:rPr>
            </w:pPr>
          </w:p>
        </w:tc>
      </w:tr>
      <w:tr w:rsidR="003F488C" w:rsidRPr="004D0F20" w:rsidTr="009212F1">
        <w:trPr>
          <w:trHeight w:val="225"/>
        </w:trPr>
        <w:tc>
          <w:tcPr>
            <w:tcW w:w="453" w:type="dxa"/>
            <w:shd w:val="clear" w:color="000000" w:fill="FFFFFF"/>
            <w:vAlign w:val="center"/>
          </w:tcPr>
          <w:p w:rsidR="003F488C" w:rsidRPr="004D0F20" w:rsidRDefault="003F488C" w:rsidP="009212F1">
            <w:pPr>
              <w:ind w:firstLine="0"/>
              <w:jc w:val="center"/>
              <w:rPr>
                <w:b/>
                <w:bCs/>
                <w:color w:val="000000"/>
                <w:sz w:val="16"/>
                <w:szCs w:val="16"/>
              </w:rPr>
            </w:pPr>
          </w:p>
        </w:tc>
        <w:tc>
          <w:tcPr>
            <w:tcW w:w="568" w:type="dxa"/>
            <w:shd w:val="clear" w:color="000000" w:fill="FFFFFF"/>
            <w:vAlign w:val="center"/>
          </w:tcPr>
          <w:p w:rsidR="003F488C" w:rsidRPr="004D0F20" w:rsidRDefault="003F488C" w:rsidP="009212F1">
            <w:pPr>
              <w:ind w:firstLine="0"/>
              <w:jc w:val="center"/>
              <w:rPr>
                <w:b/>
                <w:bCs/>
                <w:color w:val="000000"/>
                <w:sz w:val="16"/>
                <w:szCs w:val="16"/>
              </w:rPr>
            </w:pPr>
          </w:p>
        </w:tc>
        <w:tc>
          <w:tcPr>
            <w:tcW w:w="567" w:type="dxa"/>
            <w:shd w:val="clear" w:color="000000" w:fill="FFFFFF"/>
            <w:vAlign w:val="center"/>
          </w:tcPr>
          <w:p w:rsidR="003F488C" w:rsidRPr="004D0F20" w:rsidRDefault="003F488C" w:rsidP="009212F1">
            <w:pPr>
              <w:ind w:firstLine="0"/>
              <w:jc w:val="center"/>
              <w:rPr>
                <w:b/>
                <w:bCs/>
                <w:color w:val="000000"/>
                <w:sz w:val="16"/>
                <w:szCs w:val="16"/>
              </w:rPr>
            </w:pPr>
          </w:p>
        </w:tc>
        <w:tc>
          <w:tcPr>
            <w:tcW w:w="1135" w:type="dxa"/>
            <w:shd w:val="clear" w:color="000000" w:fill="FFFFFF"/>
            <w:vAlign w:val="center"/>
          </w:tcPr>
          <w:p w:rsidR="003F488C" w:rsidRPr="004D0F20" w:rsidRDefault="003F488C" w:rsidP="009212F1">
            <w:pPr>
              <w:ind w:firstLine="0"/>
              <w:jc w:val="center"/>
              <w:rPr>
                <w:b/>
                <w:bCs/>
                <w:color w:val="000000"/>
                <w:sz w:val="16"/>
                <w:szCs w:val="16"/>
              </w:rPr>
            </w:pPr>
          </w:p>
        </w:tc>
        <w:tc>
          <w:tcPr>
            <w:tcW w:w="879" w:type="dxa"/>
            <w:shd w:val="clear" w:color="000000" w:fill="FFFFFF"/>
            <w:vAlign w:val="center"/>
          </w:tcPr>
          <w:p w:rsidR="003F488C" w:rsidRPr="004D0F20" w:rsidRDefault="003F488C" w:rsidP="009212F1">
            <w:pPr>
              <w:ind w:firstLine="0"/>
              <w:jc w:val="center"/>
              <w:rPr>
                <w:b/>
                <w:bCs/>
                <w:color w:val="000000"/>
                <w:sz w:val="16"/>
                <w:szCs w:val="16"/>
              </w:rPr>
            </w:pPr>
          </w:p>
        </w:tc>
        <w:tc>
          <w:tcPr>
            <w:tcW w:w="1076" w:type="dxa"/>
            <w:shd w:val="clear" w:color="000000" w:fill="FFFFFF"/>
            <w:vAlign w:val="center"/>
          </w:tcPr>
          <w:p w:rsidR="003F488C" w:rsidRPr="004D0F20" w:rsidRDefault="003F488C" w:rsidP="009212F1">
            <w:pPr>
              <w:ind w:firstLine="0"/>
              <w:jc w:val="center"/>
              <w:rPr>
                <w:b/>
                <w:bCs/>
                <w:color w:val="000000"/>
                <w:sz w:val="16"/>
                <w:szCs w:val="16"/>
              </w:rPr>
            </w:pPr>
          </w:p>
        </w:tc>
        <w:tc>
          <w:tcPr>
            <w:tcW w:w="1418" w:type="dxa"/>
            <w:shd w:val="clear" w:color="000000" w:fill="FFFFFF"/>
            <w:vAlign w:val="center"/>
          </w:tcPr>
          <w:p w:rsidR="003F488C" w:rsidRPr="004D0F20" w:rsidRDefault="003F488C" w:rsidP="009212F1">
            <w:pPr>
              <w:ind w:firstLine="0"/>
              <w:jc w:val="center"/>
              <w:rPr>
                <w:b/>
                <w:bCs/>
                <w:color w:val="000000"/>
                <w:sz w:val="16"/>
                <w:szCs w:val="16"/>
              </w:rPr>
            </w:pPr>
          </w:p>
        </w:tc>
        <w:tc>
          <w:tcPr>
            <w:tcW w:w="570" w:type="dxa"/>
            <w:shd w:val="clear" w:color="auto" w:fill="auto"/>
            <w:vAlign w:val="center"/>
          </w:tcPr>
          <w:p w:rsidR="003F488C" w:rsidRDefault="003F488C" w:rsidP="009212F1">
            <w:pPr>
              <w:ind w:firstLine="0"/>
              <w:jc w:val="center"/>
              <w:rPr>
                <w:b/>
                <w:bCs/>
                <w:color w:val="000000"/>
                <w:sz w:val="16"/>
                <w:szCs w:val="16"/>
              </w:rPr>
            </w:pPr>
          </w:p>
        </w:tc>
        <w:tc>
          <w:tcPr>
            <w:tcW w:w="554" w:type="dxa"/>
            <w:shd w:val="clear" w:color="auto" w:fill="auto"/>
            <w:vAlign w:val="center"/>
          </w:tcPr>
          <w:p w:rsidR="003F488C" w:rsidRPr="004D0F20" w:rsidRDefault="003F488C" w:rsidP="009212F1">
            <w:pPr>
              <w:ind w:firstLine="0"/>
              <w:jc w:val="center"/>
              <w:rPr>
                <w:b/>
                <w:bCs/>
                <w:color w:val="000000"/>
                <w:sz w:val="16"/>
                <w:szCs w:val="16"/>
              </w:rPr>
            </w:pPr>
          </w:p>
        </w:tc>
        <w:tc>
          <w:tcPr>
            <w:tcW w:w="709" w:type="dxa"/>
            <w:shd w:val="clear" w:color="auto" w:fill="auto"/>
            <w:vAlign w:val="center"/>
          </w:tcPr>
          <w:p w:rsidR="003F488C" w:rsidRPr="004D0F20" w:rsidRDefault="003F488C" w:rsidP="009212F1">
            <w:pPr>
              <w:ind w:firstLine="0"/>
              <w:jc w:val="center"/>
              <w:rPr>
                <w:b/>
                <w:bCs/>
                <w:color w:val="000000"/>
                <w:sz w:val="16"/>
                <w:szCs w:val="16"/>
              </w:rPr>
            </w:pPr>
          </w:p>
        </w:tc>
        <w:tc>
          <w:tcPr>
            <w:tcW w:w="1134" w:type="dxa"/>
            <w:shd w:val="clear" w:color="auto" w:fill="auto"/>
            <w:vAlign w:val="center"/>
          </w:tcPr>
          <w:p w:rsidR="003F488C" w:rsidRPr="004D0F20" w:rsidRDefault="003F488C" w:rsidP="009212F1">
            <w:pPr>
              <w:ind w:firstLine="0"/>
              <w:jc w:val="center"/>
              <w:rPr>
                <w:b/>
                <w:bCs/>
                <w:color w:val="000000"/>
                <w:sz w:val="16"/>
                <w:szCs w:val="16"/>
              </w:rPr>
            </w:pPr>
          </w:p>
        </w:tc>
        <w:tc>
          <w:tcPr>
            <w:tcW w:w="1143" w:type="dxa"/>
            <w:shd w:val="clear" w:color="auto" w:fill="auto"/>
            <w:vAlign w:val="center"/>
          </w:tcPr>
          <w:p w:rsidR="003F488C" w:rsidRPr="004D0F20" w:rsidRDefault="003F488C" w:rsidP="009212F1">
            <w:pPr>
              <w:ind w:firstLine="0"/>
              <w:jc w:val="center"/>
              <w:rPr>
                <w:b/>
                <w:bCs/>
                <w:color w:val="000000"/>
                <w:sz w:val="16"/>
                <w:szCs w:val="16"/>
              </w:rPr>
            </w:pPr>
          </w:p>
        </w:tc>
        <w:tc>
          <w:tcPr>
            <w:tcW w:w="1560" w:type="dxa"/>
            <w:shd w:val="clear" w:color="auto" w:fill="auto"/>
            <w:vAlign w:val="bottom"/>
          </w:tcPr>
          <w:p w:rsidR="003F488C" w:rsidRPr="004D0F20" w:rsidRDefault="003F488C" w:rsidP="009212F1">
            <w:pPr>
              <w:ind w:firstLine="0"/>
              <w:jc w:val="center"/>
              <w:rPr>
                <w:b/>
                <w:bCs/>
                <w:color w:val="000000"/>
                <w:sz w:val="16"/>
                <w:szCs w:val="16"/>
              </w:rPr>
            </w:pPr>
          </w:p>
        </w:tc>
        <w:tc>
          <w:tcPr>
            <w:tcW w:w="1417" w:type="dxa"/>
            <w:shd w:val="clear" w:color="auto" w:fill="auto"/>
            <w:vAlign w:val="center"/>
          </w:tcPr>
          <w:p w:rsidR="003F488C" w:rsidRPr="004D0F20" w:rsidRDefault="003F488C" w:rsidP="009212F1">
            <w:pPr>
              <w:ind w:firstLine="0"/>
              <w:jc w:val="center"/>
              <w:rPr>
                <w:b/>
                <w:bCs/>
                <w:color w:val="000000"/>
                <w:sz w:val="16"/>
                <w:szCs w:val="16"/>
              </w:rPr>
            </w:pPr>
          </w:p>
        </w:tc>
        <w:tc>
          <w:tcPr>
            <w:tcW w:w="1276" w:type="dxa"/>
            <w:shd w:val="clear" w:color="auto" w:fill="auto"/>
            <w:vAlign w:val="bottom"/>
          </w:tcPr>
          <w:p w:rsidR="003F488C" w:rsidRPr="004D0F20" w:rsidRDefault="003F488C" w:rsidP="009212F1">
            <w:pPr>
              <w:ind w:firstLine="0"/>
              <w:jc w:val="center"/>
              <w:rPr>
                <w:b/>
                <w:bCs/>
                <w:color w:val="000000"/>
                <w:sz w:val="16"/>
                <w:szCs w:val="16"/>
              </w:rPr>
            </w:pPr>
          </w:p>
        </w:tc>
        <w:tc>
          <w:tcPr>
            <w:tcW w:w="1263" w:type="dxa"/>
          </w:tcPr>
          <w:p w:rsidR="003F488C" w:rsidRPr="004D0F20" w:rsidRDefault="003F488C" w:rsidP="009212F1">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(фамилия, имя, отчество подписавшего,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2" w:name="_Toc343690585"/>
      <w:bookmarkStart w:id="2413" w:name="_Toc372294429"/>
      <w:bookmarkStart w:id="2414" w:name="_Toc379288897"/>
      <w:bookmarkStart w:id="2415" w:name="_Toc384734781"/>
      <w:bookmarkStart w:id="2416" w:name="_Toc396984079"/>
      <w:bookmarkStart w:id="2417" w:name="_Toc423423682"/>
      <w:bookmarkStart w:id="2418" w:name="_Toc439170711"/>
      <w:bookmarkStart w:id="2419" w:name="_Toc439172813"/>
      <w:bookmarkStart w:id="2420" w:name="_Toc439173254"/>
      <w:bookmarkStart w:id="2421" w:name="_Toc439238250"/>
      <w:bookmarkStart w:id="2422" w:name="_Toc439252797"/>
      <w:bookmarkStart w:id="2423" w:name="_Toc439323771"/>
      <w:bookmarkStart w:id="2424" w:name="_Toc440361406"/>
      <w:bookmarkStart w:id="2425" w:name="_Toc440376288"/>
      <w:bookmarkStart w:id="2426" w:name="_Toc440382546"/>
      <w:bookmarkStart w:id="2427" w:name="_Toc440447216"/>
      <w:bookmarkStart w:id="2428" w:name="_Toc440632377"/>
      <w:bookmarkStart w:id="2429" w:name="_Toc440875149"/>
      <w:bookmarkStart w:id="2430" w:name="_Toc441131136"/>
      <w:bookmarkStart w:id="2431" w:name="_Toc441572141"/>
      <w:bookmarkStart w:id="2432" w:name="_Toc441575233"/>
      <w:bookmarkStart w:id="2433" w:name="_Toc442434894"/>
      <w:bookmarkStart w:id="2434" w:name="_Toc442435733"/>
      <w:bookmarkStart w:id="2435" w:name="_Toc462044824"/>
      <w:bookmarkStart w:id="2436" w:name="_Toc462068527"/>
      <w:bookmarkStart w:id="2437" w:name="_Toc463514217"/>
      <w:bookmarkStart w:id="2438" w:name="_Toc469480455"/>
      <w:bookmarkStart w:id="2439" w:name="_Toc471823246"/>
      <w:bookmarkStart w:id="2440" w:name="_Toc498512107"/>
      <w:r w:rsidRPr="0088090C">
        <w:rPr>
          <w:sz w:val="24"/>
          <w:szCs w:val="24"/>
        </w:rPr>
        <w:lastRenderedPageBreak/>
        <w:t>Инструкции по заполнению</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F20B07">
        <w:fldChar w:fldCharType="begin"/>
      </w:r>
      <w:r w:rsidR="00F20B07">
        <w:instrText xml:space="preserve"> REF _Ref55336310 \r \h  \* MERGEFORMAT </w:instrText>
      </w:r>
      <w:r w:rsidR="00F20B07">
        <w:fldChar w:fldCharType="separate"/>
      </w:r>
      <w:r w:rsidR="00D31E8D" w:rsidRPr="00D31E8D">
        <w:rPr>
          <w:sz w:val="24"/>
          <w:szCs w:val="24"/>
        </w:rPr>
        <w:t>5.1</w:t>
      </w:r>
      <w:r w:rsidR="00F20B07">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1" w:name="_Toc329588495"/>
      <w:r w:rsidRPr="0089679E">
        <w:rPr>
          <w:sz w:val="24"/>
          <w:szCs w:val="24"/>
        </w:rPr>
        <w:t>Раздел «Информация о подтверждающих документах (наименование, реквизиты и т.д.)» (№1</w:t>
      </w:r>
      <w:r w:rsidR="0082703F">
        <w:rPr>
          <w:sz w:val="24"/>
          <w:szCs w:val="24"/>
        </w:rPr>
        <w:t>6</w:t>
      </w:r>
      <w:r w:rsidRPr="0089679E">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3F488C" w:rsidRPr="005734D7" w:rsidTr="009212F1">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488C" w:rsidRPr="005734D7" w:rsidRDefault="003F488C" w:rsidP="009212F1">
            <w:pPr>
              <w:jc w:val="left"/>
              <w:rPr>
                <w:rFonts w:ascii="Calibri" w:hAnsi="Calibri" w:cs="Calibri"/>
                <w:color w:val="000000"/>
                <w:szCs w:val="24"/>
              </w:rPr>
            </w:pPr>
            <w:r w:rsidRPr="005734D7">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488C" w:rsidRPr="005734D7" w:rsidRDefault="003F488C" w:rsidP="009212F1">
            <w:pPr>
              <w:jc w:val="center"/>
              <w:rPr>
                <w:b/>
                <w:color w:val="000000"/>
                <w:szCs w:val="24"/>
              </w:rPr>
            </w:pPr>
            <w:r w:rsidRPr="005734D7">
              <w:rPr>
                <w:b/>
                <w:bCs/>
                <w:szCs w:val="24"/>
              </w:rPr>
              <w:t>Справка о цепочке собственников участника закупочной процедуры, включая бенефициаров (в том числе конечных)</w:t>
            </w:r>
          </w:p>
          <w:p w:rsidR="003F488C" w:rsidRPr="005734D7" w:rsidRDefault="003F488C" w:rsidP="009212F1">
            <w:pPr>
              <w:ind w:firstLine="0"/>
              <w:rPr>
                <w:i/>
                <w:color w:val="000000"/>
                <w:szCs w:val="24"/>
              </w:rPr>
            </w:pPr>
            <w:r w:rsidRPr="005734D7">
              <w:rPr>
                <w:color w:val="000000"/>
                <w:szCs w:val="24"/>
              </w:rPr>
              <w:t xml:space="preserve">Наименование и адрес Участника: </w:t>
            </w:r>
            <w:r w:rsidRPr="005734D7">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3F488C" w:rsidRPr="005734D7" w:rsidRDefault="003F488C" w:rsidP="009212F1">
            <w:pPr>
              <w:spacing w:after="240"/>
              <w:jc w:val="center"/>
              <w:rPr>
                <w:b/>
                <w:bCs/>
                <w:szCs w:val="24"/>
              </w:rPr>
            </w:pPr>
          </w:p>
        </w:tc>
      </w:tr>
      <w:tr w:rsidR="003F488C" w:rsidRPr="005734D7" w:rsidTr="009212F1">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5734D7" w:rsidRDefault="003F488C" w:rsidP="009212F1">
            <w:pPr>
              <w:ind w:left="-108" w:right="-108" w:firstLine="108"/>
              <w:jc w:val="center"/>
              <w:rPr>
                <w:b/>
                <w:bCs/>
                <w:color w:val="000000"/>
                <w:sz w:val="16"/>
                <w:szCs w:val="16"/>
              </w:rPr>
            </w:pPr>
            <w:r w:rsidRPr="005734D7">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5734D7" w:rsidRDefault="003F488C" w:rsidP="009212F1">
            <w:pPr>
              <w:ind w:left="-108" w:right="-108" w:firstLine="108"/>
              <w:jc w:val="center"/>
              <w:rPr>
                <w:b/>
                <w:bCs/>
                <w:color w:val="000000"/>
                <w:sz w:val="16"/>
                <w:szCs w:val="16"/>
              </w:rPr>
            </w:pPr>
            <w:r w:rsidRPr="005734D7">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3F488C" w:rsidRPr="005734D7" w:rsidRDefault="003F488C" w:rsidP="009212F1">
            <w:pPr>
              <w:ind w:left="-108" w:right="-108" w:firstLine="108"/>
              <w:jc w:val="center"/>
              <w:rPr>
                <w:b/>
                <w:bCs/>
                <w:color w:val="000000"/>
                <w:sz w:val="16"/>
                <w:szCs w:val="16"/>
              </w:rPr>
            </w:pPr>
            <w:r w:rsidRPr="005734D7">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F488C" w:rsidRPr="005734D7" w:rsidRDefault="003F488C" w:rsidP="009212F1">
            <w:pPr>
              <w:ind w:left="-108" w:right="-108" w:firstLine="108"/>
              <w:jc w:val="center"/>
              <w:rPr>
                <w:b/>
                <w:bCs/>
                <w:color w:val="000000"/>
                <w:sz w:val="16"/>
                <w:szCs w:val="16"/>
              </w:rPr>
            </w:pPr>
            <w:r w:rsidRPr="005734D7">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3F488C" w:rsidRPr="005734D7" w:rsidRDefault="003F488C" w:rsidP="009212F1">
            <w:pPr>
              <w:ind w:left="-108" w:right="-108" w:firstLine="108"/>
              <w:jc w:val="center"/>
              <w:rPr>
                <w:b/>
                <w:bCs/>
                <w:color w:val="000000"/>
                <w:sz w:val="16"/>
                <w:szCs w:val="16"/>
              </w:rPr>
            </w:pPr>
          </w:p>
        </w:tc>
      </w:tr>
      <w:tr w:rsidR="003F488C" w:rsidRPr="002C25A5" w:rsidTr="009212F1">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5734D7" w:rsidRDefault="003F488C" w:rsidP="009212F1">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F488C" w:rsidRPr="002C25A5" w:rsidRDefault="003F488C" w:rsidP="009212F1">
            <w:pPr>
              <w:ind w:left="-108" w:right="-46" w:firstLine="108"/>
              <w:jc w:val="center"/>
              <w:rPr>
                <w:b/>
                <w:color w:val="000000"/>
                <w:sz w:val="16"/>
                <w:szCs w:val="16"/>
              </w:rPr>
            </w:pPr>
            <w:r w:rsidRPr="002C25A5">
              <w:rPr>
                <w:b/>
                <w:color w:val="000000"/>
                <w:sz w:val="16"/>
                <w:szCs w:val="16"/>
              </w:rPr>
              <w:t>Размер доли (для участников</w:t>
            </w:r>
            <w:r w:rsidRPr="002C25A5">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3F488C" w:rsidRPr="002C25A5" w:rsidRDefault="003F488C" w:rsidP="009212F1">
            <w:pPr>
              <w:ind w:left="-108" w:right="-108" w:firstLine="108"/>
              <w:jc w:val="center"/>
              <w:rPr>
                <w:b/>
                <w:bCs/>
                <w:color w:val="000000"/>
                <w:sz w:val="16"/>
                <w:szCs w:val="16"/>
              </w:rPr>
            </w:pPr>
            <w:r w:rsidRPr="002C25A5">
              <w:rPr>
                <w:b/>
                <w:bCs/>
                <w:color w:val="000000"/>
                <w:sz w:val="16"/>
                <w:szCs w:val="16"/>
              </w:rPr>
              <w:t>Информация о подтверждающих документах (наименование, реквизиты и т.д.)</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3F488C" w:rsidRPr="002C25A5" w:rsidRDefault="003F488C" w:rsidP="009212F1">
            <w:pPr>
              <w:ind w:right="-250" w:firstLine="3"/>
              <w:jc w:val="center"/>
              <w:rPr>
                <w:b/>
                <w:bCs/>
                <w:color w:val="000000"/>
                <w:sz w:val="14"/>
                <w:szCs w:val="16"/>
              </w:rPr>
            </w:pPr>
            <w:r w:rsidRPr="002C25A5">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F488C" w:rsidRPr="002C25A5" w:rsidRDefault="003F488C" w:rsidP="009212F1">
            <w:pPr>
              <w:ind w:firstLine="3"/>
              <w:jc w:val="center"/>
              <w:rPr>
                <w:b/>
                <w:bCs/>
                <w:color w:val="000000"/>
                <w:sz w:val="14"/>
                <w:szCs w:val="16"/>
              </w:rPr>
            </w:pPr>
            <w:r w:rsidRPr="002C25A5">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F488C" w:rsidRPr="002C25A5" w:rsidRDefault="003F488C" w:rsidP="009212F1">
            <w:pPr>
              <w:ind w:firstLine="3"/>
              <w:jc w:val="center"/>
              <w:rPr>
                <w:b/>
                <w:bCs/>
                <w:color w:val="000000"/>
                <w:sz w:val="14"/>
                <w:szCs w:val="16"/>
              </w:rPr>
            </w:pPr>
            <w:r w:rsidRPr="002C25A5">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color w:val="000000"/>
                <w:sz w:val="16"/>
                <w:szCs w:val="16"/>
              </w:rPr>
            </w:pPr>
            <w:r w:rsidRPr="002C25A5">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16</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C25A5" w:rsidRDefault="003F488C" w:rsidP="009212F1">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3F488C" w:rsidRPr="002C25A5" w:rsidRDefault="003F488C" w:rsidP="009212F1">
            <w:pPr>
              <w:ind w:firstLine="3"/>
              <w:jc w:val="center"/>
              <w:rPr>
                <w:b/>
                <w:bCs/>
                <w:color w:val="000000"/>
                <w:sz w:val="14"/>
                <w:szCs w:val="16"/>
              </w:rPr>
            </w:pP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r w:rsidRPr="002C25A5">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r w:rsidRPr="002C25A5">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r w:rsidRPr="002C25A5">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r w:rsidRPr="002C25A5">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r w:rsidRPr="002C25A5">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r w:rsidRPr="002C25A5">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r w:rsidRPr="002C25A5">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 xml:space="preserve">г. Урюпинск, Свободный </w:t>
            </w:r>
            <w:r w:rsidRPr="002C25A5">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Список лиц, зарегистрированных в реестре владельцев ценных бумаг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w:t>
            </w:r>
            <w:r w:rsidRPr="002C25A5" w:rsidDel="006B67A3">
              <w:rPr>
                <w:b/>
                <w:bCs/>
                <w:color w:val="000000"/>
                <w:sz w:val="14"/>
                <w:szCs w:val="16"/>
              </w:rPr>
              <w:t xml:space="preserve"> </w:t>
            </w:r>
            <w:r w:rsidRPr="002C25A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Список лиц, зарегистрированных в реестре владельцев ценных бумаг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154568484</w:t>
            </w:r>
            <w:r w:rsidRPr="002C25A5">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3F488C" w:rsidRPr="002C25A5" w:rsidRDefault="003F488C" w:rsidP="009212F1">
            <w:pPr>
              <w:ind w:firstLine="3"/>
              <w:jc w:val="left"/>
              <w:rPr>
                <w:bCs/>
                <w:color w:val="000000"/>
                <w:sz w:val="14"/>
                <w:szCs w:val="16"/>
              </w:rPr>
            </w:pPr>
            <w:r w:rsidRPr="002C25A5">
              <w:rPr>
                <w:bCs/>
                <w:color w:val="000000"/>
                <w:sz w:val="14"/>
                <w:szCs w:val="16"/>
              </w:rPr>
              <w:t>Выписка из ЕГРЮЛ от 01.01.2018</w:t>
            </w: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p>
        </w:tc>
      </w:tr>
      <w:tr w:rsidR="003F488C" w:rsidRPr="002C25A5"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3F488C" w:rsidRPr="002C25A5" w:rsidRDefault="003F488C" w:rsidP="009212F1">
            <w:pPr>
              <w:ind w:firstLine="3"/>
              <w:jc w:val="left"/>
              <w:rPr>
                <w:bCs/>
                <w:color w:val="000000"/>
                <w:sz w:val="14"/>
                <w:szCs w:val="16"/>
              </w:rPr>
            </w:pPr>
            <w:r w:rsidRPr="002C25A5">
              <w:rPr>
                <w:bCs/>
                <w:color w:val="000000"/>
                <w:sz w:val="14"/>
                <w:szCs w:val="16"/>
              </w:rPr>
              <w:t>Учредительный договор № 25 от 03.03.03</w:t>
            </w:r>
          </w:p>
        </w:tc>
      </w:tr>
      <w:tr w:rsidR="003F488C" w:rsidRPr="002C25A5" w:rsidTr="009212F1">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3F488C" w:rsidRPr="002C25A5"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3F488C" w:rsidRPr="002C25A5" w:rsidRDefault="003F488C" w:rsidP="009212F1">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center"/>
              <w:rPr>
                <w:b/>
                <w:bCs/>
                <w:color w:val="000000"/>
                <w:sz w:val="14"/>
                <w:szCs w:val="16"/>
              </w:rPr>
            </w:pPr>
            <w:r w:rsidRPr="002C25A5">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left"/>
              <w:rPr>
                <w:bCs/>
                <w:color w:val="000000"/>
                <w:sz w:val="14"/>
                <w:szCs w:val="16"/>
              </w:rPr>
            </w:pPr>
            <w:r w:rsidRPr="002C25A5">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3F488C" w:rsidRPr="002C25A5" w:rsidRDefault="003F488C" w:rsidP="009212F1">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3F488C" w:rsidRPr="002C25A5" w:rsidRDefault="003F488C" w:rsidP="009212F1">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3F488C" w:rsidRPr="002C25A5" w:rsidRDefault="003F488C" w:rsidP="009212F1">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2" w:name="_Toc423423683"/>
      <w:bookmarkStart w:id="2443" w:name="_Ref440272051"/>
      <w:bookmarkStart w:id="2444" w:name="_Ref440274744"/>
      <w:bookmarkStart w:id="2445" w:name="_Toc441131137"/>
      <w:bookmarkStart w:id="2446" w:name="_Toc498512108"/>
      <w:r w:rsidRPr="00874F65">
        <w:rPr>
          <w:sz w:val="24"/>
          <w:szCs w:val="24"/>
        </w:rPr>
        <w:lastRenderedPageBreak/>
        <w:t>Согласие на обработку персональных данных (форма 13)</w:t>
      </w:r>
      <w:bookmarkEnd w:id="2441"/>
      <w:bookmarkEnd w:id="2442"/>
      <w:bookmarkEnd w:id="2443"/>
      <w:bookmarkEnd w:id="2444"/>
      <w:bookmarkEnd w:id="2445"/>
      <w:bookmarkEnd w:id="2446"/>
    </w:p>
    <w:p w:rsidR="00211593" w:rsidRPr="00874F65" w:rsidRDefault="00211593" w:rsidP="00363FC9">
      <w:pPr>
        <w:pStyle w:val="3"/>
        <w:numPr>
          <w:ilvl w:val="2"/>
          <w:numId w:val="80"/>
        </w:numPr>
        <w:rPr>
          <w:sz w:val="24"/>
          <w:szCs w:val="24"/>
        </w:rPr>
      </w:pPr>
      <w:bookmarkStart w:id="2447" w:name="_Toc343690587"/>
      <w:bookmarkStart w:id="2448" w:name="_Toc372294431"/>
      <w:bookmarkStart w:id="2449" w:name="_Toc379288899"/>
      <w:bookmarkStart w:id="2450" w:name="_Toc384734783"/>
      <w:bookmarkStart w:id="2451" w:name="_Toc396984081"/>
      <w:bookmarkStart w:id="2452" w:name="_Toc423423684"/>
      <w:bookmarkStart w:id="2453" w:name="_Toc439170713"/>
      <w:bookmarkStart w:id="2454" w:name="_Toc439172815"/>
      <w:bookmarkStart w:id="2455" w:name="_Toc439173256"/>
      <w:bookmarkStart w:id="2456" w:name="_Toc439238252"/>
      <w:bookmarkStart w:id="2457" w:name="_Toc439252799"/>
      <w:bookmarkStart w:id="2458" w:name="_Toc439323773"/>
      <w:bookmarkStart w:id="2459" w:name="_Toc440361408"/>
      <w:bookmarkStart w:id="2460" w:name="_Toc440376290"/>
      <w:bookmarkStart w:id="2461" w:name="_Toc440382548"/>
      <w:bookmarkStart w:id="2462" w:name="_Toc440447218"/>
      <w:bookmarkStart w:id="2463" w:name="_Toc440632379"/>
      <w:bookmarkStart w:id="2464" w:name="_Toc440875151"/>
      <w:bookmarkStart w:id="2465" w:name="_Toc441131138"/>
      <w:bookmarkStart w:id="2466" w:name="_Toc441572143"/>
      <w:bookmarkStart w:id="2467" w:name="_Toc441575235"/>
      <w:bookmarkStart w:id="2468" w:name="_Toc442434896"/>
      <w:bookmarkStart w:id="2469" w:name="_Toc442435735"/>
      <w:bookmarkStart w:id="2470" w:name="_Toc462044826"/>
      <w:bookmarkStart w:id="2471" w:name="_Toc462068529"/>
      <w:bookmarkStart w:id="2472" w:name="_Toc463514219"/>
      <w:bookmarkStart w:id="2473" w:name="_Toc469480457"/>
      <w:bookmarkStart w:id="2474" w:name="_Toc471823248"/>
      <w:bookmarkStart w:id="2475" w:name="_Toc498512109"/>
      <w:r w:rsidRPr="00874F65">
        <w:rPr>
          <w:sz w:val="24"/>
          <w:szCs w:val="24"/>
        </w:rPr>
        <w:t xml:space="preserve">Форма </w:t>
      </w:r>
      <w:bookmarkEnd w:id="2447"/>
      <w:bookmarkEnd w:id="2448"/>
      <w:bookmarkEnd w:id="2449"/>
      <w:bookmarkEnd w:id="2450"/>
      <w:bookmarkEnd w:id="2451"/>
      <w:bookmarkEnd w:id="2452"/>
      <w:bookmarkEnd w:id="2453"/>
      <w:bookmarkEnd w:id="2454"/>
      <w:bookmarkEnd w:id="2455"/>
      <w:bookmarkEnd w:id="2456"/>
      <w:bookmarkEnd w:id="2457"/>
      <w:r w:rsidRPr="00874F65">
        <w:rPr>
          <w:sz w:val="24"/>
          <w:szCs w:val="24"/>
        </w:rPr>
        <w:t>Согласия на обработку персональных данных</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3F488C" w:rsidRPr="00FB1D53" w:rsidRDefault="003F488C" w:rsidP="003F488C">
      <w:pPr>
        <w:tabs>
          <w:tab w:val="left" w:pos="4757"/>
        </w:tabs>
        <w:ind w:left="1134" w:firstLine="0"/>
        <w:jc w:val="left"/>
      </w:pPr>
      <w:bookmarkStart w:id="2476" w:name="_Ref440272256"/>
      <w:bookmarkStart w:id="2477" w:name="_Ref440272678"/>
      <w:bookmarkStart w:id="2478" w:name="_Ref440274944"/>
      <w:bookmarkStart w:id="2479" w:name="_Toc441131140"/>
      <w:bookmarkStart w:id="2480" w:name="_Toc498512115"/>
      <w:r w:rsidRPr="00FB1D53">
        <w:t>Приложение 1</w:t>
      </w:r>
      <w:r>
        <w:t>3</w:t>
      </w:r>
      <w:r w:rsidRPr="00FB1D53">
        <w:t xml:space="preserve"> к письму о подаче оферты</w:t>
      </w:r>
      <w:r w:rsidRPr="00FB1D53">
        <w:br/>
        <w:t>от «____»_____________ г. №__________</w:t>
      </w:r>
    </w:p>
    <w:p w:rsidR="003F488C" w:rsidRPr="006C02AB" w:rsidRDefault="003F488C" w:rsidP="003F488C">
      <w:pPr>
        <w:contextualSpacing/>
        <w:jc w:val="right"/>
        <w:rPr>
          <w:szCs w:val="24"/>
        </w:rPr>
      </w:pPr>
    </w:p>
    <w:p w:rsidR="003F488C" w:rsidRDefault="003F488C" w:rsidP="003F488C"/>
    <w:p w:rsidR="003F488C" w:rsidRPr="00292237" w:rsidRDefault="003F488C" w:rsidP="003F488C">
      <w:pPr>
        <w:tabs>
          <w:tab w:val="left" w:pos="0"/>
          <w:tab w:val="num" w:pos="1134"/>
        </w:tabs>
        <w:jc w:val="center"/>
        <w:outlineLvl w:val="1"/>
        <w:rPr>
          <w:b/>
          <w:sz w:val="26"/>
          <w:szCs w:val="26"/>
        </w:rPr>
      </w:pPr>
      <w:bookmarkStart w:id="2481" w:name="_Toc441572144"/>
      <w:bookmarkStart w:id="2482" w:name="_Toc441575236"/>
      <w:bookmarkStart w:id="2483" w:name="_Toc442195902"/>
      <w:bookmarkStart w:id="2484" w:name="_Toc442251944"/>
      <w:bookmarkStart w:id="2485" w:name="_Toc442258893"/>
      <w:bookmarkStart w:id="2486" w:name="_Toc442259133"/>
      <w:bookmarkStart w:id="2487" w:name="_Toc442265444"/>
      <w:bookmarkStart w:id="2488" w:name="_Toc447292650"/>
      <w:bookmarkStart w:id="2489" w:name="_Toc461809096"/>
      <w:bookmarkStart w:id="2490" w:name="_Toc463514515"/>
      <w:bookmarkStart w:id="2491" w:name="_Toc466908635"/>
      <w:bookmarkStart w:id="2492" w:name="_Toc468196574"/>
      <w:bookmarkStart w:id="2493" w:name="_Toc468446655"/>
      <w:bookmarkStart w:id="2494" w:name="_Toc468446849"/>
      <w:bookmarkStart w:id="2495" w:name="_Toc469479705"/>
      <w:bookmarkStart w:id="2496" w:name="_Toc471986655"/>
      <w:bookmarkStart w:id="2497" w:name="_Toc498509289"/>
      <w:r w:rsidRPr="00292237">
        <w:rPr>
          <w:b/>
          <w:sz w:val="26"/>
          <w:szCs w:val="26"/>
        </w:rPr>
        <w:t>Согласие на обработку персональных данных</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r w:rsidRPr="00292237">
        <w:rPr>
          <w:b/>
          <w:sz w:val="26"/>
          <w:szCs w:val="26"/>
        </w:rPr>
        <w:t xml:space="preserve"> </w:t>
      </w:r>
    </w:p>
    <w:p w:rsidR="003F488C" w:rsidRPr="002C25A5" w:rsidRDefault="003F488C" w:rsidP="003F488C">
      <w:pPr>
        <w:tabs>
          <w:tab w:val="left" w:pos="0"/>
        </w:tabs>
        <w:jc w:val="center"/>
        <w:rPr>
          <w:b/>
          <w:snapToGrid w:val="0"/>
          <w:sz w:val="26"/>
          <w:szCs w:val="26"/>
        </w:rPr>
      </w:pPr>
      <w:r w:rsidRPr="00292237">
        <w:rPr>
          <w:b/>
          <w:snapToGrid w:val="0"/>
          <w:sz w:val="26"/>
          <w:szCs w:val="26"/>
        </w:rPr>
        <w:t>от «_____» ____________ 201____ г.</w:t>
      </w:r>
      <w:r w:rsidRPr="002C25A5">
        <w:rPr>
          <w:b/>
          <w:snapToGrid w:val="0"/>
          <w:sz w:val="26"/>
          <w:szCs w:val="26"/>
        </w:rPr>
        <w:t xml:space="preserve"> </w:t>
      </w:r>
    </w:p>
    <w:p w:rsidR="003F488C" w:rsidRPr="002C25A5" w:rsidRDefault="003F488C" w:rsidP="003F488C">
      <w:pPr>
        <w:jc w:val="center"/>
        <w:rPr>
          <w:sz w:val="26"/>
          <w:szCs w:val="26"/>
        </w:rPr>
      </w:pPr>
    </w:p>
    <w:p w:rsidR="003F488C" w:rsidRPr="002C25A5" w:rsidRDefault="003F488C" w:rsidP="003F488C">
      <w:pPr>
        <w:jc w:val="center"/>
        <w:rPr>
          <w:sz w:val="26"/>
          <w:szCs w:val="26"/>
        </w:rPr>
      </w:pPr>
    </w:p>
    <w:p w:rsidR="003F488C" w:rsidRPr="002C25A5" w:rsidRDefault="003F488C" w:rsidP="003F488C">
      <w:pPr>
        <w:autoSpaceDE w:val="0"/>
        <w:autoSpaceDN w:val="0"/>
        <w:adjustRightInd w:val="0"/>
        <w:ind w:firstLine="708"/>
        <w:rPr>
          <w:snapToGrid w:val="0"/>
          <w:szCs w:val="24"/>
        </w:rPr>
      </w:pPr>
      <w:r w:rsidRPr="002C25A5">
        <w:rPr>
          <w:snapToGrid w:val="0"/>
          <w:szCs w:val="24"/>
        </w:rPr>
        <w:t>Настоящим, ________________________________________________________,</w:t>
      </w:r>
    </w:p>
    <w:p w:rsidR="003F488C" w:rsidRPr="002C25A5" w:rsidRDefault="003F488C" w:rsidP="003F488C">
      <w:pPr>
        <w:autoSpaceDE w:val="0"/>
        <w:autoSpaceDN w:val="0"/>
        <w:adjustRightInd w:val="0"/>
        <w:jc w:val="center"/>
        <w:rPr>
          <w:b/>
          <w:i/>
          <w:szCs w:val="24"/>
        </w:rPr>
      </w:pPr>
      <w:r w:rsidRPr="002C25A5">
        <w:rPr>
          <w:b/>
          <w:i/>
          <w:szCs w:val="24"/>
        </w:rPr>
        <w:t>(указывается</w:t>
      </w:r>
      <w:r w:rsidRPr="002C25A5">
        <w:rPr>
          <w:szCs w:val="24"/>
        </w:rPr>
        <w:t xml:space="preserve"> </w:t>
      </w:r>
      <w:r w:rsidRPr="002C25A5">
        <w:rPr>
          <w:b/>
          <w:i/>
          <w:szCs w:val="24"/>
        </w:rPr>
        <w:t>полное наименование участника закупочной процедуры</w:t>
      </w:r>
    </w:p>
    <w:p w:rsidR="003F488C" w:rsidRPr="002C25A5" w:rsidRDefault="003F488C" w:rsidP="003F488C">
      <w:pPr>
        <w:autoSpaceDE w:val="0"/>
        <w:autoSpaceDN w:val="0"/>
        <w:adjustRightInd w:val="0"/>
        <w:jc w:val="center"/>
        <w:rPr>
          <w:szCs w:val="24"/>
        </w:rPr>
      </w:pPr>
      <w:r w:rsidRPr="002C25A5">
        <w:rPr>
          <w:b/>
          <w:i/>
          <w:szCs w:val="24"/>
        </w:rPr>
        <w:t>____________________________________________________________________________ (потенциального контрагента), контрагента)</w:t>
      </w:r>
    </w:p>
    <w:p w:rsidR="003F488C" w:rsidRPr="002C25A5" w:rsidRDefault="003F488C" w:rsidP="003F488C">
      <w:pPr>
        <w:autoSpaceDE w:val="0"/>
        <w:autoSpaceDN w:val="0"/>
        <w:adjustRightInd w:val="0"/>
        <w:ind w:firstLine="709"/>
        <w:rPr>
          <w:szCs w:val="24"/>
        </w:rPr>
      </w:pPr>
      <w:r w:rsidRPr="002C25A5">
        <w:rPr>
          <w:szCs w:val="24"/>
        </w:rPr>
        <w:t>Адрес регистрации: _______________________________________________________,</w:t>
      </w:r>
    </w:p>
    <w:p w:rsidR="003F488C" w:rsidRPr="002C25A5" w:rsidRDefault="003F488C" w:rsidP="003F488C">
      <w:pPr>
        <w:autoSpaceDE w:val="0"/>
        <w:autoSpaceDN w:val="0"/>
        <w:adjustRightInd w:val="0"/>
        <w:ind w:left="708" w:firstLine="1"/>
        <w:rPr>
          <w:b/>
          <w:i/>
          <w:szCs w:val="24"/>
        </w:rPr>
      </w:pPr>
      <w:r w:rsidRPr="002C25A5">
        <w:rPr>
          <w:szCs w:val="24"/>
        </w:rPr>
        <w:t xml:space="preserve">Свидетельство о регистрации: ______________________________________________ </w:t>
      </w:r>
      <w:r w:rsidRPr="002C25A5">
        <w:rPr>
          <w:b/>
          <w:i/>
          <w:szCs w:val="24"/>
        </w:rPr>
        <w:t>ИНН__________________________</w:t>
      </w:r>
    </w:p>
    <w:p w:rsidR="003F488C" w:rsidRPr="002C25A5" w:rsidRDefault="003F488C" w:rsidP="003F488C">
      <w:pPr>
        <w:autoSpaceDE w:val="0"/>
        <w:autoSpaceDN w:val="0"/>
        <w:adjustRightInd w:val="0"/>
        <w:ind w:firstLine="709"/>
        <w:rPr>
          <w:b/>
          <w:i/>
          <w:szCs w:val="24"/>
        </w:rPr>
      </w:pPr>
      <w:r w:rsidRPr="002C25A5">
        <w:rPr>
          <w:b/>
          <w:i/>
          <w:szCs w:val="24"/>
        </w:rPr>
        <w:t>КПП__________________________</w:t>
      </w:r>
    </w:p>
    <w:p w:rsidR="003F488C" w:rsidRPr="002C25A5" w:rsidRDefault="003F488C" w:rsidP="003F488C">
      <w:pPr>
        <w:autoSpaceDE w:val="0"/>
        <w:autoSpaceDN w:val="0"/>
        <w:adjustRightInd w:val="0"/>
        <w:ind w:firstLine="708"/>
        <w:rPr>
          <w:szCs w:val="24"/>
        </w:rPr>
      </w:pPr>
      <w:r w:rsidRPr="002C25A5">
        <w:rPr>
          <w:b/>
          <w:i/>
          <w:szCs w:val="24"/>
        </w:rPr>
        <w:t>ОГРН_________________________</w:t>
      </w:r>
      <w:r w:rsidRPr="002C25A5">
        <w:rPr>
          <w:szCs w:val="24"/>
        </w:rPr>
        <w:t>,</w:t>
      </w:r>
    </w:p>
    <w:p w:rsidR="003F488C" w:rsidRPr="002C25A5" w:rsidRDefault="003F488C" w:rsidP="003F488C">
      <w:pPr>
        <w:autoSpaceDE w:val="0"/>
        <w:autoSpaceDN w:val="0"/>
        <w:adjustRightInd w:val="0"/>
        <w:rPr>
          <w:b/>
          <w:i/>
          <w:szCs w:val="24"/>
        </w:rPr>
      </w:pPr>
      <w:r w:rsidRPr="002C25A5">
        <w:rPr>
          <w:szCs w:val="24"/>
        </w:rPr>
        <w:t>в лице</w:t>
      </w:r>
      <w:r w:rsidRPr="002C25A5">
        <w:rPr>
          <w:b/>
          <w:i/>
          <w:szCs w:val="24"/>
        </w:rPr>
        <w:t xml:space="preserve"> ___________________________________________________________________</w:t>
      </w:r>
    </w:p>
    <w:p w:rsidR="003F488C" w:rsidRPr="002C25A5" w:rsidRDefault="003F488C" w:rsidP="003F488C">
      <w:pPr>
        <w:autoSpaceDE w:val="0"/>
        <w:autoSpaceDN w:val="0"/>
        <w:adjustRightInd w:val="0"/>
        <w:ind w:firstLine="0"/>
        <w:jc w:val="center"/>
        <w:rPr>
          <w:b/>
          <w:bCs/>
          <w:i/>
          <w:iCs/>
          <w:szCs w:val="24"/>
        </w:rPr>
      </w:pPr>
      <w:r w:rsidRPr="002C25A5">
        <w:rPr>
          <w:b/>
          <w:i/>
          <w:szCs w:val="24"/>
        </w:rPr>
        <w:t>(указывается Ф.И.О.,</w:t>
      </w:r>
      <w:r w:rsidRPr="002C25A5">
        <w:rPr>
          <w:b/>
          <w:bCs/>
          <w:i/>
          <w:iCs/>
          <w:szCs w:val="24"/>
        </w:rPr>
        <w:t xml:space="preserve"> адрес, номер основного документа, удостоверяющего его личность,</w:t>
      </w:r>
    </w:p>
    <w:p w:rsidR="003F488C" w:rsidRPr="002C25A5" w:rsidRDefault="003F488C" w:rsidP="003F488C">
      <w:pPr>
        <w:ind w:firstLine="0"/>
        <w:rPr>
          <w:szCs w:val="24"/>
        </w:rPr>
      </w:pPr>
      <w:r w:rsidRPr="002C25A5">
        <w:rPr>
          <w:b/>
          <w:bCs/>
          <w:i/>
          <w:iCs/>
          <w:szCs w:val="24"/>
        </w:rPr>
        <w:t>_______________________________________________________________________________,</w:t>
      </w:r>
    </w:p>
    <w:p w:rsidR="003F488C" w:rsidRPr="002C25A5" w:rsidRDefault="003F488C" w:rsidP="003F488C">
      <w:pPr>
        <w:autoSpaceDE w:val="0"/>
        <w:autoSpaceDN w:val="0"/>
        <w:adjustRightInd w:val="0"/>
        <w:ind w:firstLine="540"/>
        <w:jc w:val="center"/>
        <w:rPr>
          <w:b/>
          <w:bCs/>
          <w:i/>
          <w:iCs/>
          <w:szCs w:val="24"/>
        </w:rPr>
      </w:pPr>
      <w:r w:rsidRPr="002C25A5">
        <w:rPr>
          <w:b/>
          <w:bCs/>
          <w:i/>
          <w:iCs/>
          <w:szCs w:val="24"/>
        </w:rPr>
        <w:t>сведения о дате выдачи указанного документа и выдавшем его органе)*</w:t>
      </w:r>
    </w:p>
    <w:p w:rsidR="003F488C" w:rsidRPr="002C25A5" w:rsidRDefault="003F488C" w:rsidP="003F488C">
      <w:pPr>
        <w:autoSpaceDE w:val="0"/>
        <w:autoSpaceDN w:val="0"/>
        <w:adjustRightInd w:val="0"/>
        <w:spacing w:before="120"/>
        <w:rPr>
          <w:szCs w:val="24"/>
        </w:rPr>
      </w:pPr>
      <w:r w:rsidRPr="002C25A5">
        <w:rPr>
          <w:b/>
          <w:i/>
          <w:szCs w:val="24"/>
        </w:rPr>
        <w:t>действующего на основании _____________________________</w:t>
      </w:r>
      <w:r w:rsidRPr="002C25A5">
        <w:rPr>
          <w:i/>
          <w:szCs w:val="24"/>
        </w:rPr>
        <w:t>,</w:t>
      </w:r>
      <w:r w:rsidRPr="002C25A5">
        <w:rPr>
          <w:b/>
          <w:i/>
          <w:szCs w:val="24"/>
        </w:rPr>
        <w:t xml:space="preserve"> </w:t>
      </w:r>
      <w:r w:rsidRPr="002C25A5">
        <w:rPr>
          <w:szCs w:val="24"/>
        </w:rPr>
        <w:t xml:space="preserve">дает свое согласие </w:t>
      </w:r>
      <w:r w:rsidRPr="002C25A5">
        <w:rPr>
          <w:b/>
          <w:snapToGrid w:val="0"/>
          <w:szCs w:val="24"/>
        </w:rPr>
        <w:t>Публичному акционерному обществу «МРСК Центра»</w:t>
      </w:r>
      <w:r w:rsidRPr="002C25A5">
        <w:rPr>
          <w:snapToGrid w:val="0"/>
          <w:szCs w:val="24"/>
        </w:rPr>
        <w:t xml:space="preserve">, зарегистрированному по адресу: </w:t>
      </w:r>
      <w:r w:rsidRPr="002C25A5">
        <w:rPr>
          <w:iCs/>
          <w:szCs w:val="24"/>
        </w:rPr>
        <w:t xml:space="preserve">РФ, 127018, г. Москва, ул. 2-я Ямская, 4 </w:t>
      </w:r>
      <w:r w:rsidRPr="002C25A5">
        <w:rPr>
          <w:szCs w:val="24"/>
        </w:rPr>
        <w:t>и</w:t>
      </w:r>
      <w:r w:rsidRPr="002C25A5">
        <w:rPr>
          <w:i/>
          <w:szCs w:val="24"/>
        </w:rPr>
        <w:t xml:space="preserve"> </w:t>
      </w:r>
      <w:r w:rsidRPr="002C25A5">
        <w:rPr>
          <w:b/>
          <w:szCs w:val="24"/>
        </w:rPr>
        <w:t>Публичному акционерному обществу «Российские сети»</w:t>
      </w:r>
      <w:r w:rsidRPr="002C25A5">
        <w:rPr>
          <w:szCs w:val="24"/>
        </w:rPr>
        <w:t xml:space="preserve">, </w:t>
      </w:r>
      <w:r w:rsidRPr="002C25A5">
        <w:rPr>
          <w:snapToGrid w:val="0"/>
          <w:szCs w:val="24"/>
        </w:rPr>
        <w:t>зарегистрированному по адресу: г. Москва, ул. Беловежская, 4, в отношении</w:t>
      </w:r>
      <w:r w:rsidRPr="002C25A5">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2C25A5">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C25A5">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F488C" w:rsidRPr="002C25A5" w:rsidRDefault="003F488C" w:rsidP="003F488C">
      <w:pPr>
        <w:spacing w:before="120"/>
        <w:ind w:firstLine="709"/>
        <w:rPr>
          <w:snapToGrid w:val="0"/>
          <w:szCs w:val="24"/>
        </w:rPr>
      </w:pPr>
      <w:r w:rsidRPr="002C25A5">
        <w:rPr>
          <w:snapToGrid w:val="0"/>
          <w:szCs w:val="24"/>
        </w:rPr>
        <w:t xml:space="preserve">Цель обработки персональных данных: </w:t>
      </w:r>
      <w:r w:rsidRPr="002C25A5">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2C25A5">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F488C" w:rsidRPr="002C25A5" w:rsidRDefault="003F488C" w:rsidP="003F488C">
      <w:pPr>
        <w:spacing w:before="120"/>
        <w:ind w:firstLine="709"/>
        <w:rPr>
          <w:snapToGrid w:val="0"/>
          <w:color w:val="000000"/>
          <w:szCs w:val="24"/>
        </w:rPr>
      </w:pPr>
      <w:r w:rsidRPr="002C25A5">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2C25A5">
        <w:rPr>
          <w:snapToGrid w:val="0"/>
          <w:color w:val="000000"/>
          <w:szCs w:val="24"/>
        </w:rPr>
        <w:t xml:space="preserve">, либо отзыва настоящего согласия </w:t>
      </w:r>
      <w:r w:rsidRPr="002C25A5">
        <w:rPr>
          <w:snapToGrid w:val="0"/>
          <w:color w:val="000000"/>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F488C" w:rsidRPr="002C25A5" w:rsidRDefault="003F488C" w:rsidP="003F488C">
      <w:pPr>
        <w:jc w:val="center"/>
        <w:rPr>
          <w:sz w:val="26"/>
          <w:szCs w:val="26"/>
        </w:rPr>
      </w:pPr>
    </w:p>
    <w:p w:rsidR="003F488C" w:rsidRPr="002C25A5" w:rsidRDefault="003F488C" w:rsidP="003F488C">
      <w:pPr>
        <w:jc w:val="center"/>
        <w:rPr>
          <w:sz w:val="26"/>
          <w:szCs w:val="26"/>
        </w:rPr>
      </w:pPr>
    </w:p>
    <w:p w:rsidR="003F488C" w:rsidRPr="002C25A5" w:rsidRDefault="003F488C" w:rsidP="003F488C">
      <w:pPr>
        <w:ind w:firstLine="709"/>
        <w:rPr>
          <w:snapToGrid w:val="0"/>
          <w:szCs w:val="24"/>
        </w:rPr>
      </w:pPr>
    </w:p>
    <w:p w:rsidR="003F488C" w:rsidRPr="002C25A5" w:rsidRDefault="003F488C" w:rsidP="003F488C">
      <w:pPr>
        <w:ind w:firstLine="0"/>
        <w:jc w:val="left"/>
        <w:rPr>
          <w:color w:val="000000"/>
          <w:sz w:val="26"/>
          <w:szCs w:val="26"/>
        </w:rPr>
      </w:pPr>
      <w:r w:rsidRPr="002C25A5">
        <w:rPr>
          <w:color w:val="000000"/>
          <w:sz w:val="26"/>
          <w:szCs w:val="26"/>
        </w:rPr>
        <w:t>_______________________                                                   ______________________</w:t>
      </w:r>
    </w:p>
    <w:p w:rsidR="003F488C" w:rsidRPr="002C25A5" w:rsidRDefault="003F488C" w:rsidP="003F488C">
      <w:pPr>
        <w:ind w:firstLine="0"/>
        <w:jc w:val="left"/>
        <w:rPr>
          <w:sz w:val="20"/>
        </w:rPr>
      </w:pPr>
      <w:r w:rsidRPr="002C25A5">
        <w:rPr>
          <w:sz w:val="20"/>
        </w:rPr>
        <w:t>(Подпись субъекта персональных данных/</w:t>
      </w:r>
    </w:p>
    <w:p w:rsidR="003F488C" w:rsidRPr="002C25A5" w:rsidRDefault="003F488C" w:rsidP="003F488C">
      <w:pPr>
        <w:ind w:firstLine="0"/>
        <w:jc w:val="left"/>
        <w:rPr>
          <w:sz w:val="20"/>
        </w:rPr>
      </w:pPr>
      <w:r w:rsidRPr="002C25A5">
        <w:rPr>
          <w:sz w:val="20"/>
        </w:rPr>
        <w:t>уполномоченного представителя</w:t>
      </w:r>
      <w:r w:rsidRPr="002C25A5">
        <w:rPr>
          <w:sz w:val="26"/>
          <w:szCs w:val="26"/>
        </w:rPr>
        <w:t xml:space="preserve">)                                                   </w:t>
      </w:r>
      <w:r w:rsidRPr="002C25A5">
        <w:rPr>
          <w:sz w:val="20"/>
        </w:rPr>
        <w:t>(Ф.И.О. и должность подписавшего)</w:t>
      </w:r>
    </w:p>
    <w:p w:rsidR="003F488C" w:rsidRPr="002C25A5" w:rsidRDefault="003F488C" w:rsidP="003F488C">
      <w:pPr>
        <w:jc w:val="left"/>
        <w:rPr>
          <w:bCs/>
        </w:rPr>
      </w:pPr>
      <w:r w:rsidRPr="002C25A5">
        <w:rPr>
          <w:b/>
          <w:bCs/>
        </w:rPr>
        <w:t>М.П.</w:t>
      </w:r>
    </w:p>
    <w:p w:rsidR="003F488C" w:rsidRPr="002C25A5" w:rsidRDefault="003F488C" w:rsidP="003F488C">
      <w:pPr>
        <w:ind w:firstLine="0"/>
        <w:jc w:val="left"/>
        <w:rPr>
          <w:bCs/>
        </w:rPr>
      </w:pPr>
    </w:p>
    <w:p w:rsidR="003F488C" w:rsidRPr="002C25A5" w:rsidRDefault="003F488C" w:rsidP="003F488C">
      <w:pPr>
        <w:ind w:firstLine="0"/>
        <w:jc w:val="left"/>
      </w:pPr>
      <w:r w:rsidRPr="002C25A5">
        <w:br w:type="page"/>
      </w:r>
    </w:p>
    <w:p w:rsidR="003F488C" w:rsidRPr="002C25A5" w:rsidRDefault="003F488C" w:rsidP="003F488C">
      <w:pPr>
        <w:pStyle w:val="3"/>
        <w:numPr>
          <w:ilvl w:val="2"/>
          <w:numId w:val="108"/>
        </w:numPr>
        <w:rPr>
          <w:sz w:val="24"/>
          <w:szCs w:val="24"/>
        </w:rPr>
      </w:pPr>
      <w:bookmarkStart w:id="2498" w:name="_Toc439252801"/>
      <w:bookmarkStart w:id="2499" w:name="_Toc439323774"/>
      <w:bookmarkStart w:id="2500" w:name="_Toc440361409"/>
      <w:bookmarkStart w:id="2501" w:name="_Toc440376291"/>
      <w:bookmarkStart w:id="2502" w:name="_Toc440382549"/>
      <w:bookmarkStart w:id="2503" w:name="_Toc440447219"/>
      <w:bookmarkStart w:id="2504" w:name="_Toc440632380"/>
      <w:bookmarkStart w:id="2505" w:name="_Toc440875152"/>
      <w:bookmarkStart w:id="2506" w:name="_Toc441131139"/>
      <w:bookmarkStart w:id="2507" w:name="_Toc441572145"/>
      <w:bookmarkStart w:id="2508" w:name="_Toc441575237"/>
      <w:bookmarkStart w:id="2509" w:name="_Toc442195903"/>
      <w:bookmarkStart w:id="2510" w:name="_Toc442251945"/>
      <w:bookmarkStart w:id="2511" w:name="_Toc442258894"/>
      <w:bookmarkStart w:id="2512" w:name="_Toc442259134"/>
      <w:bookmarkStart w:id="2513" w:name="_Toc442265445"/>
      <w:bookmarkStart w:id="2514" w:name="_Toc447292651"/>
      <w:bookmarkStart w:id="2515" w:name="_Toc461809097"/>
      <w:bookmarkStart w:id="2516" w:name="_Toc463514516"/>
      <w:bookmarkStart w:id="2517" w:name="_Toc466908636"/>
      <w:bookmarkStart w:id="2518" w:name="_Toc468196575"/>
      <w:bookmarkStart w:id="2519" w:name="_Toc468446656"/>
      <w:bookmarkStart w:id="2520" w:name="_Toc468446850"/>
      <w:bookmarkStart w:id="2521" w:name="_Toc469479706"/>
      <w:bookmarkStart w:id="2522" w:name="_Toc471986656"/>
      <w:bookmarkStart w:id="2523" w:name="_Toc498509290"/>
      <w:r w:rsidRPr="002C25A5">
        <w:rPr>
          <w:sz w:val="24"/>
          <w:szCs w:val="24"/>
        </w:rPr>
        <w:lastRenderedPageBreak/>
        <w:t>Инструкции по заполнению</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rsidR="003F488C" w:rsidRPr="002C25A5" w:rsidRDefault="003F488C" w:rsidP="003F488C">
      <w:pPr>
        <w:numPr>
          <w:ilvl w:val="3"/>
          <w:numId w:val="108"/>
        </w:numPr>
        <w:tabs>
          <w:tab w:val="clear" w:pos="1134"/>
          <w:tab w:val="num" w:pos="-2127"/>
        </w:tabs>
        <w:suppressAutoHyphens/>
        <w:spacing w:after="60" w:line="288" w:lineRule="auto"/>
        <w:ind w:left="0" w:firstLine="0"/>
        <w:rPr>
          <w:bCs/>
          <w:szCs w:val="24"/>
        </w:rPr>
      </w:pPr>
      <w:r w:rsidRPr="002C25A5">
        <w:rPr>
          <w:bCs/>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3F488C" w:rsidRPr="002C25A5" w:rsidRDefault="003F488C" w:rsidP="003F488C">
      <w:pPr>
        <w:numPr>
          <w:ilvl w:val="3"/>
          <w:numId w:val="108"/>
        </w:numPr>
        <w:tabs>
          <w:tab w:val="clear" w:pos="1134"/>
          <w:tab w:val="num" w:pos="-2127"/>
        </w:tabs>
        <w:suppressAutoHyphens/>
        <w:spacing w:after="60" w:line="288" w:lineRule="auto"/>
        <w:ind w:left="0" w:firstLine="0"/>
        <w:rPr>
          <w:bCs/>
          <w:szCs w:val="24"/>
        </w:rPr>
      </w:pPr>
      <w:r w:rsidRPr="002C25A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«МРСК Центра» и в уполномоченные государственные органы указанных сведений.</w:t>
      </w:r>
    </w:p>
    <w:p w:rsidR="003F488C" w:rsidRPr="002C25A5" w:rsidRDefault="003F488C" w:rsidP="003F488C">
      <w:pPr>
        <w:numPr>
          <w:ilvl w:val="3"/>
          <w:numId w:val="108"/>
        </w:numPr>
        <w:tabs>
          <w:tab w:val="clear" w:pos="1134"/>
          <w:tab w:val="num" w:pos="-2127"/>
        </w:tabs>
        <w:suppressAutoHyphens/>
        <w:spacing w:after="60" w:line="288" w:lineRule="auto"/>
        <w:ind w:left="0" w:firstLine="0"/>
        <w:rPr>
          <w:b/>
          <w:bCs/>
          <w:szCs w:val="24"/>
        </w:rPr>
      </w:pPr>
      <w:r w:rsidRPr="002C25A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3F488C" w:rsidRDefault="003F488C" w:rsidP="003F488C">
      <w:pPr>
        <w:ind w:firstLine="0"/>
        <w:jc w:val="left"/>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516845464"/>
      <w:r w:rsidRPr="0088090C">
        <w:rPr>
          <w:sz w:val="24"/>
          <w:szCs w:val="24"/>
        </w:rPr>
        <w:lastRenderedPageBreak/>
        <w:t>Соглашение о неустойке (форма 14)</w:t>
      </w:r>
      <w:bookmarkEnd w:id="2476"/>
      <w:bookmarkEnd w:id="2477"/>
      <w:bookmarkEnd w:id="2478"/>
      <w:bookmarkEnd w:id="2479"/>
      <w:bookmarkEnd w:id="2480"/>
      <w:bookmarkEnd w:id="2524"/>
    </w:p>
    <w:p w:rsidR="00211593" w:rsidRPr="0088090C" w:rsidRDefault="00211593" w:rsidP="00363FC9">
      <w:pPr>
        <w:pStyle w:val="3"/>
        <w:numPr>
          <w:ilvl w:val="2"/>
          <w:numId w:val="80"/>
        </w:numPr>
        <w:rPr>
          <w:sz w:val="24"/>
          <w:szCs w:val="24"/>
        </w:rPr>
      </w:pPr>
      <w:bookmarkStart w:id="2525" w:name="_Toc439170715"/>
      <w:bookmarkStart w:id="2526" w:name="_Toc439172817"/>
      <w:bookmarkStart w:id="2527" w:name="_Toc439173259"/>
      <w:bookmarkStart w:id="2528" w:name="_Toc439238255"/>
      <w:bookmarkStart w:id="2529" w:name="_Toc439252803"/>
      <w:bookmarkStart w:id="2530" w:name="_Toc439323776"/>
      <w:bookmarkStart w:id="2531" w:name="_Toc440361411"/>
      <w:bookmarkStart w:id="2532" w:name="_Toc440376293"/>
      <w:bookmarkStart w:id="2533" w:name="_Toc440382551"/>
      <w:bookmarkStart w:id="2534" w:name="_Toc440447221"/>
      <w:bookmarkStart w:id="2535" w:name="_Toc440632382"/>
      <w:bookmarkStart w:id="2536" w:name="_Toc440875154"/>
      <w:bookmarkStart w:id="2537" w:name="_Toc441131141"/>
      <w:bookmarkStart w:id="2538" w:name="_Toc441572147"/>
      <w:bookmarkStart w:id="2539" w:name="_Toc441575239"/>
      <w:bookmarkStart w:id="2540" w:name="_Toc442434900"/>
      <w:bookmarkStart w:id="2541" w:name="_Toc442435739"/>
      <w:bookmarkStart w:id="2542" w:name="_Toc462044833"/>
      <w:bookmarkStart w:id="2543" w:name="_Toc462068536"/>
      <w:bookmarkStart w:id="2544" w:name="_Toc463514226"/>
      <w:bookmarkStart w:id="2545" w:name="_Toc469480464"/>
      <w:bookmarkStart w:id="2546" w:name="_Toc471823255"/>
      <w:bookmarkStart w:id="2547" w:name="_Toc498512116"/>
      <w:r w:rsidRPr="0088090C">
        <w:rPr>
          <w:sz w:val="24"/>
          <w:szCs w:val="24"/>
        </w:rPr>
        <w:t>Форма соглашения о неустойке</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F20B07">
        <w:fldChar w:fldCharType="begin"/>
      </w:r>
      <w:r w:rsidR="00F20B07">
        <w:instrText xml:space="preserve"> REF _Ref303323780 \r \h  \* MERGEFORMAT </w:instrText>
      </w:r>
      <w:r w:rsidR="00F20B07">
        <w:fldChar w:fldCharType="separate"/>
      </w:r>
      <w:r w:rsidR="00D31E8D" w:rsidRPr="00D31E8D">
        <w:rPr>
          <w:vertAlign w:val="subscript"/>
        </w:rPr>
        <w:t>1.1.4</w:t>
      </w:r>
      <w:r w:rsidR="00F20B07">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C12D6E">
        <w:rPr>
          <w:vertAlign w:val="subscript"/>
        </w:rPr>
        <w:fldChar w:fldCharType="begin"/>
      </w:r>
      <w:r>
        <w:rPr>
          <w:vertAlign w:val="subscript"/>
        </w:rPr>
        <w:instrText xml:space="preserve"> REF _Ref303323780 \r \h </w:instrText>
      </w:r>
      <w:r w:rsidR="00C12D6E">
        <w:rPr>
          <w:vertAlign w:val="subscript"/>
        </w:rPr>
      </w:r>
      <w:r w:rsidR="00C12D6E">
        <w:rPr>
          <w:vertAlign w:val="subscript"/>
        </w:rPr>
        <w:fldChar w:fldCharType="separate"/>
      </w:r>
      <w:r w:rsidR="00D31E8D">
        <w:rPr>
          <w:vertAlign w:val="subscript"/>
        </w:rPr>
        <w:t>1.1.4</w:t>
      </w:r>
      <w:r w:rsidR="00C12D6E">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xml:space="preserve">, предложившим наилучшую заявку, либо единственным Участником, соответствующим требованиям документации о </w:t>
      </w:r>
      <w:r w:rsidR="00A57773" w:rsidRPr="00A57773">
        <w:rPr>
          <w:szCs w:val="24"/>
        </w:rPr>
        <w:lastRenderedPageBreak/>
        <w:t>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48" w:name="_Toc439170716"/>
      <w:bookmarkStart w:id="2549" w:name="_Toc439172818"/>
      <w:bookmarkStart w:id="2550" w:name="_Toc439173260"/>
      <w:bookmarkStart w:id="2551" w:name="_Toc439238256"/>
      <w:bookmarkStart w:id="2552" w:name="_Toc439252804"/>
      <w:bookmarkStart w:id="2553" w:name="_Toc439323777"/>
      <w:bookmarkStart w:id="2554" w:name="_Toc440361412"/>
      <w:bookmarkStart w:id="2555" w:name="_Toc440376294"/>
      <w:bookmarkStart w:id="2556" w:name="_Toc440382552"/>
      <w:bookmarkStart w:id="2557" w:name="_Toc440447222"/>
      <w:bookmarkStart w:id="2558" w:name="_Toc440632383"/>
      <w:bookmarkStart w:id="2559" w:name="_Toc440875155"/>
      <w:bookmarkStart w:id="2560" w:name="_Toc441131142"/>
      <w:bookmarkStart w:id="2561" w:name="_Toc441572148"/>
      <w:bookmarkStart w:id="2562" w:name="_Toc441575240"/>
      <w:bookmarkStart w:id="2563" w:name="_Toc442434901"/>
      <w:bookmarkStart w:id="2564" w:name="_Toc442435740"/>
      <w:bookmarkStart w:id="2565" w:name="_Toc462044834"/>
      <w:bookmarkStart w:id="2566" w:name="_Toc462068537"/>
      <w:bookmarkStart w:id="2567" w:name="_Toc463514227"/>
      <w:bookmarkStart w:id="2568" w:name="_Toc469480465"/>
      <w:bookmarkStart w:id="2569" w:name="_Toc471823256"/>
      <w:bookmarkStart w:id="2570" w:name="_Toc498512117"/>
      <w:r w:rsidRPr="0088090C">
        <w:rPr>
          <w:sz w:val="24"/>
          <w:szCs w:val="24"/>
        </w:rPr>
        <w:lastRenderedPageBreak/>
        <w:t>Инструкции по заполнению</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82703F">
          <w:headerReference w:type="even" r:id="rId44"/>
          <w:headerReference w:type="default" r:id="rId45"/>
          <w:footerReference w:type="even" r:id="rId46"/>
          <w:headerReference w:type="first" r:id="rId47"/>
          <w:footerReference w:type="first" r:id="rId48"/>
          <w:pgSz w:w="11906" w:h="16838" w:code="9"/>
          <w:pgMar w:top="680" w:right="707" w:bottom="539" w:left="1134" w:header="709" w:footer="709" w:gutter="0"/>
          <w:cols w:space="720"/>
          <w:docGrid w:linePitch="360"/>
        </w:sectPr>
      </w:pPr>
      <w:bookmarkStart w:id="2571" w:name="_Ref440272274"/>
      <w:bookmarkStart w:id="2572" w:name="_Ref440274756"/>
      <w:bookmarkStart w:id="2573"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4" w:name="_Ref462067305"/>
      <w:bookmarkStart w:id="2575"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74"/>
      <w:bookmarkEnd w:id="2575"/>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76" w:name="_Toc462068539"/>
      <w:bookmarkStart w:id="2577" w:name="_Toc463514229"/>
      <w:bookmarkStart w:id="2578" w:name="_Toc469480467"/>
      <w:bookmarkStart w:id="2579" w:name="_Toc471823258"/>
      <w:bookmarkStart w:id="2580" w:name="_Toc498512119"/>
      <w:r w:rsidRPr="00CC5A3A">
        <w:rPr>
          <w:sz w:val="24"/>
          <w:szCs w:val="24"/>
        </w:rPr>
        <w:t>Форма Расписки  сдачи-приемки соглашения о неустойке</w:t>
      </w:r>
      <w:bookmarkEnd w:id="2576"/>
      <w:bookmarkEnd w:id="2577"/>
      <w:bookmarkEnd w:id="2578"/>
      <w:bookmarkEnd w:id="2579"/>
      <w:bookmarkEnd w:id="2580"/>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1" w:name="_Toc462068540"/>
      <w:bookmarkStart w:id="2582" w:name="_Toc463514230"/>
      <w:bookmarkStart w:id="2583" w:name="_Toc469480468"/>
      <w:bookmarkStart w:id="2584" w:name="_Toc471823259"/>
      <w:bookmarkStart w:id="2585" w:name="_Toc498512120"/>
      <w:r w:rsidRPr="00CC5A3A">
        <w:rPr>
          <w:sz w:val="24"/>
          <w:szCs w:val="24"/>
        </w:rPr>
        <w:lastRenderedPageBreak/>
        <w:t>Инструкции по заполнению</w:t>
      </w:r>
      <w:bookmarkEnd w:id="2581"/>
      <w:bookmarkEnd w:id="2582"/>
      <w:bookmarkEnd w:id="2583"/>
      <w:bookmarkEnd w:id="2584"/>
      <w:bookmarkEnd w:id="2585"/>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6" w:name="_Ref462068049"/>
      <w:bookmarkStart w:id="2587"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1"/>
      <w:bookmarkEnd w:id="2572"/>
      <w:bookmarkEnd w:id="2573"/>
      <w:bookmarkEnd w:id="2586"/>
      <w:bookmarkEnd w:id="2587"/>
    </w:p>
    <w:p w:rsidR="00211593" w:rsidRPr="0088090C" w:rsidRDefault="00211593" w:rsidP="00363FC9">
      <w:pPr>
        <w:pStyle w:val="3"/>
        <w:numPr>
          <w:ilvl w:val="2"/>
          <w:numId w:val="80"/>
        </w:numPr>
        <w:rPr>
          <w:sz w:val="24"/>
          <w:szCs w:val="24"/>
        </w:rPr>
      </w:pPr>
      <w:bookmarkStart w:id="2588" w:name="_Toc439170718"/>
      <w:bookmarkStart w:id="2589" w:name="_Toc439172820"/>
      <w:bookmarkStart w:id="2590" w:name="_Toc439173262"/>
      <w:bookmarkStart w:id="2591" w:name="_Toc439238258"/>
      <w:bookmarkStart w:id="2592" w:name="_Toc439252806"/>
      <w:bookmarkStart w:id="2593" w:name="_Toc439323779"/>
      <w:bookmarkStart w:id="2594" w:name="_Toc440361414"/>
      <w:bookmarkStart w:id="2595" w:name="_Toc440376296"/>
      <w:bookmarkStart w:id="2596" w:name="_Toc440382554"/>
      <w:bookmarkStart w:id="2597" w:name="_Toc440447224"/>
      <w:bookmarkStart w:id="2598" w:name="_Toc440632385"/>
      <w:bookmarkStart w:id="2599" w:name="_Toc440875157"/>
      <w:bookmarkStart w:id="2600" w:name="_Toc441131144"/>
      <w:bookmarkStart w:id="2601" w:name="_Toc441572150"/>
      <w:bookmarkStart w:id="2602" w:name="_Toc441575242"/>
      <w:bookmarkStart w:id="2603" w:name="_Toc442434903"/>
      <w:bookmarkStart w:id="2604" w:name="_Toc442435742"/>
      <w:bookmarkStart w:id="2605" w:name="_Toc462044836"/>
      <w:bookmarkStart w:id="2606" w:name="_Toc462068542"/>
      <w:bookmarkStart w:id="2607" w:name="_Toc463514232"/>
      <w:bookmarkStart w:id="2608" w:name="_Toc469480470"/>
      <w:bookmarkStart w:id="2609" w:name="_Toc471823261"/>
      <w:bookmarkStart w:id="2610" w:name="_Toc498512122"/>
      <w:r w:rsidRPr="0088090C">
        <w:rPr>
          <w:sz w:val="24"/>
          <w:szCs w:val="24"/>
        </w:rPr>
        <w:t xml:space="preserve">Форма </w:t>
      </w:r>
      <w:bookmarkEnd w:id="2588"/>
      <w:r w:rsidRPr="0088090C">
        <w:rPr>
          <w:sz w:val="24"/>
          <w:szCs w:val="24"/>
        </w:rPr>
        <w:t>согласия Участника налоговым органам на разглашение сведений, составляющих налоговую тайну</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1" w:name="_Toc300142269"/>
      <w:bookmarkStart w:id="2612" w:name="_Toc441572151"/>
      <w:bookmarkStart w:id="2613" w:name="_Toc441575243"/>
      <w:bookmarkStart w:id="2614" w:name="_Toc442434904"/>
      <w:bookmarkStart w:id="2615" w:name="_Toc442435743"/>
      <w:bookmarkStart w:id="2616" w:name="_Toc462044837"/>
      <w:bookmarkStart w:id="2617" w:name="_Toc462068543"/>
      <w:bookmarkStart w:id="2618" w:name="_Toc463514233"/>
      <w:bookmarkStart w:id="2619" w:name="_Toc469480471"/>
      <w:bookmarkStart w:id="2620" w:name="_Toc471823262"/>
      <w:bookmarkStart w:id="2621" w:name="_Toc498512123"/>
      <w:bookmarkStart w:id="2622" w:name="_Toc309735391"/>
      <w:bookmarkStart w:id="2623"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1"/>
      <w:bookmarkEnd w:id="2612"/>
      <w:bookmarkEnd w:id="2613"/>
      <w:bookmarkEnd w:id="2614"/>
      <w:bookmarkEnd w:id="2615"/>
      <w:bookmarkEnd w:id="2616"/>
      <w:bookmarkEnd w:id="2617"/>
      <w:bookmarkEnd w:id="2618"/>
      <w:bookmarkEnd w:id="2619"/>
      <w:bookmarkEnd w:id="2620"/>
      <w:bookmarkEnd w:id="2621"/>
      <w:r w:rsidRPr="007857E5">
        <w:rPr>
          <w:b/>
          <w:snapToGrid w:val="0"/>
          <w:szCs w:val="24"/>
        </w:rPr>
        <w:t xml:space="preserve"> </w:t>
      </w:r>
      <w:bookmarkEnd w:id="2622"/>
      <w:bookmarkEnd w:id="2623"/>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r w:rsidR="002070DC" w:rsidRPr="002070DC">
        <w:rPr>
          <w:szCs w:val="24"/>
        </w:rPr>
        <w:t xml:space="preserve"> </w:t>
      </w:r>
      <w:r w:rsidR="002070DC" w:rsidRPr="00B72058">
        <w:rPr>
          <w:szCs w:val="24"/>
        </w:rPr>
        <w:t>и ПАО «МРСК Центра и Приволжья (ИНН 5260200603, ОГРН 1075260020043)</w:t>
      </w:r>
      <w:r w:rsidR="001430F1" w:rsidRPr="0008171A">
        <w:rPr>
          <w:szCs w:val="24"/>
        </w:rPr>
        <w:t>.</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24" w:name="_Toc439170719"/>
      <w:bookmarkStart w:id="2625" w:name="_Toc439172821"/>
      <w:bookmarkStart w:id="2626" w:name="_Toc439173263"/>
      <w:bookmarkStart w:id="2627" w:name="_Toc439238259"/>
      <w:bookmarkStart w:id="2628" w:name="_Toc439252807"/>
      <w:bookmarkStart w:id="2629" w:name="_Toc439323780"/>
      <w:bookmarkStart w:id="2630" w:name="_Toc440361415"/>
      <w:bookmarkStart w:id="2631" w:name="_Toc440376297"/>
      <w:bookmarkStart w:id="2632" w:name="_Toc440382555"/>
      <w:bookmarkStart w:id="2633" w:name="_Toc440447225"/>
      <w:bookmarkStart w:id="2634" w:name="_Toc440632386"/>
      <w:bookmarkStart w:id="2635" w:name="_Toc440875158"/>
      <w:bookmarkStart w:id="2636" w:name="_Toc441131145"/>
      <w:bookmarkStart w:id="2637" w:name="_Toc441572152"/>
      <w:bookmarkStart w:id="2638" w:name="_Toc441575244"/>
      <w:bookmarkStart w:id="2639" w:name="_Toc442434905"/>
      <w:bookmarkStart w:id="2640" w:name="_Toc442435744"/>
      <w:bookmarkStart w:id="2641" w:name="_Toc462044838"/>
      <w:bookmarkStart w:id="2642" w:name="_Toc462068544"/>
      <w:bookmarkStart w:id="2643" w:name="_Toc463514234"/>
      <w:bookmarkStart w:id="2644" w:name="_Toc469480472"/>
      <w:bookmarkStart w:id="2645" w:name="_Toc471823263"/>
      <w:bookmarkStart w:id="2646" w:name="_Toc498512124"/>
      <w:r w:rsidRPr="0088090C">
        <w:rPr>
          <w:sz w:val="24"/>
          <w:szCs w:val="24"/>
        </w:rPr>
        <w:lastRenderedPageBreak/>
        <w:t>Инструкции по заполнению</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47" w:name="_Ref93268095"/>
      <w:bookmarkStart w:id="2648" w:name="_Ref93268099"/>
      <w:bookmarkStart w:id="2649" w:name="_Toc98253958"/>
      <w:bookmarkStart w:id="2650" w:name="_Toc165173884"/>
      <w:bookmarkStart w:id="2651" w:name="_Toc423423678"/>
      <w:bookmarkStart w:id="2652" w:name="_Ref440272510"/>
      <w:bookmarkStart w:id="2653" w:name="_Ref440274961"/>
      <w:bookmarkStart w:id="2654" w:name="_Ref90381141"/>
      <w:bookmarkStart w:id="2655" w:name="_Toc90385121"/>
      <w:bookmarkStart w:id="2656" w:name="_Toc98253952"/>
      <w:bookmarkStart w:id="2657" w:name="_Toc165173878"/>
      <w:bookmarkStart w:id="2658" w:name="_Toc423427449"/>
      <w:bookmarkStart w:id="2659" w:name="_Toc441131146"/>
      <w:bookmarkStart w:id="2660"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1" w:name="_Toc90385125"/>
      <w:bookmarkStart w:id="2662" w:name="_Toc439170705"/>
      <w:bookmarkStart w:id="2663" w:name="_Toc439172807"/>
      <w:bookmarkStart w:id="2664" w:name="_Toc439173268"/>
      <w:bookmarkStart w:id="2665" w:name="_Toc439238264"/>
      <w:bookmarkStart w:id="2666" w:name="_Toc439252812"/>
      <w:bookmarkStart w:id="2667" w:name="_Toc439323785"/>
      <w:bookmarkStart w:id="2668" w:name="_Toc440361420"/>
      <w:bookmarkStart w:id="2669" w:name="_Toc440376302"/>
      <w:bookmarkStart w:id="2670" w:name="_Toc440382560"/>
      <w:bookmarkStart w:id="2671" w:name="_Toc440447230"/>
      <w:bookmarkStart w:id="2672" w:name="_Toc440632391"/>
      <w:bookmarkStart w:id="2673" w:name="_Toc440875160"/>
      <w:bookmarkStart w:id="2674" w:name="_Toc441131147"/>
      <w:bookmarkStart w:id="2675" w:name="_Toc441572154"/>
      <w:bookmarkStart w:id="2676" w:name="_Toc441575246"/>
      <w:bookmarkStart w:id="2677" w:name="_Toc442434907"/>
      <w:bookmarkStart w:id="2678" w:name="_Toc442435746"/>
      <w:bookmarkStart w:id="2679" w:name="_Toc462044840"/>
      <w:bookmarkStart w:id="2680" w:name="_Toc462068546"/>
      <w:bookmarkStart w:id="2681" w:name="_Toc463514236"/>
      <w:bookmarkStart w:id="2682" w:name="_Toc469480474"/>
      <w:bookmarkStart w:id="2683" w:name="_Toc471823265"/>
      <w:bookmarkStart w:id="2684" w:name="_Toc498512126"/>
      <w:r w:rsidRPr="0088090C">
        <w:rPr>
          <w:sz w:val="24"/>
          <w:szCs w:val="24"/>
        </w:rPr>
        <w:t xml:space="preserve">Форма </w:t>
      </w:r>
      <w:bookmarkEnd w:id="2661"/>
      <w:bookmarkEnd w:id="2662"/>
      <w:bookmarkEnd w:id="2663"/>
      <w:bookmarkEnd w:id="2664"/>
      <w:bookmarkEnd w:id="2665"/>
      <w:bookmarkEnd w:id="2666"/>
      <w:bookmarkEnd w:id="2667"/>
      <w:bookmarkEnd w:id="2668"/>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669"/>
      <w:bookmarkEnd w:id="2670"/>
      <w:bookmarkEnd w:id="2671"/>
      <w:bookmarkEnd w:id="2672"/>
      <w:bookmarkEnd w:id="2673"/>
      <w:bookmarkEnd w:id="2674"/>
      <w:bookmarkEnd w:id="2675"/>
      <w:bookmarkEnd w:id="2676"/>
      <w:r w:rsidR="00493F1A" w:rsidRPr="0088090C">
        <w:rPr>
          <w:sz w:val="24"/>
          <w:szCs w:val="24"/>
        </w:rPr>
        <w:t>субподрядчиками</w:t>
      </w:r>
      <w:bookmarkEnd w:id="2677"/>
      <w:bookmarkEnd w:id="2678"/>
      <w:bookmarkEnd w:id="2679"/>
      <w:bookmarkEnd w:id="2680"/>
      <w:bookmarkEnd w:id="2681"/>
      <w:bookmarkEnd w:id="2682"/>
      <w:bookmarkEnd w:id="2683"/>
      <w:bookmarkEnd w:id="268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85" w:name="_Toc90385126"/>
      <w:bookmarkStart w:id="2686" w:name="_Toc98253959"/>
      <w:bookmarkStart w:id="2687" w:name="_Toc157248211"/>
      <w:bookmarkStart w:id="2688" w:name="_Toc157496580"/>
      <w:bookmarkStart w:id="2689" w:name="_Toc158206119"/>
      <w:bookmarkStart w:id="2690" w:name="_Toc164057804"/>
      <w:bookmarkStart w:id="2691" w:name="_Toc164137154"/>
      <w:bookmarkStart w:id="2692" w:name="_Toc164161314"/>
      <w:bookmarkStart w:id="2693" w:name="_Toc165173885"/>
      <w:r>
        <w:rPr>
          <w:b/>
          <w:szCs w:val="24"/>
        </w:rPr>
        <w:br w:type="page"/>
      </w:r>
    </w:p>
    <w:p w:rsidR="00211593" w:rsidRPr="0088090C" w:rsidRDefault="00211593" w:rsidP="00363FC9">
      <w:pPr>
        <w:pStyle w:val="3"/>
        <w:numPr>
          <w:ilvl w:val="2"/>
          <w:numId w:val="80"/>
        </w:numPr>
        <w:rPr>
          <w:sz w:val="24"/>
          <w:szCs w:val="24"/>
        </w:rPr>
      </w:pPr>
      <w:bookmarkStart w:id="2694" w:name="_Toc439170706"/>
      <w:bookmarkStart w:id="2695" w:name="_Toc439172808"/>
      <w:bookmarkStart w:id="2696" w:name="_Toc439173269"/>
      <w:bookmarkStart w:id="2697" w:name="_Toc439238265"/>
      <w:bookmarkStart w:id="2698" w:name="_Toc439252813"/>
      <w:bookmarkStart w:id="2699" w:name="_Toc439323786"/>
      <w:bookmarkStart w:id="2700" w:name="_Toc440361421"/>
      <w:bookmarkStart w:id="2701" w:name="_Toc440376303"/>
      <w:bookmarkStart w:id="2702" w:name="_Toc440382561"/>
      <w:bookmarkStart w:id="2703" w:name="_Toc440447231"/>
      <w:bookmarkStart w:id="2704" w:name="_Toc440632392"/>
      <w:bookmarkStart w:id="2705" w:name="_Toc440875161"/>
      <w:bookmarkStart w:id="2706" w:name="_Toc441131148"/>
      <w:bookmarkStart w:id="2707" w:name="_Toc441572155"/>
      <w:bookmarkStart w:id="2708" w:name="_Toc441575247"/>
      <w:bookmarkStart w:id="2709" w:name="_Toc442434908"/>
      <w:bookmarkStart w:id="2710" w:name="_Toc442435747"/>
      <w:bookmarkStart w:id="2711" w:name="_Toc462044841"/>
      <w:bookmarkStart w:id="2712" w:name="_Toc462068547"/>
      <w:bookmarkStart w:id="2713" w:name="_Toc463514237"/>
      <w:bookmarkStart w:id="2714" w:name="_Toc469480475"/>
      <w:bookmarkStart w:id="2715" w:name="_Toc471823266"/>
      <w:bookmarkStart w:id="2716" w:name="_Toc498512127"/>
      <w:r w:rsidRPr="0088090C">
        <w:rPr>
          <w:sz w:val="24"/>
          <w:szCs w:val="24"/>
        </w:rPr>
        <w:lastRenderedPageBreak/>
        <w:t>Инструкции по заполнению</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C12D6E">
        <w:rPr>
          <w:sz w:val="24"/>
          <w:szCs w:val="24"/>
        </w:rPr>
        <w:fldChar w:fldCharType="begin"/>
      </w:r>
      <w:r w:rsidR="009922AC">
        <w:rPr>
          <w:sz w:val="24"/>
          <w:szCs w:val="24"/>
        </w:rPr>
        <w:instrText xml:space="preserve"> REF _Ref441571951 \r \h </w:instrText>
      </w:r>
      <w:r w:rsidR="00C12D6E">
        <w:rPr>
          <w:sz w:val="24"/>
          <w:szCs w:val="24"/>
        </w:rPr>
      </w:r>
      <w:r w:rsidR="00C12D6E">
        <w:rPr>
          <w:sz w:val="24"/>
          <w:szCs w:val="24"/>
        </w:rPr>
        <w:fldChar w:fldCharType="separate"/>
      </w:r>
      <w:r w:rsidR="00D31E8D">
        <w:rPr>
          <w:sz w:val="24"/>
          <w:szCs w:val="24"/>
        </w:rPr>
        <w:t>3.3.3</w:t>
      </w:r>
      <w:r w:rsidR="00C12D6E">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C12D6E">
        <w:rPr>
          <w:sz w:val="24"/>
          <w:szCs w:val="24"/>
        </w:rPr>
        <w:fldChar w:fldCharType="begin"/>
      </w:r>
      <w:r w:rsidR="00211593">
        <w:rPr>
          <w:sz w:val="24"/>
          <w:szCs w:val="24"/>
        </w:rPr>
        <w:instrText xml:space="preserve"> REF _Ref440274337 \r \h </w:instrText>
      </w:r>
      <w:r w:rsidR="00C12D6E">
        <w:rPr>
          <w:sz w:val="24"/>
          <w:szCs w:val="24"/>
        </w:rPr>
      </w:r>
      <w:r w:rsidR="00C12D6E">
        <w:rPr>
          <w:sz w:val="24"/>
          <w:szCs w:val="24"/>
        </w:rPr>
        <w:fldChar w:fldCharType="separate"/>
      </w:r>
      <w:r w:rsidR="00D31E8D">
        <w:rPr>
          <w:sz w:val="24"/>
          <w:szCs w:val="24"/>
        </w:rPr>
        <w:t>5.2</w:t>
      </w:r>
      <w:r w:rsidR="00C12D6E">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12D6E">
        <w:rPr>
          <w:sz w:val="24"/>
          <w:szCs w:val="24"/>
        </w:rPr>
        <w:fldChar w:fldCharType="begin"/>
      </w:r>
      <w:r w:rsidR="00211593">
        <w:rPr>
          <w:sz w:val="24"/>
          <w:szCs w:val="24"/>
        </w:rPr>
        <w:instrText xml:space="preserve"> REF _Ref440274366 \r \h </w:instrText>
      </w:r>
      <w:r w:rsidR="00C12D6E">
        <w:rPr>
          <w:sz w:val="24"/>
          <w:szCs w:val="24"/>
        </w:rPr>
      </w:r>
      <w:r w:rsidR="00C12D6E">
        <w:rPr>
          <w:sz w:val="24"/>
          <w:szCs w:val="24"/>
        </w:rPr>
        <w:fldChar w:fldCharType="separate"/>
      </w:r>
      <w:r w:rsidR="00D31E8D">
        <w:rPr>
          <w:sz w:val="24"/>
          <w:szCs w:val="24"/>
        </w:rPr>
        <w:t>5.4</w:t>
      </w:r>
      <w:r w:rsidR="00C12D6E">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17" w:name="_Ref440376324"/>
      <w:bookmarkStart w:id="2718" w:name="_Ref440376401"/>
      <w:bookmarkStart w:id="2719" w:name="_Toc441131149"/>
      <w:bookmarkStart w:id="2720"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17"/>
      <w:bookmarkEnd w:id="2718"/>
      <w:bookmarkEnd w:id="2719"/>
      <w:bookmarkEnd w:id="272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1" w:name="_Toc440376305"/>
      <w:bookmarkStart w:id="2722" w:name="_Toc440382563"/>
      <w:bookmarkStart w:id="2723" w:name="_Toc440447233"/>
      <w:bookmarkStart w:id="2724" w:name="_Toc440632394"/>
      <w:bookmarkStart w:id="2725" w:name="_Toc440875163"/>
      <w:bookmarkStart w:id="2726" w:name="_Toc441131150"/>
      <w:bookmarkStart w:id="2727" w:name="_Toc441572157"/>
      <w:bookmarkStart w:id="2728" w:name="_Toc441575249"/>
      <w:bookmarkStart w:id="2729" w:name="_Toc442434910"/>
      <w:bookmarkStart w:id="2730" w:name="_Toc442435749"/>
      <w:bookmarkStart w:id="2731" w:name="_Toc462044843"/>
      <w:bookmarkStart w:id="2732" w:name="_Toc462068549"/>
      <w:bookmarkStart w:id="2733" w:name="_Toc463514239"/>
      <w:bookmarkStart w:id="2734" w:name="_Toc469480477"/>
      <w:bookmarkStart w:id="2735" w:name="_Toc471823268"/>
      <w:bookmarkStart w:id="2736" w:name="_Toc498512129"/>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37" w:name="_Toc440376306"/>
      <w:bookmarkStart w:id="2738" w:name="_Toc440382564"/>
      <w:bookmarkStart w:id="2739" w:name="_Toc440447234"/>
      <w:bookmarkStart w:id="2740" w:name="_Toc440632395"/>
      <w:bookmarkStart w:id="2741" w:name="_Toc440875164"/>
      <w:bookmarkStart w:id="2742" w:name="_Toc441131151"/>
      <w:bookmarkStart w:id="2743" w:name="_Toc441572158"/>
      <w:bookmarkStart w:id="2744" w:name="_Toc441575250"/>
      <w:bookmarkStart w:id="2745" w:name="_Toc442434911"/>
      <w:bookmarkStart w:id="2746" w:name="_Toc442435750"/>
      <w:bookmarkStart w:id="2747" w:name="_Toc462044844"/>
      <w:bookmarkStart w:id="2748" w:name="_Toc462068550"/>
      <w:bookmarkStart w:id="2749" w:name="_Toc463514240"/>
      <w:bookmarkStart w:id="2750" w:name="_Toc469480478"/>
      <w:bookmarkStart w:id="2751" w:name="_Toc471823269"/>
      <w:bookmarkStart w:id="2752" w:name="_Toc498512130"/>
      <w:r w:rsidRPr="0088090C">
        <w:rPr>
          <w:sz w:val="24"/>
          <w:szCs w:val="24"/>
        </w:rPr>
        <w:lastRenderedPageBreak/>
        <w:t>Инструкции по заполнению</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12D6E">
        <w:rPr>
          <w:sz w:val="24"/>
          <w:szCs w:val="24"/>
        </w:rPr>
        <w:fldChar w:fldCharType="begin"/>
      </w:r>
      <w:r w:rsidR="00050BB7">
        <w:rPr>
          <w:sz w:val="24"/>
          <w:szCs w:val="24"/>
        </w:rPr>
        <w:instrText xml:space="preserve"> REF _Ref442253730 \r \h </w:instrText>
      </w:r>
      <w:r w:rsidR="00C12D6E">
        <w:rPr>
          <w:sz w:val="24"/>
          <w:szCs w:val="24"/>
        </w:rPr>
      </w:r>
      <w:r w:rsidR="00C12D6E">
        <w:rPr>
          <w:sz w:val="24"/>
          <w:szCs w:val="24"/>
        </w:rPr>
        <w:fldChar w:fldCharType="separate"/>
      </w:r>
      <w:r w:rsidR="00D31E8D">
        <w:rPr>
          <w:sz w:val="24"/>
          <w:szCs w:val="24"/>
        </w:rPr>
        <w:t>3.3.4</w:t>
      </w:r>
      <w:r w:rsidR="00C12D6E">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D31E8D">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C12D6E">
        <w:rPr>
          <w:sz w:val="24"/>
          <w:szCs w:val="24"/>
        </w:rPr>
        <w:fldChar w:fldCharType="begin"/>
      </w:r>
      <w:r w:rsidR="00211593">
        <w:rPr>
          <w:sz w:val="24"/>
          <w:szCs w:val="24"/>
        </w:rPr>
        <w:instrText xml:space="preserve"> REF _Ref440274337 \r \h </w:instrText>
      </w:r>
      <w:r w:rsidR="00C12D6E">
        <w:rPr>
          <w:sz w:val="24"/>
          <w:szCs w:val="24"/>
        </w:rPr>
      </w:r>
      <w:r w:rsidR="00C12D6E">
        <w:rPr>
          <w:sz w:val="24"/>
          <w:szCs w:val="24"/>
        </w:rPr>
        <w:fldChar w:fldCharType="separate"/>
      </w:r>
      <w:r w:rsidR="00D31E8D">
        <w:rPr>
          <w:sz w:val="24"/>
          <w:szCs w:val="24"/>
        </w:rPr>
        <w:t>5.2</w:t>
      </w:r>
      <w:r w:rsidR="00C12D6E">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12D6E">
        <w:rPr>
          <w:sz w:val="24"/>
          <w:szCs w:val="24"/>
        </w:rPr>
        <w:fldChar w:fldCharType="begin"/>
      </w:r>
      <w:r w:rsidR="00211593">
        <w:rPr>
          <w:sz w:val="24"/>
          <w:szCs w:val="24"/>
        </w:rPr>
        <w:instrText xml:space="preserve"> REF _Ref440274366 \r \h </w:instrText>
      </w:r>
      <w:r w:rsidR="00C12D6E">
        <w:rPr>
          <w:sz w:val="24"/>
          <w:szCs w:val="24"/>
        </w:rPr>
      </w:r>
      <w:r w:rsidR="00C12D6E">
        <w:rPr>
          <w:sz w:val="24"/>
          <w:szCs w:val="24"/>
        </w:rPr>
        <w:fldChar w:fldCharType="separate"/>
      </w:r>
      <w:r w:rsidR="00D31E8D">
        <w:rPr>
          <w:sz w:val="24"/>
          <w:szCs w:val="24"/>
        </w:rPr>
        <w:t>5.4</w:t>
      </w:r>
      <w:r w:rsidR="00C12D6E">
        <w:rPr>
          <w:sz w:val="24"/>
          <w:szCs w:val="24"/>
        </w:rPr>
        <w:fldChar w:fldCharType="end"/>
      </w:r>
      <w:r w:rsidR="00211593" w:rsidRPr="008E5EA3">
        <w:rPr>
          <w:sz w:val="24"/>
          <w:szCs w:val="24"/>
        </w:rPr>
        <w:t>).</w:t>
      </w:r>
      <w:bookmarkEnd w:id="1554"/>
      <w:bookmarkEnd w:id="1555"/>
    </w:p>
    <w:sectPr w:rsidR="00211593" w:rsidRPr="008E5EA3" w:rsidSect="0049532B">
      <w:headerReference w:type="first" r:id="rId4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16C" w:rsidRDefault="008D616C">
      <w:pPr>
        <w:widowControl/>
        <w:spacing w:line="360" w:lineRule="auto"/>
        <w:ind w:firstLine="567"/>
        <w:rPr>
          <w:bCs/>
          <w:sz w:val="22"/>
          <w:szCs w:val="22"/>
        </w:rPr>
      </w:pPr>
      <w:r>
        <w:rPr>
          <w:bCs/>
          <w:sz w:val="22"/>
          <w:szCs w:val="22"/>
        </w:rPr>
        <w:separator/>
      </w:r>
    </w:p>
  </w:endnote>
  <w:endnote w:type="continuationSeparator" w:id="0">
    <w:p w:rsidR="008D616C" w:rsidRDefault="008D616C">
      <w:pPr>
        <w:widowControl/>
        <w:spacing w:line="360" w:lineRule="auto"/>
        <w:ind w:firstLine="567"/>
        <w:rPr>
          <w:bCs/>
          <w:sz w:val="22"/>
          <w:szCs w:val="22"/>
        </w:rPr>
      </w:pPr>
      <w:r>
        <w:rPr>
          <w:bCs/>
          <w:sz w:val="22"/>
          <w:szCs w:val="22"/>
        </w:rPr>
        <w:continuationSeparator/>
      </w:r>
    </w:p>
  </w:endnote>
  <w:endnote w:type="continuationNotice" w:id="1">
    <w:p w:rsidR="008D616C" w:rsidRDefault="008D616C">
      <w:pPr>
        <w:widowControl/>
        <w:ind w:firstLine="567"/>
        <w:rPr>
          <w:bCs/>
          <w:sz w:val="22"/>
          <w:szCs w:val="22"/>
        </w:rPr>
      </w:pPr>
    </w:p>
  </w:endnote>
  <w:endnote w:id="2">
    <w:p w:rsidR="003742E3" w:rsidRPr="0089679E" w:rsidRDefault="003742E3"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Pr="00FA0376" w:rsidRDefault="003742E3"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15216">
      <w:rPr>
        <w:noProof/>
        <w:sz w:val="16"/>
        <w:szCs w:val="16"/>
      </w:rPr>
      <w:t>75</w:t>
    </w:r>
    <w:r w:rsidRPr="00FA0376">
      <w:rPr>
        <w:sz w:val="16"/>
        <w:szCs w:val="16"/>
      </w:rPr>
      <w:fldChar w:fldCharType="end"/>
    </w:r>
  </w:p>
  <w:p w:rsidR="003742E3" w:rsidRPr="009212F1" w:rsidRDefault="003742E3"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w:t>
    </w:r>
    <w:r w:rsidRPr="009212F1">
      <w:rPr>
        <w:sz w:val="18"/>
        <w:szCs w:val="18"/>
      </w:rPr>
      <w:t xml:space="preserve">заключения </w:t>
    </w:r>
    <w:r w:rsidRPr="003742E3">
      <w:rPr>
        <w:iCs/>
        <w:sz w:val="18"/>
        <w:szCs w:val="18"/>
      </w:rPr>
      <w:t>Договоров</w:t>
    </w:r>
    <w:r w:rsidRPr="003742E3">
      <w:rPr>
        <w:bCs/>
        <w:sz w:val="18"/>
        <w:szCs w:val="18"/>
      </w:rPr>
      <w:t xml:space="preserve"> </w:t>
    </w:r>
    <w:r w:rsidRPr="003742E3">
      <w:rPr>
        <w:sz w:val="18"/>
        <w:szCs w:val="18"/>
      </w:rPr>
      <w:t>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и Приволжья» (филиалов «Владимирэнерго», «Ивэнерго», «Калугаэнерго», «Кировэнерго», «Мариэнерго»)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742E3" w:rsidRDefault="003742E3">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16C" w:rsidRDefault="008D616C">
      <w:pPr>
        <w:widowControl/>
        <w:spacing w:line="360" w:lineRule="auto"/>
        <w:ind w:firstLine="567"/>
        <w:rPr>
          <w:bCs/>
          <w:sz w:val="22"/>
          <w:szCs w:val="22"/>
        </w:rPr>
      </w:pPr>
      <w:r>
        <w:rPr>
          <w:bCs/>
          <w:sz w:val="22"/>
          <w:szCs w:val="22"/>
        </w:rPr>
        <w:separator/>
      </w:r>
    </w:p>
  </w:footnote>
  <w:footnote w:type="continuationSeparator" w:id="0">
    <w:p w:rsidR="008D616C" w:rsidRDefault="008D616C">
      <w:pPr>
        <w:widowControl/>
        <w:spacing w:line="360" w:lineRule="auto"/>
        <w:ind w:firstLine="567"/>
        <w:rPr>
          <w:bCs/>
          <w:sz w:val="22"/>
          <w:szCs w:val="22"/>
        </w:rPr>
      </w:pPr>
      <w:r>
        <w:rPr>
          <w:bCs/>
          <w:sz w:val="22"/>
          <w:szCs w:val="22"/>
        </w:rPr>
        <w:continuationSeparator/>
      </w:r>
    </w:p>
  </w:footnote>
  <w:footnote w:type="continuationNotice" w:id="1">
    <w:p w:rsidR="008D616C" w:rsidRDefault="008D616C">
      <w:pPr>
        <w:widowControl/>
        <w:ind w:firstLine="567"/>
        <w:rPr>
          <w:bCs/>
          <w:sz w:val="22"/>
          <w:szCs w:val="22"/>
        </w:rPr>
      </w:pPr>
    </w:p>
  </w:footnote>
  <w:footnote w:id="2">
    <w:p w:rsidR="003742E3" w:rsidRPr="00B36685" w:rsidRDefault="003742E3"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3742E3" w:rsidRDefault="003742E3"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742E3" w:rsidRDefault="003742E3" w:rsidP="00E14E11">
      <w:pPr>
        <w:pStyle w:val="1ff7"/>
        <w:rPr>
          <w:rFonts w:ascii="Times New Roman" w:eastAsia="Times New Roman" w:hAnsi="Times New Roman" w:cs="Times New Roman"/>
          <w:lang w:eastAsia="ru-RU"/>
        </w:rPr>
      </w:pPr>
    </w:p>
  </w:footnote>
  <w:footnote w:id="4">
    <w:p w:rsidR="003742E3" w:rsidRPr="00F83889" w:rsidRDefault="003742E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3742E3" w:rsidRPr="00F83889" w:rsidRDefault="003742E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3742E3" w:rsidRPr="00F83889" w:rsidRDefault="003742E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3742E3" w:rsidRPr="00F83889" w:rsidRDefault="003742E3"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3742E3" w:rsidRDefault="003742E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Pr="00930031" w:rsidRDefault="003742E3"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2E3" w:rsidRDefault="003742E3"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8"/>
  </w:num>
  <w:num w:numId="12">
    <w:abstractNumId w:val="44"/>
  </w:num>
  <w:num w:numId="13">
    <w:abstractNumId w:val="106"/>
  </w:num>
  <w:num w:numId="14">
    <w:abstractNumId w:val="65"/>
  </w:num>
  <w:num w:numId="15">
    <w:abstractNumId w:val="115"/>
  </w:num>
  <w:num w:numId="16">
    <w:abstractNumId w:val="110"/>
  </w:num>
  <w:num w:numId="17">
    <w:abstractNumId w:val="34"/>
  </w:num>
  <w:num w:numId="18">
    <w:abstractNumId w:val="120"/>
  </w:num>
  <w:num w:numId="19">
    <w:abstractNumId w:val="107"/>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7"/>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5"/>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1"/>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2"/>
  </w:num>
  <w:num w:numId="52">
    <w:abstractNumId w:val="46"/>
  </w:num>
  <w:num w:numId="53">
    <w:abstractNumId w:val="79"/>
  </w:num>
  <w:num w:numId="54">
    <w:abstractNumId w:val="92"/>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9"/>
  </w:num>
  <w:num w:numId="72">
    <w:abstractNumId w:val="100"/>
  </w:num>
  <w:num w:numId="73">
    <w:abstractNumId w:val="98"/>
  </w:num>
  <w:num w:numId="74">
    <w:abstractNumId w:val="62"/>
  </w:num>
  <w:num w:numId="75">
    <w:abstractNumId w:val="121"/>
  </w:num>
  <w:num w:numId="76">
    <w:abstractNumId w:val="77"/>
  </w:num>
  <w:num w:numId="77">
    <w:abstractNumId w:val="94"/>
  </w:num>
  <w:num w:numId="78">
    <w:abstractNumId w:val="64"/>
  </w:num>
  <w:num w:numId="79">
    <w:abstractNumId w:val="86"/>
  </w:num>
  <w:num w:numId="80">
    <w:abstractNumId w:val="105"/>
  </w:num>
  <w:num w:numId="81">
    <w:abstractNumId w:val="58"/>
  </w:num>
  <w:num w:numId="82">
    <w:abstractNumId w:val="25"/>
  </w:num>
  <w:num w:numId="83">
    <w:abstractNumId w:val="96"/>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1"/>
  </w:num>
  <w:num w:numId="94">
    <w:abstractNumId w:val="28"/>
  </w:num>
  <w:num w:numId="95">
    <w:abstractNumId w:val="119"/>
  </w:num>
  <w:num w:numId="96">
    <w:abstractNumId w:val="122"/>
  </w:num>
  <w:num w:numId="97">
    <w:abstractNumId w:val="103"/>
  </w:num>
  <w:num w:numId="98">
    <w:abstractNumId w:val="51"/>
  </w:num>
  <w:num w:numId="99">
    <w:abstractNumId w:val="81"/>
  </w:num>
  <w:num w:numId="100">
    <w:abstractNumId w:val="42"/>
  </w:num>
  <w:num w:numId="101">
    <w:abstractNumId w:val="73"/>
  </w:num>
  <w:num w:numId="102">
    <w:abstractNumId w:val="108"/>
  </w:num>
  <w:num w:numId="103">
    <w:abstractNumId w:val="82"/>
  </w:num>
  <w:num w:numId="104">
    <w:abstractNumId w:val="104"/>
  </w:num>
  <w:num w:numId="105">
    <w:abstractNumId w:val="63"/>
  </w:num>
  <w:num w:numId="106">
    <w:abstractNumId w:val="109"/>
  </w:num>
  <w:num w:numId="107">
    <w:abstractNumId w:val="3"/>
  </w:num>
  <w:num w:numId="108">
    <w:abstractNumId w:val="93"/>
  </w:num>
  <w:num w:numId="109">
    <w:abstractNumId w:val="3"/>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толяров Николай Владимирович">
    <w15:presenceInfo w15:providerId="AD" w15:userId="S-1-5-21-1264035209-2472686174-2146618077-42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07B4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64"/>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383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0F65"/>
    <w:rsid w:val="00091329"/>
    <w:rsid w:val="00091737"/>
    <w:rsid w:val="00091B6D"/>
    <w:rsid w:val="00092EEC"/>
    <w:rsid w:val="0009321F"/>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0C"/>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D7B"/>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0CF3"/>
    <w:rsid w:val="001A1204"/>
    <w:rsid w:val="001A12EF"/>
    <w:rsid w:val="001A1E04"/>
    <w:rsid w:val="001A2027"/>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7E7"/>
    <w:rsid w:val="001D3E08"/>
    <w:rsid w:val="001D43C8"/>
    <w:rsid w:val="001D478E"/>
    <w:rsid w:val="001D5F89"/>
    <w:rsid w:val="001D665E"/>
    <w:rsid w:val="001D6AD1"/>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0D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0C1"/>
    <w:rsid w:val="002604E1"/>
    <w:rsid w:val="002604E4"/>
    <w:rsid w:val="00260553"/>
    <w:rsid w:val="00260836"/>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2E3"/>
    <w:rsid w:val="00374F50"/>
    <w:rsid w:val="00375080"/>
    <w:rsid w:val="003753C2"/>
    <w:rsid w:val="00375578"/>
    <w:rsid w:val="00376387"/>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88C"/>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3DAA"/>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2D1"/>
    <w:rsid w:val="00535312"/>
    <w:rsid w:val="005353AD"/>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27"/>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0EE"/>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130"/>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241"/>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3D9"/>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DA9"/>
    <w:rsid w:val="00644F01"/>
    <w:rsid w:val="00645789"/>
    <w:rsid w:val="00645939"/>
    <w:rsid w:val="00646343"/>
    <w:rsid w:val="006464B4"/>
    <w:rsid w:val="00647C65"/>
    <w:rsid w:val="00647C79"/>
    <w:rsid w:val="00650BEC"/>
    <w:rsid w:val="00650E00"/>
    <w:rsid w:val="006515F8"/>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F38"/>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3359"/>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231"/>
    <w:rsid w:val="007C56D9"/>
    <w:rsid w:val="007C5A9A"/>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3BE0"/>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03F"/>
    <w:rsid w:val="00827F49"/>
    <w:rsid w:val="008300E2"/>
    <w:rsid w:val="008301FE"/>
    <w:rsid w:val="008317CE"/>
    <w:rsid w:val="00831AF5"/>
    <w:rsid w:val="00831DF0"/>
    <w:rsid w:val="008321C6"/>
    <w:rsid w:val="00832DAE"/>
    <w:rsid w:val="008332EE"/>
    <w:rsid w:val="008334C1"/>
    <w:rsid w:val="008344A3"/>
    <w:rsid w:val="00834C93"/>
    <w:rsid w:val="00835342"/>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157"/>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16C"/>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226"/>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2F1"/>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791"/>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1DCE"/>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A12"/>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8FE"/>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02F"/>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5E1A"/>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42B2"/>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18E"/>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704"/>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2D6E"/>
    <w:rsid w:val="00C141D5"/>
    <w:rsid w:val="00C149AE"/>
    <w:rsid w:val="00C15146"/>
    <w:rsid w:val="00C15201"/>
    <w:rsid w:val="00C15216"/>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69C"/>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091"/>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194"/>
    <w:rsid w:val="00D22C45"/>
    <w:rsid w:val="00D22D24"/>
    <w:rsid w:val="00D23498"/>
    <w:rsid w:val="00D25143"/>
    <w:rsid w:val="00D251F2"/>
    <w:rsid w:val="00D2627E"/>
    <w:rsid w:val="00D2676D"/>
    <w:rsid w:val="00D26B6A"/>
    <w:rsid w:val="00D27B31"/>
    <w:rsid w:val="00D30971"/>
    <w:rsid w:val="00D30977"/>
    <w:rsid w:val="00D319A0"/>
    <w:rsid w:val="00D31E72"/>
    <w:rsid w:val="00D31E8D"/>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722"/>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564"/>
    <w:rsid w:val="00D938C4"/>
    <w:rsid w:val="00D943AA"/>
    <w:rsid w:val="00D946B4"/>
    <w:rsid w:val="00D9510E"/>
    <w:rsid w:val="00D963F4"/>
    <w:rsid w:val="00D96C4A"/>
    <w:rsid w:val="00D97ED9"/>
    <w:rsid w:val="00DA0C73"/>
    <w:rsid w:val="00DA0CEE"/>
    <w:rsid w:val="00DA0DBF"/>
    <w:rsid w:val="00DA1878"/>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5F5F"/>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1D6"/>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EF7"/>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AED"/>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6500"/>
    <w:rsid w:val="00F17228"/>
    <w:rsid w:val="00F17A53"/>
    <w:rsid w:val="00F20B07"/>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198"/>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7F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9A8"/>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Stotskaya.EY@mrsk-1.ru" TargetMode="External"/><Relationship Id="rId26" Type="http://schemas.openxmlformats.org/officeDocument/2006/relationships/header" Target="header3.xml"/><Relationship Id="rId39"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21" Type="http://schemas.openxmlformats.org/officeDocument/2006/relationships/hyperlink" Target="http://www.mrsk-1.ru/information/documents/internal/" TargetMode="External"/><Relationship Id="rId34" Type="http://schemas.openxmlformats.org/officeDocument/2006/relationships/footer" Target="footer4.xml"/><Relationship Id="rId42" Type="http://schemas.openxmlformats.org/officeDocument/2006/relationships/hyperlink" Target="consultantplus://offline/ref=B7E04B8F5BC345C22463EADCAE81D93CF0C11310A0643D58FEE589F49Ff2C9L" TargetMode="External"/><Relationship Id="rId47" Type="http://schemas.openxmlformats.org/officeDocument/2006/relationships/header" Target="header6.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mailto:Lazareva.TV@mrsk-1.ru" TargetMode="External"/><Relationship Id="rId25" Type="http://schemas.openxmlformats.org/officeDocument/2006/relationships/footer" Target="footer2.xml"/><Relationship Id="rId33" Type="http://schemas.openxmlformats.org/officeDocument/2006/relationships/hyperlink" Target="mailto:info@mrsk-cp.ru" TargetMode="Externa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www.rosseti.ru/about/anticorruptionpolicy/policy/index.php" TargetMode="External"/><Relationship Id="rId29" Type="http://schemas.openxmlformats.org/officeDocument/2006/relationships/hyperlink" Target="https://rmsp.nalog.ru" TargetMode="External"/><Relationship Id="rId41"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2.xml"/><Relationship Id="rId32" Type="http://schemas.openxmlformats.org/officeDocument/2006/relationships/hyperlink" Target="mailto:doverie@mrsk-1.ru" TargetMode="External"/><Relationship Id="rId37" Type="http://schemas.openxmlformats.org/officeDocument/2006/relationships/hyperlink" Target="consultantplus://offline/ref=86C855FF9931DA9E8282C60C4DADA77D6D37F30BC92667668DFC4D0EA1y5xAN" TargetMode="Externa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eader" Target="header1.xml"/><Relationship Id="rId28" Type="http://schemas.openxmlformats.org/officeDocument/2006/relationships/hyperlink" Target="consultantplus://offline/main?base=LAW;n=115717;fld=134;dst=100014" TargetMode="External"/><Relationship Id="rId36" Type="http://schemas.openxmlformats.org/officeDocument/2006/relationships/hyperlink" Target="consultantplus://offline/ref=86C855FF9931DA9E8282C60C4DADA77D6E3EFB01C62B67668DFC4D0EA1y5xAN" TargetMode="External"/><Relationship Id="rId49" Type="http://schemas.openxmlformats.org/officeDocument/2006/relationships/header" Target="header7.xm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http://www.rosseti.ru/about/contacts/opinion/" TargetMode="External"/><Relationship Id="rId44" Type="http://schemas.openxmlformats.org/officeDocument/2006/relationships/header" Target="header4.xm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cp.ru/about/anti-corruption_policy/policy/" TargetMode="External"/><Relationship Id="rId27" Type="http://schemas.openxmlformats.org/officeDocument/2006/relationships/footer" Target="footer3.xml"/><Relationship Id="rId30" Type="http://schemas.openxmlformats.org/officeDocument/2006/relationships/hyperlink" Target="mailto:Lazareva.TV@mrsk-1.ru" TargetMode="External"/><Relationship Id="rId35" Type="http://schemas.openxmlformats.org/officeDocument/2006/relationships/hyperlink" Target="consultantplus://offline/ref=86C855FF9931DA9E8282C60C4DADA77D6E3FF20BC62667668DFC4D0EA1y5xAN" TargetMode="External"/><Relationship Id="rId43" Type="http://schemas.openxmlformats.org/officeDocument/2006/relationships/hyperlink" Target="consultantplus://offline/ref=B7E04B8F5BC345C22463EADCAE81D93CF4CA1215A36F6052F6BC85F6f9C8L" TargetMode="External"/><Relationship Id="rId48"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F67BC-C665-4B40-8ED1-DD03E1BD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96</Pages>
  <Words>31431</Words>
  <Characters>179157</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210168</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12</cp:revision>
  <cp:lastPrinted>2012-12-18T14:00:00Z</cp:lastPrinted>
  <dcterms:created xsi:type="dcterms:W3CDTF">2018-06-15T12:10:00Z</dcterms:created>
  <dcterms:modified xsi:type="dcterms:W3CDTF">2018-06-29T12:49:00Z</dcterms:modified>
</cp:coreProperties>
</file>